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07E" w:rsidRPr="00365321" w:rsidRDefault="00DD607E" w:rsidP="00DD607E">
      <w:pPr>
        <w:jc w:val="center"/>
        <w:rPr>
          <w:b/>
          <w:sz w:val="28"/>
          <w:szCs w:val="28"/>
        </w:rPr>
      </w:pPr>
      <w:r w:rsidRPr="00365321">
        <w:rPr>
          <w:b/>
          <w:sz w:val="28"/>
          <w:szCs w:val="28"/>
        </w:rPr>
        <w:t>Автономная некоммерческая организация высшего образования</w:t>
      </w:r>
    </w:p>
    <w:p w:rsidR="00DD607E" w:rsidRPr="00365321" w:rsidRDefault="00DD607E" w:rsidP="00DD607E">
      <w:pPr>
        <w:jc w:val="center"/>
        <w:rPr>
          <w:b/>
          <w:sz w:val="28"/>
          <w:szCs w:val="28"/>
        </w:rPr>
      </w:pPr>
      <w:r w:rsidRPr="00365321">
        <w:rPr>
          <w:b/>
          <w:sz w:val="28"/>
          <w:szCs w:val="28"/>
        </w:rPr>
        <w:t>«Открытый университет экономики, управления и права»</w:t>
      </w:r>
    </w:p>
    <w:p w:rsidR="00DD607E" w:rsidRPr="00365321" w:rsidRDefault="00DD607E" w:rsidP="00DD607E">
      <w:pPr>
        <w:jc w:val="center"/>
        <w:rPr>
          <w:sz w:val="28"/>
          <w:szCs w:val="28"/>
        </w:rPr>
      </w:pPr>
      <w:r w:rsidRPr="00365321">
        <w:rPr>
          <w:b/>
          <w:sz w:val="28"/>
          <w:szCs w:val="28"/>
        </w:rPr>
        <w:t>(АНО ВО ОУЭП)</w:t>
      </w:r>
    </w:p>
    <w:p w:rsidR="00DD607E" w:rsidRPr="00365321" w:rsidRDefault="00DD607E" w:rsidP="00DD607E">
      <w:pPr>
        <w:tabs>
          <w:tab w:val="left" w:pos="900"/>
          <w:tab w:val="left" w:pos="1080"/>
        </w:tabs>
        <w:suppressAutoHyphens/>
        <w:ind w:firstLine="709"/>
        <w:jc w:val="both"/>
        <w:rPr>
          <w:b/>
          <w:sz w:val="20"/>
          <w:szCs w:val="20"/>
        </w:rPr>
      </w:pPr>
    </w:p>
    <w:p w:rsidR="00DD607E" w:rsidRPr="00365321" w:rsidRDefault="00DD607E" w:rsidP="00DD607E">
      <w:pPr>
        <w:tabs>
          <w:tab w:val="left" w:pos="900"/>
          <w:tab w:val="left" w:pos="1080"/>
        </w:tabs>
        <w:suppressAutoHyphens/>
        <w:ind w:firstLine="709"/>
        <w:jc w:val="both"/>
        <w:rPr>
          <w:b/>
          <w:sz w:val="20"/>
          <w:szCs w:val="20"/>
        </w:rPr>
      </w:pPr>
    </w:p>
    <w:p w:rsidR="00DD607E" w:rsidRPr="00365321" w:rsidRDefault="00DD607E" w:rsidP="00DD607E">
      <w:pPr>
        <w:tabs>
          <w:tab w:val="left" w:pos="900"/>
          <w:tab w:val="left" w:pos="1080"/>
        </w:tabs>
        <w:suppressAutoHyphens/>
        <w:ind w:firstLine="709"/>
        <w:jc w:val="both"/>
        <w:rPr>
          <w:b/>
          <w:sz w:val="20"/>
          <w:szCs w:val="20"/>
        </w:rPr>
      </w:pPr>
    </w:p>
    <w:p w:rsidR="00DD607E" w:rsidRPr="00365321" w:rsidRDefault="00DD607E" w:rsidP="00DD607E">
      <w:pPr>
        <w:tabs>
          <w:tab w:val="left" w:pos="900"/>
          <w:tab w:val="left" w:pos="1080"/>
        </w:tabs>
        <w:suppressAutoHyphens/>
        <w:ind w:firstLine="709"/>
        <w:jc w:val="both"/>
        <w:rPr>
          <w:b/>
          <w:sz w:val="20"/>
          <w:szCs w:val="20"/>
        </w:rPr>
      </w:pPr>
    </w:p>
    <w:p w:rsidR="00DD607E" w:rsidRPr="000C11EC" w:rsidRDefault="00DD607E" w:rsidP="00DD607E">
      <w:pPr>
        <w:tabs>
          <w:tab w:val="left" w:pos="900"/>
          <w:tab w:val="left" w:pos="1080"/>
        </w:tabs>
        <w:suppressAutoHyphens/>
        <w:ind w:firstLine="709"/>
        <w:jc w:val="right"/>
        <w:rPr>
          <w:b/>
          <w:sz w:val="20"/>
          <w:szCs w:val="20"/>
        </w:rPr>
      </w:pPr>
      <w:r w:rsidRPr="000C11EC">
        <w:rPr>
          <w:b/>
          <w:sz w:val="20"/>
          <w:szCs w:val="20"/>
        </w:rPr>
        <w:t>УТВЕРЖДАЮ:</w:t>
      </w:r>
    </w:p>
    <w:p w:rsidR="00DD607E" w:rsidRPr="000C11EC" w:rsidRDefault="00DD607E" w:rsidP="00DD607E">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DD607E" w:rsidRPr="000C11EC" w:rsidRDefault="00DD607E" w:rsidP="00DD607E">
      <w:pPr>
        <w:tabs>
          <w:tab w:val="left" w:pos="900"/>
          <w:tab w:val="left" w:pos="1080"/>
        </w:tabs>
        <w:suppressAutoHyphens/>
        <w:ind w:firstLine="709"/>
        <w:jc w:val="right"/>
        <w:rPr>
          <w:sz w:val="20"/>
          <w:szCs w:val="20"/>
        </w:rPr>
      </w:pPr>
    </w:p>
    <w:p w:rsidR="00DD607E" w:rsidRPr="000C11EC" w:rsidRDefault="00DD607E" w:rsidP="00DD607E">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D607E" w:rsidRPr="000C11EC" w:rsidRDefault="00DD607E" w:rsidP="00DD607E">
      <w:pPr>
        <w:tabs>
          <w:tab w:val="left" w:pos="900"/>
          <w:tab w:val="left" w:pos="1080"/>
        </w:tabs>
        <w:suppressAutoHyphens/>
        <w:ind w:firstLine="709"/>
        <w:jc w:val="right"/>
        <w:rPr>
          <w:sz w:val="20"/>
          <w:szCs w:val="20"/>
        </w:rPr>
      </w:pPr>
      <w:r w:rsidRPr="000C11EC">
        <w:rPr>
          <w:sz w:val="20"/>
          <w:szCs w:val="20"/>
        </w:rPr>
        <w:t>19 апреля 2023 г.</w:t>
      </w:r>
    </w:p>
    <w:p w:rsidR="00DD607E" w:rsidRPr="000C11EC" w:rsidRDefault="00DD607E" w:rsidP="00DD607E">
      <w:pPr>
        <w:tabs>
          <w:tab w:val="left" w:pos="900"/>
          <w:tab w:val="left" w:pos="1080"/>
        </w:tabs>
        <w:suppressAutoHyphens/>
        <w:ind w:firstLine="709"/>
        <w:jc w:val="right"/>
        <w:rPr>
          <w:sz w:val="20"/>
          <w:szCs w:val="20"/>
        </w:rPr>
      </w:pPr>
    </w:p>
    <w:p w:rsidR="00DD607E" w:rsidRPr="000C11EC" w:rsidRDefault="00DD607E" w:rsidP="00DD607E">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DD607E" w:rsidRPr="000C11EC" w:rsidRDefault="00DD607E" w:rsidP="00DD607E">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9A5AB7" w:rsidRPr="003D14DD" w:rsidRDefault="009A5AB7" w:rsidP="009A5AB7">
      <w:pPr>
        <w:jc w:val="center"/>
      </w:pPr>
    </w:p>
    <w:p w:rsidR="009A5AB7" w:rsidRPr="003D14DD" w:rsidRDefault="009A5AB7" w:rsidP="009A5AB7">
      <w:pPr>
        <w:tabs>
          <w:tab w:val="left" w:pos="900"/>
          <w:tab w:val="left" w:pos="1080"/>
        </w:tabs>
        <w:suppressAutoHyphens/>
        <w:ind w:firstLine="709"/>
        <w:jc w:val="center"/>
        <w:rPr>
          <w:b/>
        </w:rPr>
      </w:pPr>
      <w:r w:rsidRPr="003D14DD">
        <w:rPr>
          <w:b/>
        </w:rPr>
        <w:t>РАБОЧАЯ ПРОГРАММА</w:t>
      </w:r>
    </w:p>
    <w:p w:rsidR="009A5AB7" w:rsidRPr="003D14DD" w:rsidRDefault="009A5AB7" w:rsidP="009A5AB7">
      <w:pPr>
        <w:jc w:val="center"/>
        <w:rPr>
          <w:b/>
        </w:rPr>
      </w:pPr>
    </w:p>
    <w:p w:rsidR="009A5AB7" w:rsidRPr="003D14DD" w:rsidRDefault="009A5AB7" w:rsidP="009A5AB7">
      <w:pPr>
        <w:jc w:val="center"/>
        <w:rPr>
          <w:b/>
        </w:rPr>
      </w:pPr>
      <w:r w:rsidRPr="003D14DD">
        <w:rPr>
          <w:b/>
        </w:rPr>
        <w:t>по дисциплине</w:t>
      </w:r>
    </w:p>
    <w:p w:rsidR="009A5AB7" w:rsidRPr="003D14DD" w:rsidRDefault="009A5AB7" w:rsidP="009A5AB7">
      <w:pPr>
        <w:jc w:val="center"/>
      </w:pPr>
    </w:p>
    <w:p w:rsidR="009A5AB7" w:rsidRPr="003D14DD" w:rsidRDefault="009A5AB7" w:rsidP="009A5AB7">
      <w:pPr>
        <w:tabs>
          <w:tab w:val="left" w:pos="900"/>
          <w:tab w:val="left" w:pos="1080"/>
        </w:tabs>
        <w:suppressAutoHyphens/>
        <w:ind w:firstLine="709"/>
        <w:jc w:val="center"/>
      </w:pPr>
      <w:r w:rsidRPr="003D14DD">
        <w:t>Наименование дисциплины Б1.О.02 Методология и методы научного исследования в профессиональной деятельности педагогического профиля</w:t>
      </w:r>
    </w:p>
    <w:p w:rsidR="009A5AB7" w:rsidRPr="003D14DD" w:rsidRDefault="009A5AB7" w:rsidP="009A5AB7">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9A5AB7" w:rsidRPr="003D14DD" w:rsidRDefault="009A5AB7" w:rsidP="009A5AB7">
      <w:pPr>
        <w:jc w:val="center"/>
      </w:pPr>
    </w:p>
    <w:p w:rsidR="009A5AB7" w:rsidRPr="00602890" w:rsidRDefault="009A5AB7" w:rsidP="009A5AB7"/>
    <w:p w:rsidR="009A5AB7" w:rsidRPr="003D14DD" w:rsidRDefault="009A5AB7" w:rsidP="009A5AB7">
      <w:pPr>
        <w:jc w:val="right"/>
      </w:pPr>
    </w:p>
    <w:p w:rsidR="009A5AB7" w:rsidRPr="003D14DD" w:rsidRDefault="009A5AB7" w:rsidP="009A5AB7">
      <w:pPr>
        <w:jc w:val="right"/>
      </w:pPr>
    </w:p>
    <w:p w:rsidR="009A5AB7" w:rsidRPr="003D14DD" w:rsidRDefault="00DD607E" w:rsidP="009A5AB7">
      <w:pPr>
        <w:jc w:val="right"/>
      </w:pPr>
      <w:r>
        <w:t xml:space="preserve"> </w:t>
      </w:r>
    </w:p>
    <w:p w:rsidR="009A5AB7" w:rsidRPr="003D14DD" w:rsidRDefault="009A5AB7" w:rsidP="009A5AB7">
      <w:pPr>
        <w:jc w:val="right"/>
      </w:pPr>
    </w:p>
    <w:p w:rsidR="009A5AB7" w:rsidRPr="003D14DD" w:rsidRDefault="009A5AB7" w:rsidP="009A5AB7">
      <w:pPr>
        <w:jc w:val="right"/>
      </w:pPr>
    </w:p>
    <w:p w:rsidR="009A5AB7" w:rsidRPr="003D14DD" w:rsidRDefault="009A5AB7" w:rsidP="009A5AB7">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9A5AB7" w:rsidRPr="003D14DD" w:rsidRDefault="009A5AB7" w:rsidP="009A5AB7">
      <w:pPr>
        <w:tabs>
          <w:tab w:val="left" w:pos="900"/>
          <w:tab w:val="left" w:pos="1080"/>
        </w:tabs>
        <w:suppressAutoHyphens/>
        <w:ind w:firstLine="709"/>
        <w:rPr>
          <w:sz w:val="20"/>
          <w:szCs w:val="20"/>
          <w:u w:val="single"/>
        </w:rPr>
      </w:pPr>
    </w:p>
    <w:p w:rsidR="009A5AB7" w:rsidRPr="003D14DD" w:rsidRDefault="009A5AB7" w:rsidP="009A5AB7">
      <w:pPr>
        <w:tabs>
          <w:tab w:val="left" w:pos="900"/>
          <w:tab w:val="left" w:pos="1080"/>
        </w:tabs>
        <w:suppressAutoHyphens/>
        <w:ind w:firstLine="709"/>
        <w:rPr>
          <w:sz w:val="20"/>
          <w:szCs w:val="20"/>
          <w:u w:val="single"/>
        </w:rPr>
      </w:pPr>
    </w:p>
    <w:p w:rsidR="009A5AB7" w:rsidRPr="003D14DD" w:rsidRDefault="009A5AB7" w:rsidP="009A5AB7">
      <w:pPr>
        <w:tabs>
          <w:tab w:val="left" w:pos="900"/>
          <w:tab w:val="left" w:pos="1080"/>
        </w:tabs>
        <w:suppressAutoHyphens/>
        <w:ind w:firstLine="709"/>
        <w:rPr>
          <w:b/>
          <w:sz w:val="20"/>
          <w:szCs w:val="20"/>
        </w:rPr>
      </w:pPr>
      <w:r w:rsidRPr="003D14DD">
        <w:rPr>
          <w:b/>
          <w:sz w:val="20"/>
          <w:szCs w:val="20"/>
        </w:rPr>
        <w:t>Разработчик:</w:t>
      </w:r>
    </w:p>
    <w:p w:rsidR="009A5AB7" w:rsidRPr="003D14DD" w:rsidRDefault="009A5AB7" w:rsidP="009A5AB7">
      <w:pPr>
        <w:tabs>
          <w:tab w:val="left" w:pos="900"/>
          <w:tab w:val="left" w:pos="1080"/>
        </w:tabs>
        <w:suppressAutoHyphens/>
        <w:ind w:firstLine="709"/>
        <w:rPr>
          <w:sz w:val="20"/>
          <w:szCs w:val="20"/>
          <w:u w:val="single"/>
        </w:rPr>
      </w:pPr>
      <w:proofErr w:type="spellStart"/>
      <w:r w:rsidRPr="003D14DD">
        <w:rPr>
          <w:sz w:val="20"/>
          <w:szCs w:val="20"/>
        </w:rPr>
        <w:t>Масягин</w:t>
      </w:r>
      <w:proofErr w:type="spellEnd"/>
      <w:r w:rsidRPr="003D14DD">
        <w:rPr>
          <w:sz w:val="20"/>
          <w:szCs w:val="20"/>
        </w:rPr>
        <w:t xml:space="preserve"> В.П., </w:t>
      </w:r>
      <w:proofErr w:type="spellStart"/>
      <w:r w:rsidRPr="003D14DD">
        <w:rPr>
          <w:sz w:val="20"/>
          <w:szCs w:val="20"/>
        </w:rPr>
        <w:t>д.пед.н</w:t>
      </w:r>
      <w:proofErr w:type="spellEnd"/>
      <w:r w:rsidRPr="003D14DD">
        <w:rPr>
          <w:sz w:val="20"/>
          <w:szCs w:val="20"/>
        </w:rPr>
        <w:t>., проф.</w:t>
      </w:r>
    </w:p>
    <w:p w:rsidR="009A5AB7" w:rsidRPr="003D14DD" w:rsidRDefault="009A5AB7" w:rsidP="009A5AB7">
      <w:pPr>
        <w:pStyle w:val="11"/>
        <w:suppressAutoHyphens/>
        <w:ind w:firstLine="709"/>
        <w:jc w:val="center"/>
        <w:rPr>
          <w:b w:val="0"/>
          <w:caps w:val="0"/>
          <w:sz w:val="20"/>
          <w:szCs w:val="20"/>
        </w:rPr>
      </w:pPr>
    </w:p>
    <w:p w:rsidR="009A5AB7" w:rsidRPr="003D14DD" w:rsidRDefault="009A5AB7" w:rsidP="009A5AB7">
      <w:pPr>
        <w:pStyle w:val="11"/>
        <w:suppressAutoHyphens/>
        <w:ind w:firstLine="709"/>
        <w:jc w:val="center"/>
        <w:rPr>
          <w:b w:val="0"/>
          <w:caps w:val="0"/>
          <w:sz w:val="20"/>
          <w:szCs w:val="20"/>
        </w:rPr>
      </w:pPr>
    </w:p>
    <w:p w:rsidR="009A5AB7" w:rsidRPr="003D14DD" w:rsidRDefault="009A5AB7" w:rsidP="009A5AB7">
      <w:pPr>
        <w:pStyle w:val="11"/>
        <w:suppressAutoHyphens/>
        <w:ind w:firstLine="709"/>
        <w:jc w:val="center"/>
        <w:rPr>
          <w:b w:val="0"/>
          <w:caps w:val="0"/>
          <w:sz w:val="20"/>
          <w:szCs w:val="20"/>
        </w:rPr>
      </w:pPr>
    </w:p>
    <w:p w:rsidR="009A5AB7" w:rsidRPr="003D14DD" w:rsidRDefault="009A5AB7" w:rsidP="009A5AB7">
      <w:pPr>
        <w:pStyle w:val="11"/>
        <w:suppressAutoHyphens/>
        <w:ind w:firstLine="709"/>
        <w:jc w:val="center"/>
        <w:rPr>
          <w:b w:val="0"/>
          <w:caps w:val="0"/>
          <w:sz w:val="20"/>
          <w:szCs w:val="20"/>
        </w:rPr>
      </w:pPr>
    </w:p>
    <w:p w:rsidR="009A5AB7" w:rsidRPr="003D14DD" w:rsidRDefault="009A5AB7" w:rsidP="009A5AB7">
      <w:pPr>
        <w:pStyle w:val="11"/>
        <w:suppressAutoHyphens/>
        <w:ind w:firstLine="709"/>
        <w:jc w:val="center"/>
        <w:rPr>
          <w:b w:val="0"/>
          <w:caps w:val="0"/>
          <w:sz w:val="20"/>
          <w:szCs w:val="20"/>
        </w:rPr>
      </w:pPr>
    </w:p>
    <w:p w:rsidR="009A5AB7" w:rsidRPr="00602890" w:rsidRDefault="009A5AB7" w:rsidP="009A5AB7">
      <w:pPr>
        <w:pStyle w:val="11"/>
        <w:suppressAutoHyphens/>
        <w:ind w:firstLine="0"/>
        <w:rPr>
          <w:b w:val="0"/>
          <w:caps w:val="0"/>
          <w:sz w:val="20"/>
          <w:szCs w:val="20"/>
        </w:rPr>
      </w:pPr>
    </w:p>
    <w:p w:rsidR="009A5AB7" w:rsidRPr="003D14DD" w:rsidRDefault="009A5AB7" w:rsidP="009A5AB7">
      <w:pPr>
        <w:pStyle w:val="11"/>
        <w:suppressAutoHyphens/>
        <w:ind w:firstLine="709"/>
        <w:jc w:val="center"/>
        <w:rPr>
          <w:b w:val="0"/>
          <w:caps w:val="0"/>
          <w:sz w:val="20"/>
          <w:szCs w:val="20"/>
        </w:rPr>
      </w:pPr>
    </w:p>
    <w:p w:rsidR="009A5AB7" w:rsidRPr="003D14DD" w:rsidRDefault="009A5AB7" w:rsidP="009A5AB7">
      <w:pPr>
        <w:pStyle w:val="11"/>
        <w:suppressAutoHyphens/>
        <w:ind w:firstLine="709"/>
        <w:jc w:val="center"/>
        <w:rPr>
          <w:b w:val="0"/>
          <w:caps w:val="0"/>
          <w:sz w:val="20"/>
          <w:szCs w:val="20"/>
        </w:rPr>
      </w:pPr>
    </w:p>
    <w:p w:rsidR="009A5AB7" w:rsidRPr="003D14DD" w:rsidRDefault="009A5AB7" w:rsidP="009A5AB7">
      <w:pPr>
        <w:ind w:firstLine="709"/>
        <w:jc w:val="center"/>
        <w:rPr>
          <w:sz w:val="20"/>
          <w:szCs w:val="20"/>
        </w:rPr>
      </w:pPr>
      <w:r w:rsidRPr="003D14DD">
        <w:rPr>
          <w:sz w:val="20"/>
          <w:szCs w:val="20"/>
        </w:rPr>
        <w:t>Москва 202</w:t>
      </w:r>
      <w:r w:rsidR="00DD607E">
        <w:rPr>
          <w:sz w:val="20"/>
          <w:szCs w:val="20"/>
        </w:rPr>
        <w:t>3</w:t>
      </w:r>
      <w:bookmarkStart w:id="0" w:name="_GoBack"/>
      <w:bookmarkEnd w:id="0"/>
    </w:p>
    <w:p w:rsidR="0036568F" w:rsidRPr="003D14DD" w:rsidRDefault="009A5AB7" w:rsidP="009A5AB7">
      <w:pPr>
        <w:pStyle w:val="11"/>
        <w:suppressAutoHyphens/>
        <w:ind w:firstLine="709"/>
        <w:jc w:val="both"/>
        <w:rPr>
          <w:sz w:val="20"/>
          <w:szCs w:val="20"/>
        </w:rPr>
      </w:pPr>
      <w:r w:rsidRPr="003D14DD">
        <w:br w:type="page"/>
      </w:r>
      <w:r w:rsidR="0036568F" w:rsidRPr="003D14DD">
        <w:rPr>
          <w:sz w:val="20"/>
          <w:szCs w:val="20"/>
        </w:rPr>
        <w:lastRenderedPageBreak/>
        <w:t>1. Ц</w:t>
      </w:r>
      <w:r w:rsidR="007730E1" w:rsidRPr="003D14DD">
        <w:rPr>
          <w:caps w:val="0"/>
          <w:sz w:val="20"/>
          <w:szCs w:val="20"/>
        </w:rPr>
        <w:t>ели и задачи дисциплины</w:t>
      </w:r>
    </w:p>
    <w:p w:rsidR="0036568F" w:rsidRPr="003D14DD" w:rsidRDefault="0036568F" w:rsidP="0036568F">
      <w:pPr>
        <w:suppressAutoHyphens/>
        <w:ind w:firstLine="709"/>
        <w:jc w:val="both"/>
        <w:rPr>
          <w:sz w:val="20"/>
          <w:szCs w:val="20"/>
        </w:rPr>
      </w:pPr>
      <w:r w:rsidRPr="003D14DD">
        <w:rPr>
          <w:b/>
          <w:i/>
          <w:sz w:val="20"/>
          <w:szCs w:val="20"/>
        </w:rPr>
        <w:t>Цель</w:t>
      </w:r>
      <w:r w:rsidRPr="003D14DD">
        <w:rPr>
          <w:i/>
          <w:sz w:val="20"/>
          <w:szCs w:val="20"/>
        </w:rPr>
        <w:t xml:space="preserve"> </w:t>
      </w:r>
      <w:r w:rsidRPr="003D14DD">
        <w:rPr>
          <w:b/>
          <w:i/>
          <w:sz w:val="20"/>
          <w:szCs w:val="20"/>
        </w:rPr>
        <w:t>дисциплины</w:t>
      </w:r>
      <w:r w:rsidRPr="003D14DD">
        <w:rPr>
          <w:sz w:val="20"/>
          <w:szCs w:val="20"/>
        </w:rPr>
        <w:t xml:space="preserve"> - формирование методологической компетентности в образовании, способности готовить и проводить исследования по различным аспектам образования с учетом изменяющихся научных парадигм, осуществлять анализ полученных результатов и формулировать научно-обоснованные выводы и рекомендации.</w:t>
      </w:r>
    </w:p>
    <w:p w:rsidR="0036568F" w:rsidRPr="003D14DD" w:rsidRDefault="0036568F" w:rsidP="0036568F">
      <w:pPr>
        <w:suppressAutoHyphens/>
        <w:ind w:firstLine="709"/>
        <w:jc w:val="both"/>
        <w:rPr>
          <w:sz w:val="20"/>
          <w:szCs w:val="20"/>
        </w:rPr>
      </w:pPr>
      <w:r w:rsidRPr="003D14DD">
        <w:rPr>
          <w:b/>
          <w:bCs/>
          <w:i/>
          <w:sz w:val="20"/>
          <w:szCs w:val="20"/>
        </w:rPr>
        <w:t>Задачи дисциплины -</w:t>
      </w:r>
      <w:r w:rsidRPr="003D14DD">
        <w:rPr>
          <w:b/>
          <w:bCs/>
          <w:sz w:val="20"/>
          <w:szCs w:val="20"/>
        </w:rPr>
        <w:t xml:space="preserve"> </w:t>
      </w:r>
      <w:r w:rsidRPr="003D14DD">
        <w:rPr>
          <w:sz w:val="20"/>
          <w:szCs w:val="20"/>
        </w:rPr>
        <w:t>подготовить магистрантов к решению исследовательских и профессиональных задач, соответствующих их степени; способствовать дальнейшему формированию профессиональной направленности личности магистрантов, развитию их педагогического мышления, становлению системы гуманистических профессиональных ценностей; сформировать и развить методики научно-исследовательской работы; сформировать навыки самостоятельной исследовательской и профессиональной деятельности магистрантов, подготовить магистрантов к написанию магистерской диссертации.</w:t>
      </w:r>
    </w:p>
    <w:p w:rsidR="0036568F" w:rsidRPr="003D14DD" w:rsidRDefault="0036568F" w:rsidP="0036568F">
      <w:pPr>
        <w:tabs>
          <w:tab w:val="left" w:pos="900"/>
        </w:tabs>
        <w:suppressAutoHyphens/>
        <w:ind w:firstLine="709"/>
        <w:jc w:val="both"/>
        <w:rPr>
          <w:b/>
          <w:sz w:val="20"/>
          <w:szCs w:val="20"/>
        </w:rPr>
      </w:pPr>
    </w:p>
    <w:p w:rsidR="0036568F" w:rsidRPr="003D14DD" w:rsidRDefault="0036568F" w:rsidP="0036568F">
      <w:pPr>
        <w:tabs>
          <w:tab w:val="left" w:pos="900"/>
        </w:tabs>
        <w:suppressAutoHyphens/>
        <w:ind w:firstLine="709"/>
        <w:jc w:val="both"/>
        <w:rPr>
          <w:b/>
          <w:sz w:val="20"/>
          <w:szCs w:val="20"/>
        </w:rPr>
      </w:pPr>
      <w:r w:rsidRPr="003D14DD">
        <w:rPr>
          <w:b/>
          <w:sz w:val="20"/>
          <w:szCs w:val="20"/>
        </w:rPr>
        <w:t>2. Место дисциплины в структуре ОП</w:t>
      </w:r>
    </w:p>
    <w:p w:rsidR="0036568F" w:rsidRPr="003D14DD" w:rsidRDefault="0036568F" w:rsidP="0036568F">
      <w:pPr>
        <w:tabs>
          <w:tab w:val="left" w:pos="900"/>
        </w:tabs>
        <w:suppressAutoHyphens/>
        <w:ind w:firstLine="709"/>
        <w:jc w:val="both"/>
        <w:rPr>
          <w:sz w:val="20"/>
          <w:szCs w:val="20"/>
        </w:rPr>
      </w:pPr>
      <w:r w:rsidRPr="003D14DD">
        <w:rPr>
          <w:sz w:val="20"/>
          <w:szCs w:val="20"/>
        </w:rPr>
        <w:t>Дисциплина «Методология и методы научного исследования в профессиональной деятельности педагогического профиля» относится к обязательной части Блока 1.</w:t>
      </w:r>
    </w:p>
    <w:p w:rsidR="0036568F" w:rsidRPr="003D14DD" w:rsidRDefault="0036568F" w:rsidP="0036568F">
      <w:pPr>
        <w:pStyle w:val="af3"/>
        <w:tabs>
          <w:tab w:val="left" w:pos="900"/>
        </w:tabs>
        <w:autoSpaceDE/>
        <w:adjustRightInd/>
        <w:ind w:firstLine="720"/>
        <w:jc w:val="both"/>
        <w:rPr>
          <w:rFonts w:ascii="Times New Roman" w:hAnsi="Times New Roman"/>
          <w:b/>
        </w:rPr>
      </w:pPr>
    </w:p>
    <w:p w:rsidR="0036568F" w:rsidRPr="003D14DD" w:rsidRDefault="0036568F" w:rsidP="0036568F">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36568F" w:rsidRPr="003D14DD" w:rsidRDefault="0036568F" w:rsidP="0036568F">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36568F" w:rsidRPr="003D14DD" w:rsidRDefault="0036568F" w:rsidP="0036568F">
      <w:pPr>
        <w:tabs>
          <w:tab w:val="left" w:pos="900"/>
        </w:tabs>
        <w:ind w:firstLine="709"/>
        <w:jc w:val="both"/>
        <w:rPr>
          <w:i/>
          <w:sz w:val="20"/>
          <w:szCs w:val="20"/>
        </w:rPr>
      </w:pPr>
      <w:r w:rsidRPr="003D14DD">
        <w:rPr>
          <w:i/>
          <w:sz w:val="20"/>
          <w:szCs w:val="20"/>
        </w:rPr>
        <w:t>Универсальную компетенцию</w:t>
      </w:r>
    </w:p>
    <w:p w:rsidR="0036568F" w:rsidRPr="003D14DD" w:rsidRDefault="0036568F" w:rsidP="0036568F">
      <w:pPr>
        <w:tabs>
          <w:tab w:val="left" w:pos="900"/>
        </w:tabs>
        <w:ind w:firstLine="709"/>
        <w:jc w:val="both"/>
        <w:rPr>
          <w:sz w:val="20"/>
          <w:szCs w:val="20"/>
        </w:rPr>
      </w:pPr>
      <w:r w:rsidRPr="003D14DD">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36568F" w:rsidRPr="003D14DD" w:rsidRDefault="0036568F" w:rsidP="0036568F">
      <w:pPr>
        <w:tabs>
          <w:tab w:val="left" w:pos="900"/>
        </w:tabs>
        <w:ind w:firstLine="709"/>
        <w:jc w:val="both"/>
        <w:rPr>
          <w:i/>
          <w:sz w:val="20"/>
          <w:szCs w:val="20"/>
        </w:rPr>
      </w:pPr>
      <w:r w:rsidRPr="003D14DD">
        <w:rPr>
          <w:i/>
          <w:sz w:val="20"/>
          <w:szCs w:val="20"/>
        </w:rPr>
        <w:t>Общепрофессиональные компетенции:</w:t>
      </w:r>
    </w:p>
    <w:p w:rsidR="0036568F" w:rsidRPr="003D14DD" w:rsidRDefault="0036568F" w:rsidP="0036568F">
      <w:pPr>
        <w:tabs>
          <w:tab w:val="left" w:pos="900"/>
        </w:tabs>
        <w:ind w:firstLine="709"/>
        <w:jc w:val="both"/>
        <w:rPr>
          <w:sz w:val="20"/>
          <w:szCs w:val="20"/>
        </w:rPr>
      </w:pPr>
      <w:r w:rsidRPr="003D14DD">
        <w:rPr>
          <w:sz w:val="20"/>
          <w:szCs w:val="20"/>
        </w:rPr>
        <w:t>ОПК-8. Способен проектировать педагогическую деятельность на основе специальных научных знаний и результатов исследований</w:t>
      </w:r>
    </w:p>
    <w:p w:rsidR="0036568F" w:rsidRPr="003D14DD" w:rsidRDefault="0036568F" w:rsidP="0036568F">
      <w:pPr>
        <w:tabs>
          <w:tab w:val="left" w:pos="900"/>
        </w:tabs>
        <w:suppressAutoHyphens/>
        <w:ind w:firstLine="720"/>
        <w:jc w:val="both"/>
        <w:rPr>
          <w:b/>
          <w:i/>
          <w:sz w:val="20"/>
          <w:szCs w:val="20"/>
        </w:rPr>
      </w:pPr>
    </w:p>
    <w:p w:rsidR="0036568F" w:rsidRPr="003D14DD" w:rsidRDefault="0036568F" w:rsidP="0036568F">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36568F" w:rsidRPr="003D14DD" w:rsidRDefault="0036568F" w:rsidP="0036568F">
      <w:pPr>
        <w:tabs>
          <w:tab w:val="left" w:pos="900"/>
        </w:tabs>
        <w:ind w:firstLine="709"/>
        <w:jc w:val="both"/>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36568F" w:rsidRPr="003D14DD" w:rsidTr="004D69F2">
        <w:tc>
          <w:tcPr>
            <w:tcW w:w="3348" w:type="dxa"/>
          </w:tcPr>
          <w:p w:rsidR="0036568F" w:rsidRPr="003D14DD" w:rsidRDefault="0036568F"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36568F" w:rsidRPr="003D14DD" w:rsidRDefault="0036568F"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36568F" w:rsidRPr="003D14DD" w:rsidRDefault="0036568F"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36568F" w:rsidRPr="003D14DD" w:rsidTr="004D69F2">
        <w:trPr>
          <w:trHeight w:val="2114"/>
        </w:trPr>
        <w:tc>
          <w:tcPr>
            <w:tcW w:w="3348" w:type="dxa"/>
            <w:vMerge w:val="restart"/>
          </w:tcPr>
          <w:p w:rsidR="0036568F" w:rsidRPr="003D14DD" w:rsidRDefault="0036568F" w:rsidP="004D69F2">
            <w:pPr>
              <w:rPr>
                <w:sz w:val="20"/>
                <w:szCs w:val="20"/>
              </w:rPr>
            </w:pPr>
            <w:r w:rsidRPr="003D14DD">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3240" w:type="dxa"/>
            <w:vMerge w:val="restart"/>
          </w:tcPr>
          <w:p w:rsidR="0036568F" w:rsidRPr="003D14DD" w:rsidRDefault="0036568F" w:rsidP="004D69F2">
            <w:pPr>
              <w:shd w:val="clear" w:color="auto" w:fill="FFFFFF"/>
              <w:rPr>
                <w:sz w:val="20"/>
                <w:szCs w:val="20"/>
              </w:rPr>
            </w:pPr>
            <w:r w:rsidRPr="003D14DD">
              <w:rPr>
                <w:sz w:val="20"/>
                <w:szCs w:val="20"/>
              </w:rPr>
              <w:t xml:space="preserve">УК-1.1. Знать: </w:t>
            </w:r>
          </w:p>
          <w:p w:rsidR="0036568F" w:rsidRPr="003D14DD" w:rsidRDefault="0036568F" w:rsidP="004D69F2">
            <w:pPr>
              <w:shd w:val="clear" w:color="auto" w:fill="FFFFFF"/>
              <w:rPr>
                <w:sz w:val="20"/>
                <w:szCs w:val="20"/>
              </w:rPr>
            </w:pPr>
            <w:r w:rsidRPr="003D14DD">
              <w:rPr>
                <w:sz w:val="20"/>
                <w:szCs w:val="20"/>
              </w:rPr>
              <w:t>принципы сбора, отбора и обобщения информации, основы теории систем и системного анализа, способы представления научной информации</w:t>
            </w:r>
          </w:p>
          <w:p w:rsidR="0036568F" w:rsidRPr="003D14DD" w:rsidRDefault="0036568F" w:rsidP="004D69F2">
            <w:pPr>
              <w:shd w:val="clear" w:color="auto" w:fill="FFFFFF"/>
              <w:rPr>
                <w:sz w:val="20"/>
                <w:szCs w:val="20"/>
              </w:rPr>
            </w:pPr>
          </w:p>
          <w:p w:rsidR="0036568F" w:rsidRPr="003D14DD" w:rsidRDefault="0036568F" w:rsidP="004D69F2">
            <w:pPr>
              <w:rPr>
                <w:sz w:val="20"/>
                <w:szCs w:val="20"/>
              </w:rPr>
            </w:pPr>
            <w:r w:rsidRPr="003D14DD">
              <w:rPr>
                <w:sz w:val="20"/>
                <w:szCs w:val="20"/>
              </w:rPr>
              <w:t xml:space="preserve">УК-1.2. Уметь: </w:t>
            </w:r>
          </w:p>
          <w:p w:rsidR="0036568F" w:rsidRPr="003D14DD" w:rsidRDefault="0036568F" w:rsidP="004D69F2">
            <w:pPr>
              <w:shd w:val="clear" w:color="auto" w:fill="FFFFFF"/>
              <w:rPr>
                <w:sz w:val="20"/>
                <w:szCs w:val="20"/>
              </w:rPr>
            </w:pPr>
            <w:r w:rsidRPr="003D14DD">
              <w:rPr>
                <w:sz w:val="20"/>
                <w:szCs w:val="20"/>
              </w:rPr>
              <w:t>соотносить разнородные явления и систематизировать их в рамках избранных видов профессиональной деятельности, выявлять проблемные ситуации в процессе анализа, определять этапы ее разрешения с учетом вариативных контекстов,</w:t>
            </w:r>
          </w:p>
          <w:p w:rsidR="0036568F" w:rsidRPr="003D14DD" w:rsidRDefault="0036568F" w:rsidP="004D69F2">
            <w:pPr>
              <w:rPr>
                <w:sz w:val="20"/>
                <w:szCs w:val="20"/>
              </w:rPr>
            </w:pPr>
            <w:r w:rsidRPr="003D14DD">
              <w:rPr>
                <w:sz w:val="20"/>
                <w:szCs w:val="20"/>
              </w:rPr>
              <w:t>анализировать различные варианты решения проблемной ситуации на основе системного подхода, оценивать их преимущества и риски, определять перспективные направления научных исследований в сфере образования</w:t>
            </w:r>
          </w:p>
          <w:p w:rsidR="0036568F" w:rsidRPr="003D14DD" w:rsidRDefault="0036568F" w:rsidP="004D69F2">
            <w:pPr>
              <w:rPr>
                <w:sz w:val="20"/>
                <w:szCs w:val="20"/>
              </w:rPr>
            </w:pPr>
          </w:p>
          <w:p w:rsidR="0036568F" w:rsidRPr="003D14DD" w:rsidRDefault="0036568F" w:rsidP="004D69F2">
            <w:pPr>
              <w:rPr>
                <w:sz w:val="20"/>
                <w:szCs w:val="20"/>
              </w:rPr>
            </w:pPr>
            <w:r w:rsidRPr="003D14DD">
              <w:rPr>
                <w:sz w:val="20"/>
                <w:szCs w:val="20"/>
              </w:rPr>
              <w:t xml:space="preserve">УК-1.3. Владеть: </w:t>
            </w:r>
          </w:p>
          <w:p w:rsidR="0036568F" w:rsidRPr="003D14DD" w:rsidRDefault="0036568F" w:rsidP="004D69F2">
            <w:pPr>
              <w:shd w:val="clear" w:color="auto" w:fill="FFFFFF"/>
              <w:rPr>
                <w:sz w:val="20"/>
                <w:szCs w:val="20"/>
              </w:rPr>
            </w:pPr>
            <w:r w:rsidRPr="003D14DD">
              <w:rPr>
                <w:sz w:val="20"/>
                <w:szCs w:val="20"/>
              </w:rPr>
              <w:t>информационными источниками,</w:t>
            </w:r>
          </w:p>
          <w:p w:rsidR="0036568F" w:rsidRPr="003D14DD" w:rsidRDefault="0036568F" w:rsidP="004D69F2">
            <w:pPr>
              <w:shd w:val="clear" w:color="auto" w:fill="FFFFFF"/>
              <w:rPr>
                <w:sz w:val="20"/>
                <w:szCs w:val="20"/>
              </w:rPr>
            </w:pPr>
            <w:r w:rsidRPr="003D14DD">
              <w:rPr>
                <w:sz w:val="20"/>
                <w:szCs w:val="20"/>
              </w:rPr>
              <w:t>навыками научного поиска, подготовки научных текстов,</w:t>
            </w:r>
          </w:p>
          <w:p w:rsidR="0036568F" w:rsidRPr="003D14DD" w:rsidRDefault="0036568F" w:rsidP="004D69F2">
            <w:pPr>
              <w:rPr>
                <w:sz w:val="20"/>
                <w:szCs w:val="20"/>
              </w:rPr>
            </w:pPr>
            <w:r w:rsidRPr="003D14DD">
              <w:rPr>
                <w:sz w:val="20"/>
                <w:szCs w:val="20"/>
              </w:rPr>
              <w:t xml:space="preserve">навыками представления результатов педагогического исследования в виде статьи, разработки, методической </w:t>
            </w:r>
            <w:r w:rsidRPr="003D14DD">
              <w:rPr>
                <w:sz w:val="20"/>
                <w:szCs w:val="20"/>
              </w:rPr>
              <w:lastRenderedPageBreak/>
              <w:t>рекомендации, в том числе в различных информационных средах</w:t>
            </w:r>
          </w:p>
        </w:tc>
        <w:tc>
          <w:tcPr>
            <w:tcW w:w="3060" w:type="dxa"/>
          </w:tcPr>
          <w:p w:rsidR="0036568F" w:rsidRPr="003D14DD" w:rsidRDefault="0036568F" w:rsidP="004D69F2">
            <w:pPr>
              <w:tabs>
                <w:tab w:val="left" w:pos="252"/>
                <w:tab w:val="left" w:pos="1080"/>
              </w:tabs>
              <w:rPr>
                <w:b/>
                <w:sz w:val="20"/>
                <w:szCs w:val="20"/>
                <w:u w:val="single"/>
              </w:rPr>
            </w:pPr>
            <w:r w:rsidRPr="003D14DD">
              <w:rPr>
                <w:b/>
                <w:sz w:val="20"/>
                <w:szCs w:val="20"/>
                <w:u w:val="single"/>
              </w:rPr>
              <w:lastRenderedPageBreak/>
              <w:t>Знать:</w:t>
            </w:r>
          </w:p>
          <w:p w:rsidR="0036568F" w:rsidRPr="003D14DD" w:rsidRDefault="0036568F" w:rsidP="0036568F">
            <w:pPr>
              <w:numPr>
                <w:ilvl w:val="0"/>
                <w:numId w:val="22"/>
              </w:numPr>
              <w:tabs>
                <w:tab w:val="left" w:pos="252"/>
                <w:tab w:val="left" w:pos="72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современные парадигмы в предметной области науки;</w:t>
            </w:r>
          </w:p>
          <w:p w:rsidR="0036568F" w:rsidRPr="003D14DD" w:rsidRDefault="0036568F" w:rsidP="0036568F">
            <w:pPr>
              <w:numPr>
                <w:ilvl w:val="0"/>
                <w:numId w:val="22"/>
              </w:numPr>
              <w:tabs>
                <w:tab w:val="left" w:pos="252"/>
                <w:tab w:val="left" w:pos="72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современные ориентиры развития образования; </w:t>
            </w:r>
          </w:p>
          <w:p w:rsidR="0036568F" w:rsidRPr="003D14DD" w:rsidRDefault="0036568F" w:rsidP="0036568F">
            <w:pPr>
              <w:numPr>
                <w:ilvl w:val="0"/>
                <w:numId w:val="22"/>
              </w:numPr>
              <w:tabs>
                <w:tab w:val="left" w:pos="252"/>
                <w:tab w:val="left" w:pos="72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теоретические основы организации научно-исследовательской деятельности;</w:t>
            </w:r>
          </w:p>
        </w:tc>
      </w:tr>
      <w:tr w:rsidR="0036568F" w:rsidRPr="003D14DD" w:rsidTr="004D69F2">
        <w:trPr>
          <w:trHeight w:val="2114"/>
        </w:trPr>
        <w:tc>
          <w:tcPr>
            <w:tcW w:w="3348" w:type="dxa"/>
            <w:vMerge/>
          </w:tcPr>
          <w:p w:rsidR="0036568F" w:rsidRPr="003D14DD" w:rsidRDefault="0036568F" w:rsidP="004D69F2">
            <w:pPr>
              <w:rPr>
                <w:sz w:val="20"/>
                <w:szCs w:val="20"/>
              </w:rPr>
            </w:pPr>
          </w:p>
        </w:tc>
        <w:tc>
          <w:tcPr>
            <w:tcW w:w="3240" w:type="dxa"/>
            <w:vMerge/>
          </w:tcPr>
          <w:p w:rsidR="0036568F" w:rsidRPr="003D14DD" w:rsidRDefault="0036568F" w:rsidP="004D69F2">
            <w:pPr>
              <w:rPr>
                <w:sz w:val="20"/>
                <w:szCs w:val="20"/>
              </w:rPr>
            </w:pPr>
          </w:p>
        </w:tc>
        <w:tc>
          <w:tcPr>
            <w:tcW w:w="3060" w:type="dxa"/>
          </w:tcPr>
          <w:p w:rsidR="0036568F" w:rsidRPr="003D14DD" w:rsidRDefault="0036568F" w:rsidP="004D69F2">
            <w:pPr>
              <w:pStyle w:val="5"/>
              <w:numPr>
                <w:ilvl w:val="0"/>
                <w:numId w:val="0"/>
              </w:numPr>
              <w:tabs>
                <w:tab w:val="left" w:pos="252"/>
                <w:tab w:val="left" w:pos="282"/>
              </w:tabs>
              <w:rPr>
                <w:b/>
                <w:sz w:val="20"/>
                <w:szCs w:val="20"/>
                <w:u w:val="single"/>
              </w:rPr>
            </w:pPr>
            <w:r w:rsidRPr="003D14DD">
              <w:rPr>
                <w:b/>
                <w:sz w:val="20"/>
                <w:szCs w:val="20"/>
                <w:u w:val="single"/>
              </w:rPr>
              <w:t>Уметь</w:t>
            </w:r>
          </w:p>
          <w:p w:rsidR="0036568F" w:rsidRPr="003D14DD" w:rsidRDefault="0036568F" w:rsidP="004D69F2">
            <w:pPr>
              <w:numPr>
                <w:ilvl w:val="0"/>
                <w:numId w:val="19"/>
              </w:numPr>
              <w:tabs>
                <w:tab w:val="left" w:pos="252"/>
                <w:tab w:val="left" w:pos="900"/>
              </w:tabs>
              <w:suppressAutoHyphens/>
              <w:ind w:left="0" w:firstLine="0"/>
              <w:jc w:val="both"/>
              <w:rPr>
                <w:sz w:val="20"/>
                <w:szCs w:val="20"/>
              </w:rPr>
            </w:pPr>
            <w:r w:rsidRPr="003D14DD">
              <w:rPr>
                <w:sz w:val="20"/>
                <w:szCs w:val="20"/>
              </w:rPr>
              <w:t>анализировать тенденции современной науки, определять перспективные направления научных исследований;</w:t>
            </w:r>
          </w:p>
          <w:p w:rsidR="0036568F" w:rsidRPr="003D14DD" w:rsidRDefault="0036568F" w:rsidP="004D69F2">
            <w:pPr>
              <w:numPr>
                <w:ilvl w:val="0"/>
                <w:numId w:val="19"/>
              </w:numPr>
              <w:tabs>
                <w:tab w:val="left" w:pos="252"/>
                <w:tab w:val="left" w:pos="900"/>
              </w:tabs>
              <w:suppressAutoHyphens/>
              <w:ind w:left="0" w:firstLine="0"/>
              <w:jc w:val="both"/>
              <w:rPr>
                <w:sz w:val="20"/>
                <w:szCs w:val="20"/>
              </w:rPr>
            </w:pPr>
            <w:r w:rsidRPr="003D14DD">
              <w:rPr>
                <w:sz w:val="20"/>
                <w:szCs w:val="20"/>
              </w:rPr>
              <w:t xml:space="preserve">использовать экспериментальные и теоретические </w:t>
            </w:r>
            <w:r w:rsidR="00C84C5C" w:rsidRPr="003D14DD">
              <w:rPr>
                <w:sz w:val="20"/>
                <w:szCs w:val="20"/>
              </w:rPr>
              <w:t>методы исследования</w:t>
            </w:r>
            <w:r w:rsidRPr="003D14DD">
              <w:rPr>
                <w:sz w:val="20"/>
                <w:szCs w:val="20"/>
              </w:rPr>
              <w:t xml:space="preserve"> в профессиональной деятельности;</w:t>
            </w:r>
          </w:p>
          <w:p w:rsidR="0036568F" w:rsidRPr="003D14DD" w:rsidRDefault="0036568F" w:rsidP="004D69F2">
            <w:pPr>
              <w:numPr>
                <w:ilvl w:val="0"/>
                <w:numId w:val="19"/>
              </w:numPr>
              <w:tabs>
                <w:tab w:val="left" w:pos="252"/>
                <w:tab w:val="left" w:pos="900"/>
              </w:tabs>
              <w:suppressAutoHyphens/>
              <w:ind w:left="0" w:firstLine="0"/>
              <w:jc w:val="both"/>
              <w:rPr>
                <w:rFonts w:eastAsia="Arial Unicode MS"/>
                <w:b/>
                <w:spacing w:val="4"/>
                <w:sz w:val="20"/>
                <w:szCs w:val="20"/>
              </w:rPr>
            </w:pPr>
            <w:r w:rsidRPr="003D14DD">
              <w:rPr>
                <w:sz w:val="20"/>
                <w:szCs w:val="20"/>
              </w:rPr>
              <w:t>адаптировать современные достижения науки и наукоемких технологий к образовательному процессу;</w:t>
            </w:r>
          </w:p>
        </w:tc>
      </w:tr>
      <w:tr w:rsidR="0036568F" w:rsidRPr="003D14DD" w:rsidTr="004D69F2">
        <w:trPr>
          <w:trHeight w:val="2114"/>
        </w:trPr>
        <w:tc>
          <w:tcPr>
            <w:tcW w:w="3348" w:type="dxa"/>
            <w:vMerge/>
          </w:tcPr>
          <w:p w:rsidR="0036568F" w:rsidRPr="003D14DD" w:rsidRDefault="0036568F" w:rsidP="004D69F2">
            <w:pPr>
              <w:rPr>
                <w:sz w:val="20"/>
                <w:szCs w:val="20"/>
              </w:rPr>
            </w:pPr>
          </w:p>
        </w:tc>
        <w:tc>
          <w:tcPr>
            <w:tcW w:w="3240" w:type="dxa"/>
            <w:vMerge/>
          </w:tcPr>
          <w:p w:rsidR="0036568F" w:rsidRPr="003D14DD" w:rsidRDefault="0036568F" w:rsidP="004D69F2"/>
        </w:tc>
        <w:tc>
          <w:tcPr>
            <w:tcW w:w="3060" w:type="dxa"/>
          </w:tcPr>
          <w:p w:rsidR="0036568F" w:rsidRPr="003D14DD" w:rsidRDefault="0036568F" w:rsidP="004D69F2">
            <w:pPr>
              <w:tabs>
                <w:tab w:val="left" w:pos="252"/>
                <w:tab w:val="left" w:pos="993"/>
                <w:tab w:val="left" w:pos="1100"/>
                <w:tab w:val="left" w:pos="1560"/>
              </w:tabs>
              <w:suppressAutoHyphens/>
              <w:jc w:val="both"/>
              <w:rPr>
                <w:b/>
                <w:sz w:val="20"/>
                <w:szCs w:val="20"/>
                <w:u w:val="single"/>
              </w:rPr>
            </w:pPr>
            <w:r w:rsidRPr="003D14DD">
              <w:rPr>
                <w:b/>
                <w:sz w:val="20"/>
                <w:szCs w:val="20"/>
                <w:u w:val="single"/>
              </w:rPr>
              <w:t>Владеть</w:t>
            </w:r>
          </w:p>
          <w:p w:rsidR="0036568F" w:rsidRPr="003D14DD" w:rsidRDefault="0036568F" w:rsidP="004D69F2">
            <w:pPr>
              <w:numPr>
                <w:ilvl w:val="0"/>
                <w:numId w:val="15"/>
              </w:numPr>
              <w:tabs>
                <w:tab w:val="clear" w:pos="360"/>
                <w:tab w:val="left" w:pos="25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современными методами научного исследования в предметной сфере; </w:t>
            </w:r>
          </w:p>
          <w:p w:rsidR="0036568F" w:rsidRPr="003D14DD" w:rsidRDefault="0036568F" w:rsidP="004D69F2">
            <w:pPr>
              <w:numPr>
                <w:ilvl w:val="0"/>
                <w:numId w:val="15"/>
              </w:numPr>
              <w:tabs>
                <w:tab w:val="clear" w:pos="360"/>
                <w:tab w:val="left" w:pos="25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способами осмысления и критического анализа научной информации; </w:t>
            </w:r>
          </w:p>
          <w:p w:rsidR="0036568F" w:rsidRPr="003D14DD" w:rsidRDefault="0036568F" w:rsidP="004D69F2">
            <w:pPr>
              <w:numPr>
                <w:ilvl w:val="0"/>
                <w:numId w:val="15"/>
              </w:numPr>
              <w:tabs>
                <w:tab w:val="clear" w:pos="360"/>
                <w:tab w:val="left" w:pos="25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lastRenderedPageBreak/>
              <w:t>навыками совершенствования и развития своего научного потенциала;</w:t>
            </w:r>
          </w:p>
          <w:p w:rsidR="0036568F" w:rsidRPr="003D14DD" w:rsidRDefault="0036568F" w:rsidP="004D69F2">
            <w:pPr>
              <w:numPr>
                <w:ilvl w:val="0"/>
                <w:numId w:val="15"/>
              </w:numPr>
              <w:tabs>
                <w:tab w:val="clear" w:pos="360"/>
                <w:tab w:val="left" w:pos="252"/>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способами творческой адаптации и применения методов исследования из смежных научных дисциплин;</w:t>
            </w:r>
          </w:p>
        </w:tc>
      </w:tr>
      <w:tr w:rsidR="0036568F" w:rsidRPr="003D14DD" w:rsidTr="004D69F2">
        <w:trPr>
          <w:trHeight w:val="2114"/>
        </w:trPr>
        <w:tc>
          <w:tcPr>
            <w:tcW w:w="3348" w:type="dxa"/>
            <w:vMerge w:val="restart"/>
          </w:tcPr>
          <w:p w:rsidR="0036568F" w:rsidRPr="003D14DD" w:rsidRDefault="0036568F" w:rsidP="004D69F2">
            <w:pPr>
              <w:rPr>
                <w:sz w:val="20"/>
                <w:szCs w:val="20"/>
              </w:rPr>
            </w:pPr>
            <w:r w:rsidRPr="003D14DD">
              <w:rPr>
                <w:sz w:val="20"/>
                <w:szCs w:val="20"/>
              </w:rPr>
              <w:lastRenderedPageBreak/>
              <w:t>ОПК-8. Способен проектировать педагогическую деятельность на основе специальных научных знаний и результатов исследований</w:t>
            </w:r>
          </w:p>
        </w:tc>
        <w:tc>
          <w:tcPr>
            <w:tcW w:w="3240" w:type="dxa"/>
            <w:vMerge w:val="restart"/>
          </w:tcPr>
          <w:p w:rsidR="0036568F" w:rsidRPr="003D14DD" w:rsidRDefault="0036568F" w:rsidP="004D69F2">
            <w:pPr>
              <w:shd w:val="clear" w:color="auto" w:fill="FFFFFF"/>
              <w:rPr>
                <w:sz w:val="20"/>
                <w:szCs w:val="20"/>
              </w:rPr>
            </w:pPr>
            <w:r w:rsidRPr="003D14DD">
              <w:rPr>
                <w:sz w:val="20"/>
                <w:szCs w:val="20"/>
              </w:rPr>
              <w:t>ОПК-8.1. Знать:</w:t>
            </w:r>
          </w:p>
          <w:p w:rsidR="0036568F" w:rsidRPr="003D14DD" w:rsidRDefault="0036568F" w:rsidP="004D69F2">
            <w:pPr>
              <w:shd w:val="clear" w:color="auto" w:fill="FFFFFF"/>
              <w:rPr>
                <w:sz w:val="20"/>
                <w:szCs w:val="20"/>
              </w:rPr>
            </w:pPr>
            <w:r w:rsidRPr="003D14DD">
              <w:rPr>
                <w:sz w:val="20"/>
                <w:szCs w:val="20"/>
              </w:rPr>
              <w:t>особенности педагогической деятельности,</w:t>
            </w:r>
          </w:p>
          <w:p w:rsidR="0036568F" w:rsidRPr="003D14DD" w:rsidRDefault="0036568F" w:rsidP="004D69F2">
            <w:pPr>
              <w:shd w:val="clear" w:color="auto" w:fill="FFFFFF"/>
              <w:rPr>
                <w:sz w:val="20"/>
                <w:szCs w:val="20"/>
              </w:rPr>
            </w:pPr>
            <w:r w:rsidRPr="003D14DD">
              <w:rPr>
                <w:sz w:val="20"/>
                <w:szCs w:val="20"/>
              </w:rPr>
              <w:t>требования к субъектам педагогической деятельности,</w:t>
            </w:r>
          </w:p>
          <w:p w:rsidR="0036568F" w:rsidRPr="003D14DD" w:rsidRDefault="0036568F" w:rsidP="004D69F2">
            <w:pPr>
              <w:rPr>
                <w:sz w:val="20"/>
                <w:szCs w:val="20"/>
              </w:rPr>
            </w:pPr>
            <w:r w:rsidRPr="003D14DD">
              <w:rPr>
                <w:sz w:val="20"/>
                <w:szCs w:val="20"/>
              </w:rPr>
              <w:t>результаты научных исследований в сфере педагогической деятельности</w:t>
            </w:r>
          </w:p>
          <w:p w:rsidR="0036568F" w:rsidRPr="003D14DD" w:rsidRDefault="0036568F" w:rsidP="004D69F2">
            <w:pPr>
              <w:rPr>
                <w:sz w:val="20"/>
                <w:szCs w:val="20"/>
              </w:rPr>
            </w:pPr>
          </w:p>
          <w:p w:rsidR="0036568F" w:rsidRPr="003D14DD" w:rsidRDefault="0036568F" w:rsidP="004D69F2">
            <w:pPr>
              <w:shd w:val="clear" w:color="auto" w:fill="FFFFFF"/>
              <w:rPr>
                <w:sz w:val="20"/>
                <w:szCs w:val="20"/>
              </w:rPr>
            </w:pPr>
            <w:r w:rsidRPr="003D14DD">
              <w:rPr>
                <w:sz w:val="20"/>
                <w:szCs w:val="20"/>
              </w:rPr>
              <w:t>ОПК-8.2. Уметь:</w:t>
            </w:r>
          </w:p>
          <w:p w:rsidR="0036568F" w:rsidRPr="003D14DD" w:rsidRDefault="0036568F" w:rsidP="004D69F2">
            <w:pPr>
              <w:rPr>
                <w:sz w:val="20"/>
                <w:szCs w:val="20"/>
              </w:rPr>
            </w:pPr>
            <w:r w:rsidRPr="003D14DD">
              <w:rPr>
                <w:sz w:val="20"/>
                <w:szCs w:val="20"/>
              </w:rPr>
              <w:t>использовать современные специальные научные знания и результаты исследований для выбора методов в педагогической деятельности</w:t>
            </w:r>
          </w:p>
          <w:p w:rsidR="0036568F" w:rsidRPr="003D14DD" w:rsidRDefault="0036568F" w:rsidP="004D69F2">
            <w:pPr>
              <w:rPr>
                <w:sz w:val="20"/>
                <w:szCs w:val="20"/>
              </w:rPr>
            </w:pPr>
          </w:p>
          <w:p w:rsidR="0036568F" w:rsidRPr="003D14DD" w:rsidRDefault="0036568F" w:rsidP="004D69F2">
            <w:pPr>
              <w:shd w:val="clear" w:color="auto" w:fill="FFFFFF"/>
              <w:rPr>
                <w:sz w:val="20"/>
                <w:szCs w:val="20"/>
              </w:rPr>
            </w:pPr>
            <w:r w:rsidRPr="003D14DD">
              <w:rPr>
                <w:sz w:val="20"/>
                <w:szCs w:val="20"/>
              </w:rPr>
              <w:t xml:space="preserve">ОПК-8.3. Владеть: </w:t>
            </w:r>
          </w:p>
          <w:p w:rsidR="0036568F" w:rsidRPr="003D14DD" w:rsidRDefault="0036568F" w:rsidP="004D69F2">
            <w:pPr>
              <w:shd w:val="clear" w:color="auto" w:fill="FFFFFF"/>
              <w:rPr>
                <w:sz w:val="20"/>
                <w:szCs w:val="20"/>
              </w:rPr>
            </w:pPr>
            <w:r w:rsidRPr="003D14DD">
              <w:rPr>
                <w:sz w:val="20"/>
                <w:szCs w:val="20"/>
              </w:rPr>
              <w:t>методами, формами и средствами педагогической деятельности;</w:t>
            </w:r>
          </w:p>
          <w:p w:rsidR="0036568F" w:rsidRPr="003D14DD" w:rsidRDefault="0036568F" w:rsidP="004D69F2">
            <w:pPr>
              <w:rPr>
                <w:sz w:val="20"/>
                <w:szCs w:val="20"/>
              </w:rPr>
            </w:pPr>
            <w:r w:rsidRPr="003D14DD">
              <w:rPr>
                <w:sz w:val="20"/>
                <w:szCs w:val="20"/>
              </w:rPr>
              <w:t>осуществлять их выбор в зависимости от контекста профессиональной деятельности с учетом результатов научных исследований</w:t>
            </w:r>
          </w:p>
        </w:tc>
        <w:tc>
          <w:tcPr>
            <w:tcW w:w="3060" w:type="dxa"/>
          </w:tcPr>
          <w:p w:rsidR="0036568F" w:rsidRPr="003D14DD" w:rsidRDefault="0036568F" w:rsidP="004D69F2">
            <w:pPr>
              <w:tabs>
                <w:tab w:val="left" w:pos="252"/>
                <w:tab w:val="left" w:pos="1080"/>
              </w:tabs>
              <w:rPr>
                <w:b/>
                <w:sz w:val="20"/>
                <w:szCs w:val="20"/>
                <w:u w:val="single"/>
              </w:rPr>
            </w:pPr>
            <w:r w:rsidRPr="003D14DD">
              <w:rPr>
                <w:b/>
                <w:sz w:val="20"/>
                <w:szCs w:val="20"/>
                <w:u w:val="single"/>
              </w:rPr>
              <w:t>Знать:</w:t>
            </w:r>
          </w:p>
          <w:p w:rsidR="0036568F" w:rsidRPr="003D14DD" w:rsidRDefault="0036568F" w:rsidP="0036568F">
            <w:pPr>
              <w:numPr>
                <w:ilvl w:val="0"/>
                <w:numId w:val="22"/>
              </w:numPr>
              <w:tabs>
                <w:tab w:val="left" w:pos="252"/>
                <w:tab w:val="left" w:pos="720"/>
                <w:tab w:val="left" w:pos="900"/>
              </w:tabs>
              <w:suppressAutoHyphens/>
              <w:ind w:left="0" w:firstLine="0"/>
              <w:jc w:val="both"/>
              <w:rPr>
                <w:sz w:val="20"/>
                <w:szCs w:val="20"/>
              </w:rPr>
            </w:pPr>
            <w:r w:rsidRPr="003D14DD">
              <w:rPr>
                <w:sz w:val="20"/>
                <w:szCs w:val="20"/>
              </w:rPr>
              <w:t>сущность типичных исследовательских задач;</w:t>
            </w:r>
          </w:p>
          <w:p w:rsidR="0036568F" w:rsidRPr="003D14DD" w:rsidRDefault="0036568F" w:rsidP="0036568F">
            <w:pPr>
              <w:numPr>
                <w:ilvl w:val="0"/>
                <w:numId w:val="22"/>
              </w:numPr>
              <w:tabs>
                <w:tab w:val="left" w:pos="252"/>
                <w:tab w:val="left" w:pos="720"/>
                <w:tab w:val="left" w:pos="900"/>
              </w:tabs>
              <w:suppressAutoHyphens/>
              <w:ind w:left="0" w:firstLine="0"/>
              <w:jc w:val="both"/>
              <w:rPr>
                <w:sz w:val="20"/>
                <w:szCs w:val="20"/>
              </w:rPr>
            </w:pPr>
            <w:r w:rsidRPr="003D14DD">
              <w:rPr>
                <w:sz w:val="20"/>
                <w:szCs w:val="20"/>
              </w:rPr>
              <w:t>логику научного исследования;</w:t>
            </w:r>
          </w:p>
          <w:p w:rsidR="0036568F" w:rsidRPr="003D14DD" w:rsidRDefault="0036568F" w:rsidP="004D69F2">
            <w:pPr>
              <w:pStyle w:val="5"/>
              <w:numPr>
                <w:ilvl w:val="0"/>
                <w:numId w:val="0"/>
              </w:numPr>
              <w:tabs>
                <w:tab w:val="left" w:pos="252"/>
                <w:tab w:val="left" w:pos="282"/>
              </w:tabs>
              <w:rPr>
                <w:rFonts w:eastAsia="Arial Unicode MS"/>
                <w:b/>
                <w:spacing w:val="4"/>
                <w:sz w:val="20"/>
                <w:szCs w:val="20"/>
              </w:rPr>
            </w:pPr>
          </w:p>
        </w:tc>
      </w:tr>
      <w:tr w:rsidR="0036568F" w:rsidRPr="003D14DD" w:rsidTr="004D69F2">
        <w:trPr>
          <w:trHeight w:val="2114"/>
        </w:trPr>
        <w:tc>
          <w:tcPr>
            <w:tcW w:w="3348" w:type="dxa"/>
            <w:vMerge/>
          </w:tcPr>
          <w:p w:rsidR="0036568F" w:rsidRPr="003D14DD" w:rsidRDefault="0036568F" w:rsidP="004D69F2">
            <w:pPr>
              <w:rPr>
                <w:sz w:val="20"/>
                <w:szCs w:val="20"/>
              </w:rPr>
            </w:pPr>
          </w:p>
        </w:tc>
        <w:tc>
          <w:tcPr>
            <w:tcW w:w="3240" w:type="dxa"/>
            <w:vMerge/>
          </w:tcPr>
          <w:p w:rsidR="0036568F" w:rsidRPr="003D14DD" w:rsidRDefault="0036568F" w:rsidP="004D69F2">
            <w:pPr>
              <w:rPr>
                <w:sz w:val="20"/>
                <w:szCs w:val="20"/>
              </w:rPr>
            </w:pPr>
          </w:p>
        </w:tc>
        <w:tc>
          <w:tcPr>
            <w:tcW w:w="3060" w:type="dxa"/>
          </w:tcPr>
          <w:p w:rsidR="0036568F" w:rsidRPr="003D14DD" w:rsidRDefault="0036568F" w:rsidP="004D69F2">
            <w:pPr>
              <w:pStyle w:val="5"/>
              <w:numPr>
                <w:ilvl w:val="0"/>
                <w:numId w:val="0"/>
              </w:numPr>
              <w:tabs>
                <w:tab w:val="left" w:pos="252"/>
                <w:tab w:val="left" w:pos="282"/>
              </w:tabs>
              <w:rPr>
                <w:b/>
                <w:sz w:val="20"/>
                <w:szCs w:val="20"/>
                <w:u w:val="single"/>
              </w:rPr>
            </w:pPr>
            <w:r w:rsidRPr="003D14DD">
              <w:rPr>
                <w:b/>
                <w:sz w:val="20"/>
                <w:szCs w:val="20"/>
                <w:u w:val="single"/>
              </w:rPr>
              <w:t>Уметь</w:t>
            </w:r>
          </w:p>
          <w:p w:rsidR="0036568F" w:rsidRPr="003D14DD" w:rsidRDefault="0036568F" w:rsidP="0036568F">
            <w:pPr>
              <w:numPr>
                <w:ilvl w:val="0"/>
                <w:numId w:val="23"/>
              </w:numPr>
              <w:tabs>
                <w:tab w:val="left" w:pos="252"/>
                <w:tab w:val="left" w:pos="720"/>
                <w:tab w:val="left" w:pos="900"/>
              </w:tabs>
              <w:suppressAutoHyphens/>
              <w:ind w:left="0" w:firstLine="0"/>
              <w:jc w:val="both"/>
              <w:rPr>
                <w:sz w:val="20"/>
                <w:szCs w:val="20"/>
              </w:rPr>
            </w:pPr>
            <w:r w:rsidRPr="003D14DD">
              <w:rPr>
                <w:sz w:val="20"/>
                <w:szCs w:val="20"/>
              </w:rPr>
              <w:t>анализировать источники информации по проблеме исследования;</w:t>
            </w:r>
          </w:p>
          <w:p w:rsidR="0036568F" w:rsidRPr="003D14DD" w:rsidRDefault="0036568F" w:rsidP="0036568F">
            <w:pPr>
              <w:numPr>
                <w:ilvl w:val="0"/>
                <w:numId w:val="23"/>
              </w:numPr>
              <w:tabs>
                <w:tab w:val="left" w:pos="252"/>
                <w:tab w:val="left" w:pos="720"/>
                <w:tab w:val="left" w:pos="900"/>
              </w:tabs>
              <w:suppressAutoHyphens/>
              <w:ind w:left="0" w:firstLine="0"/>
              <w:jc w:val="both"/>
              <w:rPr>
                <w:sz w:val="20"/>
                <w:szCs w:val="20"/>
              </w:rPr>
            </w:pPr>
            <w:r w:rsidRPr="003D14DD">
              <w:rPr>
                <w:sz w:val="20"/>
                <w:szCs w:val="20"/>
              </w:rPr>
              <w:t>проектировать модели построения образовательного процесса в соответствии с выдвинутыми гипотезами исследования;</w:t>
            </w:r>
          </w:p>
          <w:p w:rsidR="0036568F" w:rsidRPr="003D14DD" w:rsidRDefault="0036568F" w:rsidP="0036568F">
            <w:pPr>
              <w:numPr>
                <w:ilvl w:val="0"/>
                <w:numId w:val="23"/>
              </w:numPr>
              <w:tabs>
                <w:tab w:val="left" w:pos="252"/>
                <w:tab w:val="left" w:pos="720"/>
                <w:tab w:val="left" w:pos="900"/>
              </w:tabs>
              <w:suppressAutoHyphens/>
              <w:ind w:left="0" w:firstLine="0"/>
              <w:jc w:val="both"/>
              <w:rPr>
                <w:rFonts w:eastAsia="Arial Unicode MS"/>
                <w:b/>
                <w:spacing w:val="4"/>
                <w:sz w:val="20"/>
                <w:szCs w:val="20"/>
              </w:rPr>
            </w:pPr>
            <w:r w:rsidRPr="003D14DD">
              <w:rPr>
                <w:sz w:val="20"/>
                <w:szCs w:val="20"/>
              </w:rPr>
              <w:t>организовывать опытно-экспериментальную проверку спроектированных моделей;</w:t>
            </w:r>
          </w:p>
        </w:tc>
      </w:tr>
      <w:tr w:rsidR="0036568F" w:rsidRPr="003D14DD" w:rsidTr="004D69F2">
        <w:trPr>
          <w:trHeight w:val="2114"/>
        </w:trPr>
        <w:tc>
          <w:tcPr>
            <w:tcW w:w="3348" w:type="dxa"/>
            <w:vMerge/>
          </w:tcPr>
          <w:p w:rsidR="0036568F" w:rsidRPr="003D14DD" w:rsidRDefault="0036568F" w:rsidP="004D69F2">
            <w:pPr>
              <w:rPr>
                <w:sz w:val="20"/>
                <w:szCs w:val="20"/>
              </w:rPr>
            </w:pPr>
          </w:p>
        </w:tc>
        <w:tc>
          <w:tcPr>
            <w:tcW w:w="3240" w:type="dxa"/>
            <w:vMerge/>
          </w:tcPr>
          <w:p w:rsidR="0036568F" w:rsidRPr="003D14DD" w:rsidRDefault="0036568F" w:rsidP="004D69F2">
            <w:pPr>
              <w:rPr>
                <w:sz w:val="20"/>
                <w:szCs w:val="20"/>
              </w:rPr>
            </w:pPr>
          </w:p>
        </w:tc>
        <w:tc>
          <w:tcPr>
            <w:tcW w:w="3060" w:type="dxa"/>
          </w:tcPr>
          <w:p w:rsidR="0036568F" w:rsidRPr="003D14DD" w:rsidRDefault="0036568F" w:rsidP="004D69F2">
            <w:pPr>
              <w:tabs>
                <w:tab w:val="left" w:pos="252"/>
                <w:tab w:val="left" w:pos="993"/>
                <w:tab w:val="left" w:pos="1100"/>
                <w:tab w:val="left" w:pos="1560"/>
              </w:tabs>
              <w:suppressAutoHyphens/>
              <w:jc w:val="both"/>
              <w:rPr>
                <w:b/>
                <w:sz w:val="20"/>
                <w:szCs w:val="20"/>
                <w:u w:val="single"/>
              </w:rPr>
            </w:pPr>
            <w:r w:rsidRPr="003D14DD">
              <w:rPr>
                <w:b/>
                <w:sz w:val="20"/>
                <w:szCs w:val="20"/>
                <w:u w:val="single"/>
              </w:rPr>
              <w:t>Владеть</w:t>
            </w:r>
          </w:p>
          <w:p w:rsidR="0036568F" w:rsidRPr="003D14DD" w:rsidRDefault="0036568F" w:rsidP="0036568F">
            <w:pPr>
              <w:numPr>
                <w:ilvl w:val="0"/>
                <w:numId w:val="24"/>
              </w:numPr>
              <w:tabs>
                <w:tab w:val="left" w:pos="252"/>
                <w:tab w:val="left" w:pos="720"/>
                <w:tab w:val="left" w:pos="900"/>
              </w:tabs>
              <w:suppressAutoHyphens/>
              <w:ind w:left="0" w:firstLine="0"/>
              <w:jc w:val="both"/>
              <w:rPr>
                <w:sz w:val="20"/>
                <w:szCs w:val="20"/>
              </w:rPr>
            </w:pPr>
            <w:r w:rsidRPr="003D14DD">
              <w:rPr>
                <w:sz w:val="20"/>
                <w:szCs w:val="20"/>
              </w:rPr>
              <w:t>способами теоретического анализа научной проблемы;</w:t>
            </w:r>
          </w:p>
          <w:p w:rsidR="0036568F" w:rsidRPr="003D14DD" w:rsidRDefault="0036568F" w:rsidP="0036568F">
            <w:pPr>
              <w:numPr>
                <w:ilvl w:val="0"/>
                <w:numId w:val="24"/>
              </w:numPr>
              <w:tabs>
                <w:tab w:val="left" w:pos="252"/>
                <w:tab w:val="left" w:pos="720"/>
                <w:tab w:val="left" w:pos="900"/>
              </w:tabs>
              <w:suppressAutoHyphens/>
              <w:ind w:left="0" w:firstLine="0"/>
              <w:jc w:val="both"/>
              <w:rPr>
                <w:sz w:val="20"/>
                <w:szCs w:val="20"/>
              </w:rPr>
            </w:pPr>
            <w:r w:rsidRPr="003D14DD">
              <w:rPr>
                <w:sz w:val="20"/>
                <w:szCs w:val="20"/>
              </w:rPr>
              <w:t>технологией проектирования моделей исследования;</w:t>
            </w:r>
          </w:p>
          <w:p w:rsidR="0036568F" w:rsidRPr="003D14DD" w:rsidRDefault="0036568F" w:rsidP="0036568F">
            <w:pPr>
              <w:numPr>
                <w:ilvl w:val="0"/>
                <w:numId w:val="24"/>
              </w:numPr>
              <w:tabs>
                <w:tab w:val="left" w:pos="252"/>
                <w:tab w:val="left" w:pos="720"/>
                <w:tab w:val="left" w:pos="900"/>
              </w:tabs>
              <w:suppressAutoHyphens/>
              <w:ind w:left="0" w:firstLine="0"/>
              <w:jc w:val="both"/>
              <w:rPr>
                <w:sz w:val="20"/>
                <w:szCs w:val="20"/>
              </w:rPr>
            </w:pPr>
            <w:r w:rsidRPr="003D14DD">
              <w:rPr>
                <w:sz w:val="20"/>
                <w:szCs w:val="20"/>
              </w:rPr>
              <w:t>технологией организации педагогического эксперимента;</w:t>
            </w:r>
          </w:p>
          <w:p w:rsidR="0036568F" w:rsidRPr="003D14DD" w:rsidRDefault="0036568F" w:rsidP="0036568F">
            <w:pPr>
              <w:numPr>
                <w:ilvl w:val="0"/>
                <w:numId w:val="24"/>
              </w:numPr>
              <w:tabs>
                <w:tab w:val="left" w:pos="252"/>
                <w:tab w:val="left" w:pos="720"/>
                <w:tab w:val="left" w:pos="900"/>
              </w:tabs>
              <w:suppressAutoHyphens/>
              <w:ind w:left="0" w:firstLine="0"/>
              <w:jc w:val="both"/>
              <w:rPr>
                <w:rFonts w:eastAsia="Arial Unicode MS"/>
                <w:b/>
                <w:spacing w:val="4"/>
                <w:sz w:val="20"/>
                <w:szCs w:val="20"/>
              </w:rPr>
            </w:pPr>
            <w:r w:rsidRPr="003D14DD">
              <w:rPr>
                <w:sz w:val="20"/>
                <w:szCs w:val="20"/>
              </w:rPr>
              <w:t>технологиями проведения опытно-экспериментальной работы.</w:t>
            </w:r>
          </w:p>
        </w:tc>
      </w:tr>
    </w:tbl>
    <w:p w:rsidR="0036568F" w:rsidRPr="003D14DD" w:rsidRDefault="0036568F" w:rsidP="0036568F">
      <w:pPr>
        <w:suppressAutoHyphens/>
        <w:ind w:firstLine="709"/>
        <w:jc w:val="both"/>
        <w:rPr>
          <w:sz w:val="20"/>
          <w:szCs w:val="20"/>
        </w:rPr>
      </w:pPr>
    </w:p>
    <w:p w:rsidR="0036568F" w:rsidRPr="003D14DD" w:rsidRDefault="0036568F" w:rsidP="0036568F">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«Методология и методы научного исследования в профессиональной деятельности педагогического профиля», являются необходимыми для изучения последующих дисциплин.</w:t>
      </w:r>
    </w:p>
    <w:p w:rsidR="0036568F" w:rsidRPr="003D14DD" w:rsidRDefault="0036568F" w:rsidP="0036568F">
      <w:pPr>
        <w:tabs>
          <w:tab w:val="left" w:pos="900"/>
          <w:tab w:val="left" w:pos="1080"/>
        </w:tabs>
        <w:suppressAutoHyphens/>
        <w:ind w:firstLine="709"/>
        <w:jc w:val="right"/>
        <w:rPr>
          <w:sz w:val="20"/>
          <w:szCs w:val="20"/>
        </w:rPr>
      </w:pPr>
    </w:p>
    <w:p w:rsidR="0036568F" w:rsidRPr="003D14DD" w:rsidRDefault="0036568F" w:rsidP="0036568F">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36568F" w:rsidRPr="003D14DD" w:rsidRDefault="0036568F" w:rsidP="0036568F">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513"/>
        <w:gridCol w:w="2373"/>
        <w:gridCol w:w="2370"/>
      </w:tblGrid>
      <w:tr w:rsidR="0036568F" w:rsidRPr="003D14DD" w:rsidTr="0064422B">
        <w:trPr>
          <w:tblHeader/>
        </w:trPr>
        <w:tc>
          <w:tcPr>
            <w:tcW w:w="2138" w:type="dxa"/>
            <w:vMerge w:val="restart"/>
            <w:vAlign w:val="center"/>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33" w:type="dxa"/>
            <w:gridSpan w:val="3"/>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36568F" w:rsidRPr="003D14DD" w:rsidTr="0064422B">
        <w:trPr>
          <w:tblHeader/>
        </w:trPr>
        <w:tc>
          <w:tcPr>
            <w:tcW w:w="2138" w:type="dxa"/>
            <w:vMerge/>
          </w:tcPr>
          <w:p w:rsidR="0036568F" w:rsidRPr="003D14DD" w:rsidRDefault="0036568F" w:rsidP="004D69F2">
            <w:pPr>
              <w:suppressAutoHyphens/>
              <w:overflowPunct w:val="0"/>
              <w:autoSpaceDE w:val="0"/>
              <w:autoSpaceDN w:val="0"/>
              <w:adjustRightInd w:val="0"/>
              <w:jc w:val="both"/>
              <w:rPr>
                <w:sz w:val="20"/>
                <w:szCs w:val="20"/>
              </w:rPr>
            </w:pPr>
          </w:p>
        </w:tc>
        <w:tc>
          <w:tcPr>
            <w:tcW w:w="2571" w:type="dxa"/>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2" w:type="dxa"/>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20" w:type="dxa"/>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итоговый</w:t>
            </w:r>
          </w:p>
        </w:tc>
      </w:tr>
      <w:tr w:rsidR="0036568F" w:rsidRPr="003D14DD" w:rsidTr="0064422B">
        <w:tc>
          <w:tcPr>
            <w:tcW w:w="2138" w:type="dxa"/>
            <w:vMerge w:val="restart"/>
          </w:tcPr>
          <w:p w:rsidR="0036568F" w:rsidRPr="003D14DD" w:rsidRDefault="0036568F" w:rsidP="004D69F2">
            <w:pPr>
              <w:suppressAutoHyphens/>
              <w:overflowPunct w:val="0"/>
              <w:autoSpaceDE w:val="0"/>
              <w:autoSpaceDN w:val="0"/>
              <w:adjustRightInd w:val="0"/>
              <w:rPr>
                <w:b/>
                <w:sz w:val="20"/>
                <w:szCs w:val="20"/>
              </w:rPr>
            </w:pPr>
            <w:r w:rsidRPr="003D14DD">
              <w:rPr>
                <w:b/>
                <w:sz w:val="20"/>
                <w:szCs w:val="20"/>
              </w:rPr>
              <w:t>УК-1</w:t>
            </w:r>
          </w:p>
          <w:p w:rsidR="0036568F" w:rsidRPr="003D14DD" w:rsidRDefault="0036568F" w:rsidP="004D69F2">
            <w:pPr>
              <w:suppressAutoHyphens/>
              <w:overflowPunct w:val="0"/>
              <w:autoSpaceDE w:val="0"/>
              <w:autoSpaceDN w:val="0"/>
              <w:adjustRightInd w:val="0"/>
              <w:jc w:val="both"/>
              <w:rPr>
                <w:sz w:val="20"/>
                <w:szCs w:val="20"/>
              </w:rPr>
            </w:pPr>
            <w:r w:rsidRPr="003D14DD">
              <w:rPr>
                <w:sz w:val="20"/>
                <w:szCs w:val="20"/>
              </w:rPr>
              <w:t>Способен осуществлять критический анализ проблемных ситуаций на основе системного подхода, вырабатывать стратегию действий</w:t>
            </w:r>
          </w:p>
        </w:tc>
        <w:tc>
          <w:tcPr>
            <w:tcW w:w="2571" w:type="dxa"/>
            <w:vAlign w:val="center"/>
          </w:tcPr>
          <w:p w:rsidR="0036568F" w:rsidRPr="003D14DD" w:rsidRDefault="0036568F" w:rsidP="004D69F2">
            <w:pPr>
              <w:rPr>
                <w:sz w:val="20"/>
                <w:szCs w:val="20"/>
              </w:rPr>
            </w:pPr>
            <w:r w:rsidRPr="003D14DD">
              <w:rPr>
                <w:sz w:val="20"/>
                <w:szCs w:val="20"/>
              </w:rPr>
              <w:t>Современные проблемы науки и образования</w:t>
            </w:r>
          </w:p>
        </w:tc>
        <w:tc>
          <w:tcPr>
            <w:tcW w:w="2442" w:type="dxa"/>
            <w:vAlign w:val="center"/>
          </w:tcPr>
          <w:p w:rsidR="0036568F" w:rsidRPr="003D14DD" w:rsidRDefault="0036568F" w:rsidP="004D69F2">
            <w:pPr>
              <w:rPr>
                <w:sz w:val="20"/>
                <w:szCs w:val="20"/>
              </w:rPr>
            </w:pPr>
            <w:r w:rsidRPr="003D14DD">
              <w:rPr>
                <w:sz w:val="20"/>
                <w:szCs w:val="20"/>
              </w:rPr>
              <w:t>Обучение в электронной информационно-образовательной среде</w:t>
            </w:r>
          </w:p>
        </w:tc>
        <w:tc>
          <w:tcPr>
            <w:tcW w:w="2420" w:type="dxa"/>
            <w:vAlign w:val="center"/>
          </w:tcPr>
          <w:p w:rsidR="0036568F" w:rsidRPr="003D14DD" w:rsidRDefault="0036568F" w:rsidP="004D69F2">
            <w:pPr>
              <w:rPr>
                <w:sz w:val="20"/>
                <w:szCs w:val="20"/>
              </w:rPr>
            </w:pPr>
            <w:r w:rsidRPr="003D14DD">
              <w:rPr>
                <w:sz w:val="20"/>
                <w:szCs w:val="20"/>
              </w:rPr>
              <w:t>Разработка и применение оценочных материалов в образовании</w:t>
            </w:r>
          </w:p>
        </w:tc>
      </w:tr>
      <w:tr w:rsidR="0036568F" w:rsidRPr="003D14DD" w:rsidTr="0064422B">
        <w:tc>
          <w:tcPr>
            <w:tcW w:w="2138" w:type="dxa"/>
            <w:vMerge/>
          </w:tcPr>
          <w:p w:rsidR="0036568F" w:rsidRPr="003D14DD" w:rsidRDefault="0036568F" w:rsidP="004D69F2">
            <w:pPr>
              <w:suppressAutoHyphens/>
              <w:overflowPunct w:val="0"/>
              <w:autoSpaceDE w:val="0"/>
              <w:autoSpaceDN w:val="0"/>
              <w:adjustRightInd w:val="0"/>
              <w:rPr>
                <w:b/>
                <w:sz w:val="20"/>
                <w:szCs w:val="20"/>
              </w:rPr>
            </w:pPr>
          </w:p>
        </w:tc>
        <w:tc>
          <w:tcPr>
            <w:tcW w:w="2571" w:type="dxa"/>
            <w:vAlign w:val="center"/>
          </w:tcPr>
          <w:p w:rsidR="0036568F" w:rsidRPr="003D14DD" w:rsidRDefault="0036568F"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442" w:type="dxa"/>
            <w:vAlign w:val="center"/>
          </w:tcPr>
          <w:p w:rsidR="0036568F" w:rsidRPr="003D14DD" w:rsidRDefault="0036568F" w:rsidP="004D69F2">
            <w:pPr>
              <w:rPr>
                <w:sz w:val="20"/>
                <w:szCs w:val="20"/>
              </w:rPr>
            </w:pPr>
          </w:p>
        </w:tc>
        <w:tc>
          <w:tcPr>
            <w:tcW w:w="2420" w:type="dxa"/>
            <w:vAlign w:val="center"/>
          </w:tcPr>
          <w:p w:rsidR="0036568F" w:rsidRPr="003D14DD" w:rsidRDefault="0036568F" w:rsidP="004D69F2">
            <w:pPr>
              <w:rPr>
                <w:sz w:val="20"/>
                <w:szCs w:val="20"/>
              </w:rPr>
            </w:pPr>
            <w:r w:rsidRPr="003D14DD">
              <w:rPr>
                <w:sz w:val="20"/>
                <w:szCs w:val="20"/>
              </w:rPr>
              <w:t>Выполнение и защита выпускной квалификационной работы</w:t>
            </w:r>
          </w:p>
        </w:tc>
      </w:tr>
      <w:tr w:rsidR="0036568F" w:rsidRPr="003D14DD" w:rsidTr="0064422B">
        <w:tc>
          <w:tcPr>
            <w:tcW w:w="2138" w:type="dxa"/>
            <w:vMerge/>
          </w:tcPr>
          <w:p w:rsidR="0036568F" w:rsidRPr="003D14DD" w:rsidRDefault="0036568F" w:rsidP="004D69F2">
            <w:pPr>
              <w:suppressAutoHyphens/>
              <w:overflowPunct w:val="0"/>
              <w:autoSpaceDE w:val="0"/>
              <w:autoSpaceDN w:val="0"/>
              <w:adjustRightInd w:val="0"/>
              <w:rPr>
                <w:b/>
                <w:sz w:val="20"/>
                <w:szCs w:val="20"/>
              </w:rPr>
            </w:pPr>
          </w:p>
        </w:tc>
        <w:tc>
          <w:tcPr>
            <w:tcW w:w="2571" w:type="dxa"/>
            <w:vAlign w:val="center"/>
          </w:tcPr>
          <w:p w:rsidR="0036568F" w:rsidRPr="003D14DD" w:rsidRDefault="0036568F" w:rsidP="004D69F2">
            <w:pPr>
              <w:rPr>
                <w:sz w:val="20"/>
                <w:szCs w:val="20"/>
              </w:rPr>
            </w:pPr>
            <w:r w:rsidRPr="003D14DD">
              <w:rPr>
                <w:sz w:val="20"/>
                <w:szCs w:val="20"/>
              </w:rPr>
              <w:t xml:space="preserve">Разработка программного обеспечения для </w:t>
            </w:r>
            <w:r w:rsidRPr="003D14DD">
              <w:rPr>
                <w:sz w:val="20"/>
                <w:szCs w:val="20"/>
              </w:rPr>
              <w:lastRenderedPageBreak/>
              <w:t>информационных образовательных систем</w:t>
            </w:r>
          </w:p>
        </w:tc>
        <w:tc>
          <w:tcPr>
            <w:tcW w:w="2442" w:type="dxa"/>
            <w:vAlign w:val="center"/>
          </w:tcPr>
          <w:p w:rsidR="0036568F" w:rsidRPr="003D14DD" w:rsidRDefault="0036568F" w:rsidP="004D69F2">
            <w:pPr>
              <w:rPr>
                <w:sz w:val="20"/>
                <w:szCs w:val="20"/>
              </w:rPr>
            </w:pPr>
          </w:p>
        </w:tc>
        <w:tc>
          <w:tcPr>
            <w:tcW w:w="2420" w:type="dxa"/>
          </w:tcPr>
          <w:p w:rsidR="0036568F" w:rsidRPr="003D14DD" w:rsidRDefault="0036568F" w:rsidP="004D69F2">
            <w:pPr>
              <w:suppressAutoHyphens/>
              <w:overflowPunct w:val="0"/>
              <w:autoSpaceDE w:val="0"/>
              <w:autoSpaceDN w:val="0"/>
              <w:adjustRightInd w:val="0"/>
              <w:jc w:val="center"/>
              <w:rPr>
                <w:sz w:val="20"/>
                <w:szCs w:val="20"/>
              </w:rPr>
            </w:pPr>
          </w:p>
        </w:tc>
      </w:tr>
      <w:tr w:rsidR="0036568F" w:rsidRPr="003D14DD" w:rsidTr="0064422B">
        <w:tc>
          <w:tcPr>
            <w:tcW w:w="2138" w:type="dxa"/>
            <w:vMerge/>
          </w:tcPr>
          <w:p w:rsidR="0036568F" w:rsidRPr="003D14DD" w:rsidRDefault="0036568F" w:rsidP="004D69F2">
            <w:pPr>
              <w:suppressAutoHyphens/>
              <w:overflowPunct w:val="0"/>
              <w:autoSpaceDE w:val="0"/>
              <w:autoSpaceDN w:val="0"/>
              <w:adjustRightInd w:val="0"/>
              <w:rPr>
                <w:b/>
                <w:sz w:val="20"/>
                <w:szCs w:val="20"/>
              </w:rPr>
            </w:pPr>
          </w:p>
        </w:tc>
        <w:tc>
          <w:tcPr>
            <w:tcW w:w="2571" w:type="dxa"/>
            <w:vAlign w:val="center"/>
          </w:tcPr>
          <w:p w:rsidR="0036568F" w:rsidRPr="003D14DD" w:rsidRDefault="0036568F" w:rsidP="004D69F2">
            <w:pPr>
              <w:rPr>
                <w:sz w:val="20"/>
                <w:szCs w:val="20"/>
              </w:rPr>
            </w:pPr>
            <w:r w:rsidRPr="003D14DD">
              <w:rPr>
                <w:sz w:val="20"/>
                <w:szCs w:val="20"/>
              </w:rPr>
              <w:t>Разработка электронных образовательных ресурсов</w:t>
            </w:r>
          </w:p>
        </w:tc>
        <w:tc>
          <w:tcPr>
            <w:tcW w:w="2442" w:type="dxa"/>
            <w:vAlign w:val="center"/>
          </w:tcPr>
          <w:p w:rsidR="0036568F" w:rsidRPr="003D14DD" w:rsidRDefault="0036568F" w:rsidP="004D69F2">
            <w:pPr>
              <w:rPr>
                <w:sz w:val="20"/>
                <w:szCs w:val="20"/>
              </w:rPr>
            </w:pPr>
          </w:p>
        </w:tc>
        <w:tc>
          <w:tcPr>
            <w:tcW w:w="2420" w:type="dxa"/>
          </w:tcPr>
          <w:p w:rsidR="0036568F" w:rsidRPr="003D14DD" w:rsidRDefault="0036568F" w:rsidP="004D69F2">
            <w:pPr>
              <w:suppressAutoHyphens/>
              <w:overflowPunct w:val="0"/>
              <w:autoSpaceDE w:val="0"/>
              <w:autoSpaceDN w:val="0"/>
              <w:adjustRightInd w:val="0"/>
              <w:jc w:val="center"/>
              <w:rPr>
                <w:sz w:val="20"/>
                <w:szCs w:val="20"/>
              </w:rPr>
            </w:pPr>
          </w:p>
        </w:tc>
      </w:tr>
      <w:tr w:rsidR="0036568F" w:rsidRPr="003D14DD" w:rsidTr="0064422B">
        <w:tc>
          <w:tcPr>
            <w:tcW w:w="2138" w:type="dxa"/>
            <w:vMerge/>
          </w:tcPr>
          <w:p w:rsidR="0036568F" w:rsidRPr="003D14DD" w:rsidRDefault="0036568F" w:rsidP="004D69F2">
            <w:pPr>
              <w:suppressAutoHyphens/>
              <w:overflowPunct w:val="0"/>
              <w:autoSpaceDE w:val="0"/>
              <w:autoSpaceDN w:val="0"/>
              <w:adjustRightInd w:val="0"/>
              <w:rPr>
                <w:b/>
                <w:sz w:val="20"/>
                <w:szCs w:val="20"/>
              </w:rPr>
            </w:pPr>
          </w:p>
        </w:tc>
        <w:tc>
          <w:tcPr>
            <w:tcW w:w="2571" w:type="dxa"/>
            <w:vAlign w:val="center"/>
          </w:tcPr>
          <w:p w:rsidR="0036568F" w:rsidRPr="003D14DD" w:rsidRDefault="0036568F" w:rsidP="004D69F2">
            <w:pPr>
              <w:rPr>
                <w:sz w:val="20"/>
                <w:szCs w:val="20"/>
              </w:rPr>
            </w:pPr>
            <w:r w:rsidRPr="003D14DD">
              <w:rPr>
                <w:sz w:val="20"/>
                <w:szCs w:val="20"/>
              </w:rPr>
              <w:t>Адаптивные информационные и коммуникационные технологии</w:t>
            </w:r>
          </w:p>
        </w:tc>
        <w:tc>
          <w:tcPr>
            <w:tcW w:w="2442" w:type="dxa"/>
            <w:vAlign w:val="center"/>
          </w:tcPr>
          <w:p w:rsidR="0036568F" w:rsidRPr="003D14DD" w:rsidRDefault="0036568F" w:rsidP="004D69F2">
            <w:pPr>
              <w:rPr>
                <w:sz w:val="20"/>
                <w:szCs w:val="20"/>
              </w:rPr>
            </w:pPr>
          </w:p>
        </w:tc>
        <w:tc>
          <w:tcPr>
            <w:tcW w:w="2420" w:type="dxa"/>
          </w:tcPr>
          <w:p w:rsidR="0036568F" w:rsidRPr="003D14DD" w:rsidRDefault="0036568F" w:rsidP="004D69F2">
            <w:pPr>
              <w:suppressAutoHyphens/>
              <w:overflowPunct w:val="0"/>
              <w:autoSpaceDE w:val="0"/>
              <w:autoSpaceDN w:val="0"/>
              <w:adjustRightInd w:val="0"/>
              <w:jc w:val="center"/>
              <w:rPr>
                <w:sz w:val="20"/>
                <w:szCs w:val="20"/>
              </w:rPr>
            </w:pPr>
          </w:p>
        </w:tc>
      </w:tr>
      <w:tr w:rsidR="0036568F" w:rsidRPr="003D14DD" w:rsidTr="0064422B">
        <w:trPr>
          <w:trHeight w:val="190"/>
        </w:trPr>
        <w:tc>
          <w:tcPr>
            <w:tcW w:w="2138" w:type="dxa"/>
            <w:vMerge w:val="restart"/>
          </w:tcPr>
          <w:p w:rsidR="0036568F" w:rsidRPr="003D14DD" w:rsidRDefault="0036568F" w:rsidP="004D69F2">
            <w:pPr>
              <w:suppressAutoHyphens/>
              <w:overflowPunct w:val="0"/>
              <w:autoSpaceDE w:val="0"/>
              <w:autoSpaceDN w:val="0"/>
              <w:adjustRightInd w:val="0"/>
              <w:jc w:val="both"/>
              <w:rPr>
                <w:b/>
                <w:sz w:val="20"/>
                <w:szCs w:val="20"/>
              </w:rPr>
            </w:pPr>
            <w:r w:rsidRPr="003D14DD">
              <w:rPr>
                <w:b/>
                <w:sz w:val="20"/>
                <w:szCs w:val="20"/>
              </w:rPr>
              <w:t>ОПК-8</w:t>
            </w:r>
          </w:p>
          <w:p w:rsidR="0036568F" w:rsidRPr="003D14DD" w:rsidRDefault="0036568F" w:rsidP="004D69F2">
            <w:pPr>
              <w:suppressAutoHyphens/>
              <w:overflowPunct w:val="0"/>
              <w:autoSpaceDE w:val="0"/>
              <w:autoSpaceDN w:val="0"/>
              <w:adjustRightInd w:val="0"/>
              <w:jc w:val="both"/>
              <w:rPr>
                <w:sz w:val="20"/>
                <w:szCs w:val="20"/>
              </w:rPr>
            </w:pPr>
            <w:r w:rsidRPr="003D14DD">
              <w:rPr>
                <w:sz w:val="20"/>
                <w:szCs w:val="20"/>
              </w:rPr>
              <w:t>Способен проектировать педагогическую деятельность на основе специальных научных знаний и результатов исследований</w:t>
            </w:r>
          </w:p>
        </w:tc>
        <w:tc>
          <w:tcPr>
            <w:tcW w:w="2571" w:type="dxa"/>
            <w:vAlign w:val="center"/>
          </w:tcPr>
          <w:p w:rsidR="0036568F" w:rsidRPr="003D14DD" w:rsidRDefault="0036568F" w:rsidP="004D69F2">
            <w:pPr>
              <w:rPr>
                <w:sz w:val="20"/>
                <w:szCs w:val="20"/>
              </w:rPr>
            </w:pPr>
            <w:r w:rsidRPr="003D14DD">
              <w:rPr>
                <w:sz w:val="20"/>
                <w:szCs w:val="20"/>
              </w:rPr>
              <w:t>Современные проблемы науки и образования</w:t>
            </w:r>
          </w:p>
        </w:tc>
        <w:tc>
          <w:tcPr>
            <w:tcW w:w="2442" w:type="dxa"/>
            <w:vAlign w:val="center"/>
          </w:tcPr>
          <w:p w:rsidR="0036568F" w:rsidRPr="003D14DD" w:rsidRDefault="0036568F" w:rsidP="004D69F2">
            <w:pPr>
              <w:rPr>
                <w:sz w:val="20"/>
                <w:szCs w:val="20"/>
              </w:rPr>
            </w:pPr>
          </w:p>
        </w:tc>
        <w:tc>
          <w:tcPr>
            <w:tcW w:w="2420" w:type="dxa"/>
            <w:vAlign w:val="center"/>
          </w:tcPr>
          <w:p w:rsidR="0036568F" w:rsidRPr="003D14DD" w:rsidRDefault="0036568F" w:rsidP="004D69F2">
            <w:pPr>
              <w:rPr>
                <w:sz w:val="20"/>
                <w:szCs w:val="20"/>
              </w:rPr>
            </w:pPr>
            <w:r w:rsidRPr="003D14DD">
              <w:rPr>
                <w:sz w:val="20"/>
                <w:szCs w:val="20"/>
              </w:rPr>
              <w:t xml:space="preserve">Производственная практика, научно-исследовательская работа </w:t>
            </w:r>
          </w:p>
        </w:tc>
      </w:tr>
      <w:tr w:rsidR="0036568F" w:rsidRPr="003D14DD" w:rsidTr="0064422B">
        <w:trPr>
          <w:trHeight w:val="258"/>
        </w:trPr>
        <w:tc>
          <w:tcPr>
            <w:tcW w:w="2138" w:type="dxa"/>
            <w:vMerge/>
          </w:tcPr>
          <w:p w:rsidR="0036568F" w:rsidRPr="003D14DD" w:rsidRDefault="0036568F" w:rsidP="004D69F2">
            <w:pPr>
              <w:suppressAutoHyphens/>
              <w:overflowPunct w:val="0"/>
              <w:autoSpaceDE w:val="0"/>
              <w:autoSpaceDN w:val="0"/>
              <w:adjustRightInd w:val="0"/>
              <w:jc w:val="both"/>
              <w:rPr>
                <w:b/>
                <w:sz w:val="20"/>
                <w:szCs w:val="20"/>
              </w:rPr>
            </w:pPr>
          </w:p>
        </w:tc>
        <w:tc>
          <w:tcPr>
            <w:tcW w:w="2571" w:type="dxa"/>
            <w:vAlign w:val="center"/>
          </w:tcPr>
          <w:p w:rsidR="0036568F" w:rsidRPr="003D14DD" w:rsidRDefault="0036568F"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442" w:type="dxa"/>
            <w:vAlign w:val="center"/>
          </w:tcPr>
          <w:p w:rsidR="0036568F" w:rsidRPr="003D14DD" w:rsidRDefault="0036568F" w:rsidP="004D69F2">
            <w:pPr>
              <w:rPr>
                <w:sz w:val="20"/>
                <w:szCs w:val="20"/>
              </w:rPr>
            </w:pPr>
          </w:p>
        </w:tc>
        <w:tc>
          <w:tcPr>
            <w:tcW w:w="2420" w:type="dxa"/>
            <w:vAlign w:val="center"/>
          </w:tcPr>
          <w:p w:rsidR="0036568F" w:rsidRPr="003D14DD" w:rsidRDefault="0036568F" w:rsidP="004D69F2">
            <w:pPr>
              <w:rPr>
                <w:sz w:val="20"/>
                <w:szCs w:val="20"/>
              </w:rPr>
            </w:pPr>
            <w:r w:rsidRPr="003D14DD">
              <w:rPr>
                <w:sz w:val="20"/>
                <w:szCs w:val="20"/>
              </w:rPr>
              <w:t xml:space="preserve">Выполнение и защита выпускной квалификационной работы </w:t>
            </w:r>
          </w:p>
        </w:tc>
      </w:tr>
      <w:tr w:rsidR="0036568F" w:rsidRPr="003D14DD" w:rsidTr="0064422B">
        <w:trPr>
          <w:trHeight w:val="258"/>
        </w:trPr>
        <w:tc>
          <w:tcPr>
            <w:tcW w:w="2138" w:type="dxa"/>
            <w:vMerge/>
          </w:tcPr>
          <w:p w:rsidR="0036568F" w:rsidRPr="003D14DD" w:rsidRDefault="0036568F" w:rsidP="004D69F2">
            <w:pPr>
              <w:suppressAutoHyphens/>
              <w:overflowPunct w:val="0"/>
              <w:autoSpaceDE w:val="0"/>
              <w:autoSpaceDN w:val="0"/>
              <w:adjustRightInd w:val="0"/>
              <w:jc w:val="both"/>
              <w:rPr>
                <w:b/>
                <w:sz w:val="20"/>
                <w:szCs w:val="20"/>
              </w:rPr>
            </w:pPr>
          </w:p>
        </w:tc>
        <w:tc>
          <w:tcPr>
            <w:tcW w:w="2571" w:type="dxa"/>
            <w:vAlign w:val="center"/>
          </w:tcPr>
          <w:p w:rsidR="0036568F" w:rsidRPr="003D14DD" w:rsidRDefault="0036568F" w:rsidP="004D69F2">
            <w:pPr>
              <w:rPr>
                <w:sz w:val="20"/>
                <w:szCs w:val="20"/>
              </w:rPr>
            </w:pPr>
            <w:r w:rsidRPr="003D14DD">
              <w:rPr>
                <w:sz w:val="20"/>
                <w:szCs w:val="20"/>
              </w:rPr>
              <w:t>Математические методы в психолого-педагогическом исследовании</w:t>
            </w:r>
          </w:p>
        </w:tc>
        <w:tc>
          <w:tcPr>
            <w:tcW w:w="2442" w:type="dxa"/>
            <w:vAlign w:val="center"/>
          </w:tcPr>
          <w:p w:rsidR="0036568F" w:rsidRPr="003D14DD" w:rsidRDefault="0036568F" w:rsidP="004D69F2">
            <w:pPr>
              <w:rPr>
                <w:sz w:val="20"/>
                <w:szCs w:val="20"/>
              </w:rPr>
            </w:pPr>
          </w:p>
        </w:tc>
        <w:tc>
          <w:tcPr>
            <w:tcW w:w="2420" w:type="dxa"/>
          </w:tcPr>
          <w:p w:rsidR="0036568F" w:rsidRPr="003D14DD" w:rsidRDefault="0036568F" w:rsidP="004D69F2">
            <w:pPr>
              <w:suppressAutoHyphens/>
              <w:overflowPunct w:val="0"/>
              <w:autoSpaceDE w:val="0"/>
              <w:autoSpaceDN w:val="0"/>
              <w:adjustRightInd w:val="0"/>
              <w:jc w:val="both"/>
              <w:rPr>
                <w:sz w:val="20"/>
                <w:szCs w:val="20"/>
              </w:rPr>
            </w:pPr>
          </w:p>
        </w:tc>
      </w:tr>
    </w:tbl>
    <w:p w:rsidR="0036568F" w:rsidRPr="003D14DD" w:rsidRDefault="0036568F" w:rsidP="0036568F">
      <w:pPr>
        <w:suppressAutoHyphens/>
        <w:ind w:firstLine="709"/>
        <w:jc w:val="both"/>
        <w:rPr>
          <w:sz w:val="20"/>
          <w:szCs w:val="20"/>
        </w:rPr>
      </w:pPr>
    </w:p>
    <w:p w:rsidR="0036568F" w:rsidRPr="003D14DD" w:rsidRDefault="0036568F" w:rsidP="0036568F">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36568F" w:rsidRPr="003D14DD" w:rsidRDefault="0036568F" w:rsidP="0036568F">
      <w:pPr>
        <w:ind w:firstLine="680"/>
        <w:rPr>
          <w:b/>
          <w:sz w:val="20"/>
          <w:szCs w:val="20"/>
        </w:rPr>
      </w:pPr>
    </w:p>
    <w:p w:rsidR="0036568F" w:rsidRPr="003D14DD" w:rsidRDefault="0036568F" w:rsidP="0036568F">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36568F" w:rsidRPr="003D14DD" w:rsidRDefault="0036568F" w:rsidP="0036568F">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36568F" w:rsidRPr="003D14DD" w:rsidTr="004D69F2">
        <w:tc>
          <w:tcPr>
            <w:tcW w:w="766" w:type="dxa"/>
            <w:vMerge w:val="restart"/>
            <w:vAlign w:val="center"/>
          </w:tcPr>
          <w:p w:rsidR="0036568F" w:rsidRPr="003D14DD" w:rsidRDefault="0036568F"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36568F" w:rsidRPr="003D14DD" w:rsidRDefault="0036568F"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36568F" w:rsidRPr="003D14DD" w:rsidRDefault="0036568F"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36568F" w:rsidRPr="003D14DD" w:rsidTr="004D69F2">
        <w:tc>
          <w:tcPr>
            <w:tcW w:w="766" w:type="dxa"/>
            <w:vMerge/>
          </w:tcPr>
          <w:p w:rsidR="0036568F" w:rsidRPr="003D14DD" w:rsidRDefault="0036568F" w:rsidP="004D69F2">
            <w:pPr>
              <w:tabs>
                <w:tab w:val="left" w:pos="900"/>
              </w:tabs>
              <w:rPr>
                <w:b/>
                <w:sz w:val="20"/>
                <w:szCs w:val="20"/>
              </w:rPr>
            </w:pPr>
          </w:p>
        </w:tc>
        <w:tc>
          <w:tcPr>
            <w:tcW w:w="4922" w:type="dxa"/>
            <w:vMerge/>
          </w:tcPr>
          <w:p w:rsidR="0036568F" w:rsidRPr="003D14DD" w:rsidRDefault="0036568F" w:rsidP="004D69F2">
            <w:pPr>
              <w:tabs>
                <w:tab w:val="left" w:pos="900"/>
              </w:tabs>
              <w:rPr>
                <w:b/>
                <w:sz w:val="20"/>
                <w:szCs w:val="20"/>
              </w:rPr>
            </w:pPr>
          </w:p>
        </w:tc>
        <w:tc>
          <w:tcPr>
            <w:tcW w:w="2139" w:type="dxa"/>
            <w:gridSpan w:val="2"/>
            <w:vAlign w:val="center"/>
          </w:tcPr>
          <w:p w:rsidR="0036568F" w:rsidRPr="003D14DD" w:rsidRDefault="0036568F"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36568F" w:rsidRPr="003D14DD" w:rsidRDefault="0036568F" w:rsidP="004D69F2">
            <w:pPr>
              <w:pStyle w:val="afff7"/>
              <w:suppressAutoHyphens/>
              <w:snapToGrid w:val="0"/>
              <w:ind w:right="-80"/>
              <w:jc w:val="center"/>
              <w:rPr>
                <w:b/>
                <w:sz w:val="20"/>
                <w:szCs w:val="20"/>
              </w:rPr>
            </w:pPr>
            <w:r w:rsidRPr="003D14DD">
              <w:rPr>
                <w:b/>
                <w:sz w:val="20"/>
                <w:szCs w:val="20"/>
              </w:rPr>
              <w:t>Заочная</w:t>
            </w:r>
          </w:p>
        </w:tc>
      </w:tr>
      <w:tr w:rsidR="0036568F" w:rsidRPr="003D14DD" w:rsidTr="004D69F2">
        <w:tc>
          <w:tcPr>
            <w:tcW w:w="766" w:type="dxa"/>
            <w:vMerge/>
          </w:tcPr>
          <w:p w:rsidR="0036568F" w:rsidRPr="003D14DD" w:rsidRDefault="0036568F" w:rsidP="004D69F2">
            <w:pPr>
              <w:tabs>
                <w:tab w:val="left" w:pos="900"/>
              </w:tabs>
              <w:rPr>
                <w:b/>
                <w:sz w:val="20"/>
                <w:szCs w:val="20"/>
              </w:rPr>
            </w:pPr>
          </w:p>
        </w:tc>
        <w:tc>
          <w:tcPr>
            <w:tcW w:w="4922" w:type="dxa"/>
            <w:vMerge/>
          </w:tcPr>
          <w:p w:rsidR="0036568F" w:rsidRPr="003D14DD" w:rsidRDefault="0036568F" w:rsidP="004D69F2">
            <w:pPr>
              <w:tabs>
                <w:tab w:val="left" w:pos="900"/>
              </w:tabs>
              <w:rPr>
                <w:b/>
                <w:sz w:val="20"/>
                <w:szCs w:val="20"/>
              </w:rPr>
            </w:pPr>
          </w:p>
        </w:tc>
        <w:tc>
          <w:tcPr>
            <w:tcW w:w="1069" w:type="dxa"/>
            <w:vAlign w:val="center"/>
          </w:tcPr>
          <w:p w:rsidR="0036568F" w:rsidRPr="003D14DD" w:rsidRDefault="0036568F" w:rsidP="004D69F2">
            <w:pPr>
              <w:tabs>
                <w:tab w:val="left" w:pos="900"/>
              </w:tabs>
              <w:jc w:val="center"/>
              <w:rPr>
                <w:b/>
                <w:sz w:val="20"/>
                <w:szCs w:val="20"/>
              </w:rPr>
            </w:pPr>
            <w:r w:rsidRPr="003D14DD">
              <w:rPr>
                <w:b/>
                <w:sz w:val="20"/>
                <w:szCs w:val="20"/>
              </w:rPr>
              <w:t>всего</w:t>
            </w:r>
          </w:p>
        </w:tc>
        <w:tc>
          <w:tcPr>
            <w:tcW w:w="1070" w:type="dxa"/>
            <w:vAlign w:val="center"/>
          </w:tcPr>
          <w:p w:rsidR="0036568F" w:rsidRPr="003D14DD" w:rsidRDefault="0036568F" w:rsidP="004D69F2">
            <w:pPr>
              <w:tabs>
                <w:tab w:val="left" w:pos="900"/>
              </w:tabs>
              <w:jc w:val="center"/>
              <w:rPr>
                <w:b/>
                <w:sz w:val="20"/>
                <w:szCs w:val="20"/>
              </w:rPr>
            </w:pPr>
            <w:r w:rsidRPr="003D14DD">
              <w:rPr>
                <w:b/>
                <w:sz w:val="20"/>
                <w:szCs w:val="20"/>
              </w:rPr>
              <w:t>в том числе</w:t>
            </w:r>
          </w:p>
        </w:tc>
        <w:tc>
          <w:tcPr>
            <w:tcW w:w="1069" w:type="dxa"/>
            <w:vAlign w:val="center"/>
          </w:tcPr>
          <w:p w:rsidR="0036568F" w:rsidRPr="003D14DD" w:rsidRDefault="0036568F" w:rsidP="004D69F2">
            <w:pPr>
              <w:tabs>
                <w:tab w:val="left" w:pos="900"/>
              </w:tabs>
              <w:jc w:val="center"/>
              <w:rPr>
                <w:b/>
                <w:sz w:val="20"/>
                <w:szCs w:val="20"/>
              </w:rPr>
            </w:pPr>
            <w:r w:rsidRPr="003D14DD">
              <w:rPr>
                <w:b/>
                <w:sz w:val="20"/>
                <w:szCs w:val="20"/>
              </w:rPr>
              <w:t>всего</w:t>
            </w:r>
          </w:p>
        </w:tc>
        <w:tc>
          <w:tcPr>
            <w:tcW w:w="1070" w:type="dxa"/>
            <w:vAlign w:val="center"/>
          </w:tcPr>
          <w:p w:rsidR="0036568F" w:rsidRPr="003D14DD" w:rsidRDefault="0036568F" w:rsidP="004D69F2">
            <w:pPr>
              <w:tabs>
                <w:tab w:val="left" w:pos="900"/>
              </w:tabs>
              <w:jc w:val="center"/>
              <w:rPr>
                <w:b/>
                <w:sz w:val="20"/>
                <w:szCs w:val="20"/>
              </w:rPr>
            </w:pPr>
            <w:r w:rsidRPr="003D14DD">
              <w:rPr>
                <w:b/>
                <w:sz w:val="20"/>
                <w:szCs w:val="20"/>
              </w:rPr>
              <w:t>в том числе</w:t>
            </w:r>
          </w:p>
        </w:tc>
      </w:tr>
      <w:tr w:rsidR="0036568F" w:rsidRPr="003D14DD" w:rsidTr="004D69F2">
        <w:tc>
          <w:tcPr>
            <w:tcW w:w="766" w:type="dxa"/>
          </w:tcPr>
          <w:p w:rsidR="0036568F" w:rsidRPr="003D14DD" w:rsidRDefault="0036568F" w:rsidP="004D69F2">
            <w:pPr>
              <w:suppressAutoHyphens/>
              <w:snapToGrid w:val="0"/>
              <w:rPr>
                <w:b/>
                <w:sz w:val="20"/>
                <w:szCs w:val="20"/>
              </w:rPr>
            </w:pPr>
            <w:r w:rsidRPr="003D14DD">
              <w:rPr>
                <w:b/>
                <w:sz w:val="20"/>
                <w:szCs w:val="20"/>
              </w:rPr>
              <w:t>1</w:t>
            </w:r>
          </w:p>
        </w:tc>
        <w:tc>
          <w:tcPr>
            <w:tcW w:w="4922" w:type="dxa"/>
          </w:tcPr>
          <w:p w:rsidR="0036568F" w:rsidRPr="003D14DD" w:rsidRDefault="0036568F"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36568F" w:rsidRPr="003D14DD" w:rsidRDefault="0036568F" w:rsidP="004D69F2">
            <w:pPr>
              <w:suppressAutoHyphens/>
              <w:snapToGrid w:val="0"/>
              <w:jc w:val="center"/>
              <w:rPr>
                <w:b/>
                <w:sz w:val="20"/>
                <w:szCs w:val="20"/>
              </w:rPr>
            </w:pPr>
          </w:p>
        </w:tc>
        <w:tc>
          <w:tcPr>
            <w:tcW w:w="1070" w:type="dxa"/>
          </w:tcPr>
          <w:p w:rsidR="0036568F" w:rsidRPr="003D14DD" w:rsidRDefault="0036568F" w:rsidP="004D69F2">
            <w:pPr>
              <w:pStyle w:val="afff7"/>
              <w:suppressAutoHyphens/>
              <w:snapToGrid w:val="0"/>
              <w:ind w:right="312"/>
              <w:jc w:val="center"/>
              <w:rPr>
                <w:b/>
                <w:sz w:val="20"/>
                <w:szCs w:val="20"/>
              </w:rPr>
            </w:pPr>
          </w:p>
        </w:tc>
        <w:tc>
          <w:tcPr>
            <w:tcW w:w="1069" w:type="dxa"/>
          </w:tcPr>
          <w:p w:rsidR="0036568F" w:rsidRPr="003D14DD" w:rsidRDefault="0036568F" w:rsidP="004D69F2">
            <w:pPr>
              <w:pStyle w:val="afff7"/>
              <w:suppressAutoHyphens/>
              <w:snapToGrid w:val="0"/>
              <w:jc w:val="center"/>
              <w:rPr>
                <w:b/>
                <w:sz w:val="20"/>
                <w:szCs w:val="20"/>
              </w:rPr>
            </w:pPr>
            <w:r w:rsidRPr="003D14DD">
              <w:rPr>
                <w:b/>
                <w:sz w:val="20"/>
                <w:szCs w:val="20"/>
              </w:rPr>
              <w:t>14,2</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1.1</w:t>
            </w:r>
          </w:p>
        </w:tc>
        <w:tc>
          <w:tcPr>
            <w:tcW w:w="4922" w:type="dxa"/>
          </w:tcPr>
          <w:p w:rsidR="0036568F" w:rsidRPr="003D14DD" w:rsidRDefault="0036568F" w:rsidP="004D69F2">
            <w:pPr>
              <w:suppressAutoHyphens/>
              <w:snapToGrid w:val="0"/>
              <w:rPr>
                <w:sz w:val="20"/>
                <w:szCs w:val="20"/>
              </w:rPr>
            </w:pPr>
            <w:r w:rsidRPr="003D14DD">
              <w:rPr>
                <w:sz w:val="20"/>
                <w:szCs w:val="20"/>
              </w:rPr>
              <w:t>занятия лекционного типа (лекции)</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r w:rsidRPr="003D14DD">
              <w:rPr>
                <w:sz w:val="20"/>
                <w:szCs w:val="20"/>
              </w:rPr>
              <w:t>2</w:t>
            </w:r>
          </w:p>
        </w:tc>
        <w:tc>
          <w:tcPr>
            <w:tcW w:w="1070" w:type="dxa"/>
          </w:tcPr>
          <w:p w:rsidR="0036568F" w:rsidRPr="003D14DD" w:rsidRDefault="0036568F" w:rsidP="004D69F2">
            <w:pPr>
              <w:pStyle w:val="afff7"/>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1.2</w:t>
            </w:r>
          </w:p>
        </w:tc>
        <w:tc>
          <w:tcPr>
            <w:tcW w:w="4922" w:type="dxa"/>
          </w:tcPr>
          <w:p w:rsidR="0036568F" w:rsidRPr="003D14DD" w:rsidRDefault="0036568F" w:rsidP="004D69F2">
            <w:pPr>
              <w:suppressAutoHyphens/>
              <w:snapToGrid w:val="0"/>
              <w:rPr>
                <w:sz w:val="20"/>
                <w:szCs w:val="20"/>
              </w:rPr>
            </w:pPr>
            <w:r w:rsidRPr="003D14DD">
              <w:rPr>
                <w:sz w:val="20"/>
                <w:szCs w:val="20"/>
              </w:rPr>
              <w:t xml:space="preserve">занятия семинарского типа (практические)*, </w:t>
            </w:r>
          </w:p>
          <w:p w:rsidR="0036568F" w:rsidRPr="003D14DD" w:rsidRDefault="0036568F" w:rsidP="004D69F2">
            <w:pPr>
              <w:suppressAutoHyphens/>
              <w:snapToGrid w:val="0"/>
              <w:rPr>
                <w:sz w:val="20"/>
                <w:szCs w:val="20"/>
              </w:rPr>
            </w:pPr>
            <w:r w:rsidRPr="003D14DD">
              <w:rPr>
                <w:sz w:val="20"/>
                <w:szCs w:val="20"/>
              </w:rPr>
              <w:t xml:space="preserve">в том числе: </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r w:rsidRPr="003D14DD">
              <w:rPr>
                <w:sz w:val="20"/>
                <w:szCs w:val="20"/>
              </w:rPr>
              <w:t>10</w:t>
            </w:r>
          </w:p>
        </w:tc>
        <w:tc>
          <w:tcPr>
            <w:tcW w:w="1070" w:type="dxa"/>
          </w:tcPr>
          <w:p w:rsidR="0036568F" w:rsidRPr="003D14DD" w:rsidRDefault="0036568F" w:rsidP="004D69F2">
            <w:pPr>
              <w:pStyle w:val="afff7"/>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1.2.1</w:t>
            </w:r>
          </w:p>
        </w:tc>
        <w:tc>
          <w:tcPr>
            <w:tcW w:w="4922" w:type="dxa"/>
          </w:tcPr>
          <w:p w:rsidR="0036568F" w:rsidRPr="003D14DD" w:rsidRDefault="0036568F" w:rsidP="004D69F2">
            <w:pPr>
              <w:suppressAutoHyphens/>
              <w:snapToGrid w:val="0"/>
              <w:rPr>
                <w:sz w:val="20"/>
                <w:szCs w:val="20"/>
              </w:rPr>
            </w:pPr>
            <w:r w:rsidRPr="003D14DD">
              <w:rPr>
                <w:sz w:val="20"/>
                <w:szCs w:val="20"/>
              </w:rPr>
              <w:t xml:space="preserve">семинар-дискуссия, </w:t>
            </w:r>
          </w:p>
          <w:p w:rsidR="0036568F" w:rsidRPr="003D14DD" w:rsidRDefault="0036568F" w:rsidP="004D69F2">
            <w:pPr>
              <w:suppressAutoHyphens/>
              <w:snapToGrid w:val="0"/>
              <w:rPr>
                <w:sz w:val="20"/>
                <w:szCs w:val="20"/>
              </w:rPr>
            </w:pPr>
            <w:r w:rsidRPr="003D14DD">
              <w:rPr>
                <w:sz w:val="20"/>
                <w:szCs w:val="20"/>
              </w:rPr>
              <w:t>практические занятия</w:t>
            </w:r>
          </w:p>
        </w:tc>
        <w:tc>
          <w:tcPr>
            <w:tcW w:w="1069" w:type="dxa"/>
          </w:tcPr>
          <w:p w:rsidR="0036568F" w:rsidRPr="003D14DD" w:rsidRDefault="0036568F" w:rsidP="004D69F2">
            <w:pPr>
              <w:suppressAutoHyphens/>
              <w:snapToGrid w:val="0"/>
              <w:jc w:val="center"/>
              <w:rPr>
                <w:sz w:val="20"/>
                <w:szCs w:val="20"/>
              </w:rPr>
            </w:pPr>
          </w:p>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p>
          <w:p w:rsidR="0036568F" w:rsidRPr="003D14DD" w:rsidRDefault="0036568F" w:rsidP="004D69F2">
            <w:pPr>
              <w:pStyle w:val="afff7"/>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r w:rsidRPr="003D14DD">
              <w:rPr>
                <w:sz w:val="20"/>
                <w:szCs w:val="20"/>
              </w:rPr>
              <w:t>0</w:t>
            </w:r>
          </w:p>
          <w:p w:rsidR="0036568F" w:rsidRPr="003D14DD" w:rsidRDefault="0036568F" w:rsidP="004D69F2">
            <w:pPr>
              <w:pStyle w:val="afff7"/>
              <w:suppressAutoHyphens/>
              <w:snapToGrid w:val="0"/>
              <w:jc w:val="center"/>
              <w:rPr>
                <w:sz w:val="20"/>
                <w:szCs w:val="20"/>
              </w:rPr>
            </w:pPr>
            <w:r w:rsidRPr="003D14DD">
              <w:rPr>
                <w:sz w:val="20"/>
                <w:szCs w:val="20"/>
              </w:rPr>
              <w:t>10</w:t>
            </w: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1.2.2</w:t>
            </w:r>
          </w:p>
        </w:tc>
        <w:tc>
          <w:tcPr>
            <w:tcW w:w="4922" w:type="dxa"/>
          </w:tcPr>
          <w:p w:rsidR="0036568F" w:rsidRPr="003D14DD" w:rsidRDefault="0036568F"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1.2.3</w:t>
            </w:r>
          </w:p>
        </w:tc>
        <w:tc>
          <w:tcPr>
            <w:tcW w:w="4922" w:type="dxa"/>
          </w:tcPr>
          <w:p w:rsidR="0036568F" w:rsidRPr="003D14DD" w:rsidRDefault="0036568F"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36568F" w:rsidRPr="003D14DD" w:rsidRDefault="0036568F" w:rsidP="004D69F2">
            <w:pPr>
              <w:suppressAutoHyphens/>
              <w:snapToGrid w:val="0"/>
              <w:jc w:val="center"/>
              <w:rPr>
                <w:sz w:val="20"/>
                <w:szCs w:val="20"/>
              </w:rPr>
            </w:pPr>
          </w:p>
          <w:p w:rsidR="0036568F" w:rsidRPr="003D14DD" w:rsidRDefault="0036568F" w:rsidP="004D69F2">
            <w:pPr>
              <w:pStyle w:val="afff7"/>
              <w:suppressAutoHyphens/>
              <w:snapToGrid w:val="0"/>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p>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1.3</w:t>
            </w:r>
          </w:p>
        </w:tc>
        <w:tc>
          <w:tcPr>
            <w:tcW w:w="4922" w:type="dxa"/>
          </w:tcPr>
          <w:p w:rsidR="0036568F" w:rsidRPr="003D14DD" w:rsidRDefault="0036568F"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36568F" w:rsidRPr="003D14DD" w:rsidRDefault="0036568F" w:rsidP="004D69F2">
            <w:pPr>
              <w:pStyle w:val="afff7"/>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r w:rsidRPr="003D14DD">
              <w:rPr>
                <w:sz w:val="20"/>
                <w:szCs w:val="20"/>
              </w:rPr>
              <w:t>2,2</w:t>
            </w:r>
          </w:p>
        </w:tc>
        <w:tc>
          <w:tcPr>
            <w:tcW w:w="1070" w:type="dxa"/>
          </w:tcPr>
          <w:p w:rsidR="0036568F" w:rsidRPr="003D14DD" w:rsidRDefault="0036568F" w:rsidP="004D69F2">
            <w:pPr>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1.3.1</w:t>
            </w:r>
          </w:p>
        </w:tc>
        <w:tc>
          <w:tcPr>
            <w:tcW w:w="4922" w:type="dxa"/>
          </w:tcPr>
          <w:p w:rsidR="0036568F" w:rsidRPr="003D14DD" w:rsidRDefault="0036568F" w:rsidP="004D69F2">
            <w:pPr>
              <w:suppressAutoHyphens/>
              <w:snapToGrid w:val="0"/>
              <w:rPr>
                <w:sz w:val="20"/>
                <w:szCs w:val="20"/>
              </w:rPr>
            </w:pPr>
            <w:r w:rsidRPr="003D14DD">
              <w:rPr>
                <w:sz w:val="20"/>
                <w:szCs w:val="20"/>
              </w:rPr>
              <w:t xml:space="preserve">консультации групповые </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r w:rsidRPr="003D14DD">
              <w:rPr>
                <w:sz w:val="20"/>
                <w:szCs w:val="20"/>
              </w:rPr>
              <w:t>2</w:t>
            </w: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1.3.2</w:t>
            </w:r>
          </w:p>
        </w:tc>
        <w:tc>
          <w:tcPr>
            <w:tcW w:w="4922" w:type="dxa"/>
          </w:tcPr>
          <w:p w:rsidR="0036568F" w:rsidRPr="003D14DD" w:rsidRDefault="0036568F"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r w:rsidRPr="003D14DD">
              <w:rPr>
                <w:sz w:val="20"/>
                <w:szCs w:val="20"/>
              </w:rPr>
              <w:t>0,2</w:t>
            </w: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b/>
                <w:sz w:val="20"/>
                <w:szCs w:val="20"/>
              </w:rPr>
              <w:t>2</w:t>
            </w:r>
          </w:p>
        </w:tc>
        <w:tc>
          <w:tcPr>
            <w:tcW w:w="4922" w:type="dxa"/>
          </w:tcPr>
          <w:p w:rsidR="0036568F" w:rsidRPr="003D14DD" w:rsidRDefault="0036568F" w:rsidP="004D69F2">
            <w:pPr>
              <w:suppressAutoHyphens/>
              <w:snapToGrid w:val="0"/>
              <w:rPr>
                <w:sz w:val="20"/>
                <w:szCs w:val="20"/>
              </w:rPr>
            </w:pPr>
            <w:r w:rsidRPr="003D14DD">
              <w:rPr>
                <w:b/>
                <w:sz w:val="20"/>
                <w:szCs w:val="20"/>
              </w:rPr>
              <w:t>Самостоятельная работа (всего)</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r w:rsidRPr="003D14DD">
              <w:rPr>
                <w:b/>
                <w:sz w:val="20"/>
                <w:szCs w:val="20"/>
              </w:rPr>
              <w:t>87</w:t>
            </w:r>
          </w:p>
        </w:tc>
        <w:tc>
          <w:tcPr>
            <w:tcW w:w="1070" w:type="dxa"/>
          </w:tcPr>
          <w:p w:rsidR="0036568F" w:rsidRPr="003D14DD" w:rsidRDefault="0036568F" w:rsidP="004D69F2">
            <w:pPr>
              <w:suppressAutoHyphens/>
              <w:snapToGrid w:val="0"/>
              <w:jc w:val="center"/>
              <w:rPr>
                <w:sz w:val="20"/>
                <w:szCs w:val="20"/>
              </w:rPr>
            </w:pPr>
          </w:p>
        </w:tc>
      </w:tr>
      <w:tr w:rsidR="0036568F" w:rsidRPr="003D14DD" w:rsidTr="004D69F2">
        <w:tc>
          <w:tcPr>
            <w:tcW w:w="766" w:type="dxa"/>
          </w:tcPr>
          <w:p w:rsidR="0036568F" w:rsidRPr="003D14DD" w:rsidRDefault="0036568F" w:rsidP="004D69F2">
            <w:pPr>
              <w:tabs>
                <w:tab w:val="center" w:pos="4677"/>
                <w:tab w:val="right" w:pos="9355"/>
              </w:tabs>
              <w:suppressAutoHyphens/>
              <w:rPr>
                <w:b/>
                <w:sz w:val="20"/>
                <w:szCs w:val="20"/>
              </w:rPr>
            </w:pPr>
            <w:r w:rsidRPr="003D14DD">
              <w:rPr>
                <w:sz w:val="20"/>
                <w:szCs w:val="20"/>
              </w:rPr>
              <w:t>2.1</w:t>
            </w:r>
          </w:p>
        </w:tc>
        <w:tc>
          <w:tcPr>
            <w:tcW w:w="4922" w:type="dxa"/>
          </w:tcPr>
          <w:p w:rsidR="0036568F" w:rsidRPr="003D14DD" w:rsidRDefault="0036568F"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6568F" w:rsidRPr="003D14DD" w:rsidRDefault="0036568F" w:rsidP="004D69F2">
            <w:pPr>
              <w:suppressAutoHyphens/>
              <w:snapToGrid w:val="0"/>
              <w:jc w:val="center"/>
              <w:rPr>
                <w:b/>
                <w:sz w:val="20"/>
                <w:szCs w:val="20"/>
              </w:rPr>
            </w:pPr>
          </w:p>
        </w:tc>
        <w:tc>
          <w:tcPr>
            <w:tcW w:w="1070" w:type="dxa"/>
          </w:tcPr>
          <w:p w:rsidR="0036568F" w:rsidRPr="003D14DD" w:rsidRDefault="0036568F" w:rsidP="004D69F2">
            <w:pPr>
              <w:pStyle w:val="afff7"/>
              <w:suppressAutoHyphens/>
              <w:snapToGrid w:val="0"/>
              <w:jc w:val="center"/>
              <w:rPr>
                <w:b/>
                <w:sz w:val="20"/>
                <w:szCs w:val="20"/>
              </w:rPr>
            </w:pPr>
          </w:p>
        </w:tc>
        <w:tc>
          <w:tcPr>
            <w:tcW w:w="1069" w:type="dxa"/>
          </w:tcPr>
          <w:p w:rsidR="0036568F" w:rsidRPr="003D14DD" w:rsidRDefault="0036568F" w:rsidP="004D69F2">
            <w:pPr>
              <w:pStyle w:val="afff7"/>
              <w:suppressAutoHyphens/>
              <w:snapToGrid w:val="0"/>
              <w:jc w:val="center"/>
              <w:rPr>
                <w:sz w:val="20"/>
                <w:szCs w:val="20"/>
              </w:rPr>
            </w:pPr>
          </w:p>
          <w:p w:rsidR="0036568F" w:rsidRPr="003D14DD" w:rsidRDefault="0036568F" w:rsidP="004D69F2">
            <w:pPr>
              <w:pStyle w:val="afff7"/>
              <w:suppressAutoHyphens/>
              <w:snapToGrid w:val="0"/>
              <w:jc w:val="center"/>
              <w:rPr>
                <w:sz w:val="20"/>
                <w:szCs w:val="20"/>
              </w:rPr>
            </w:pPr>
          </w:p>
          <w:p w:rsidR="0036568F" w:rsidRPr="003D14DD" w:rsidRDefault="0036568F" w:rsidP="004D69F2">
            <w:pPr>
              <w:pStyle w:val="afff7"/>
              <w:suppressAutoHyphens/>
              <w:snapToGrid w:val="0"/>
              <w:jc w:val="center"/>
              <w:rPr>
                <w:b/>
                <w:sz w:val="20"/>
                <w:szCs w:val="20"/>
              </w:rPr>
            </w:pPr>
            <w:r w:rsidRPr="003D14DD">
              <w:rPr>
                <w:sz w:val="20"/>
                <w:szCs w:val="20"/>
              </w:rPr>
              <w:t>87</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c>
          <w:tcPr>
            <w:tcW w:w="766" w:type="dxa"/>
          </w:tcPr>
          <w:p w:rsidR="0036568F" w:rsidRPr="003D14DD" w:rsidRDefault="0036568F" w:rsidP="004D69F2">
            <w:pPr>
              <w:suppressAutoHyphens/>
              <w:rPr>
                <w:sz w:val="20"/>
                <w:szCs w:val="20"/>
              </w:rPr>
            </w:pPr>
            <w:r w:rsidRPr="003D14DD">
              <w:rPr>
                <w:sz w:val="20"/>
                <w:szCs w:val="20"/>
              </w:rPr>
              <w:t>2.2</w:t>
            </w:r>
          </w:p>
        </w:tc>
        <w:tc>
          <w:tcPr>
            <w:tcW w:w="4922" w:type="dxa"/>
          </w:tcPr>
          <w:p w:rsidR="0036568F" w:rsidRPr="003D14DD" w:rsidRDefault="0036568F"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r w:rsidRPr="003D14DD">
              <w:rPr>
                <w:b/>
                <w:sz w:val="20"/>
                <w:szCs w:val="20"/>
              </w:rPr>
              <w:t>6,8</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rPr>
          <w:trHeight w:val="249"/>
        </w:trPr>
        <w:tc>
          <w:tcPr>
            <w:tcW w:w="766" w:type="dxa"/>
            <w:vMerge w:val="restart"/>
          </w:tcPr>
          <w:p w:rsidR="0036568F" w:rsidRPr="003D14DD" w:rsidRDefault="0036568F" w:rsidP="004D69F2">
            <w:pPr>
              <w:suppressAutoHyphens/>
              <w:snapToGrid w:val="0"/>
              <w:rPr>
                <w:b/>
                <w:sz w:val="20"/>
                <w:szCs w:val="20"/>
              </w:rPr>
            </w:pPr>
            <w:r w:rsidRPr="003D14DD">
              <w:rPr>
                <w:b/>
                <w:sz w:val="20"/>
                <w:szCs w:val="20"/>
              </w:rPr>
              <w:t>3</w:t>
            </w:r>
          </w:p>
        </w:tc>
        <w:tc>
          <w:tcPr>
            <w:tcW w:w="4922" w:type="dxa"/>
            <w:vMerge w:val="restart"/>
          </w:tcPr>
          <w:p w:rsidR="0036568F" w:rsidRPr="003D14DD" w:rsidRDefault="0036568F"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36568F" w:rsidRPr="003D14DD" w:rsidRDefault="0036568F"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36568F" w:rsidRPr="003D14DD" w:rsidRDefault="0036568F" w:rsidP="004D69F2">
            <w:pPr>
              <w:suppressAutoHyphens/>
              <w:rPr>
                <w:sz w:val="20"/>
                <w:szCs w:val="20"/>
              </w:rPr>
            </w:pPr>
            <w:r w:rsidRPr="003D14DD">
              <w:rPr>
                <w:sz w:val="20"/>
                <w:szCs w:val="20"/>
              </w:rPr>
              <w:t>форма промежуточной аттестации</w:t>
            </w:r>
          </w:p>
        </w:tc>
        <w:tc>
          <w:tcPr>
            <w:tcW w:w="1069" w:type="dxa"/>
          </w:tcPr>
          <w:p w:rsidR="0036568F" w:rsidRPr="003D14DD" w:rsidRDefault="0036568F" w:rsidP="004D69F2">
            <w:pPr>
              <w:suppressAutoHyphens/>
              <w:snapToGrid w:val="0"/>
              <w:jc w:val="center"/>
              <w:rPr>
                <w:b/>
                <w:sz w:val="20"/>
                <w:szCs w:val="20"/>
              </w:rPr>
            </w:pPr>
          </w:p>
        </w:tc>
        <w:tc>
          <w:tcPr>
            <w:tcW w:w="1070" w:type="dxa"/>
          </w:tcPr>
          <w:p w:rsidR="0036568F" w:rsidRPr="003D14DD" w:rsidRDefault="0036568F" w:rsidP="004D69F2">
            <w:pPr>
              <w:pStyle w:val="afff7"/>
              <w:suppressAutoHyphens/>
              <w:snapToGrid w:val="0"/>
              <w:jc w:val="center"/>
              <w:rPr>
                <w:b/>
                <w:sz w:val="20"/>
                <w:szCs w:val="20"/>
              </w:rPr>
            </w:pPr>
          </w:p>
        </w:tc>
        <w:tc>
          <w:tcPr>
            <w:tcW w:w="1069" w:type="dxa"/>
          </w:tcPr>
          <w:p w:rsidR="0036568F" w:rsidRPr="003D14DD" w:rsidRDefault="0036568F" w:rsidP="004D69F2">
            <w:pPr>
              <w:suppressAutoHyphens/>
              <w:snapToGrid w:val="0"/>
              <w:jc w:val="center"/>
              <w:rPr>
                <w:b/>
                <w:sz w:val="20"/>
                <w:szCs w:val="20"/>
              </w:rPr>
            </w:pPr>
            <w:r w:rsidRPr="003D14DD">
              <w:rPr>
                <w:b/>
                <w:sz w:val="20"/>
                <w:szCs w:val="20"/>
              </w:rPr>
              <w:t>108</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c>
          <w:tcPr>
            <w:tcW w:w="766" w:type="dxa"/>
            <w:vMerge/>
          </w:tcPr>
          <w:p w:rsidR="0036568F" w:rsidRPr="003D14DD" w:rsidRDefault="0036568F" w:rsidP="004D69F2">
            <w:pPr>
              <w:suppressAutoHyphens/>
              <w:snapToGrid w:val="0"/>
              <w:rPr>
                <w:b/>
                <w:sz w:val="20"/>
                <w:szCs w:val="20"/>
              </w:rPr>
            </w:pPr>
          </w:p>
        </w:tc>
        <w:tc>
          <w:tcPr>
            <w:tcW w:w="4922" w:type="dxa"/>
            <w:vMerge/>
            <w:vAlign w:val="center"/>
          </w:tcPr>
          <w:p w:rsidR="0036568F" w:rsidRPr="003D14DD" w:rsidRDefault="0036568F" w:rsidP="004D69F2">
            <w:pPr>
              <w:suppressAutoHyphens/>
              <w:rPr>
                <w:sz w:val="20"/>
                <w:szCs w:val="20"/>
              </w:rPr>
            </w:pPr>
          </w:p>
        </w:tc>
        <w:tc>
          <w:tcPr>
            <w:tcW w:w="1069" w:type="dxa"/>
          </w:tcPr>
          <w:p w:rsidR="0036568F" w:rsidRPr="003D14DD" w:rsidRDefault="0036568F" w:rsidP="004D69F2">
            <w:pPr>
              <w:suppressAutoHyphens/>
              <w:snapToGrid w:val="0"/>
              <w:jc w:val="center"/>
              <w:rPr>
                <w:b/>
                <w:sz w:val="20"/>
                <w:szCs w:val="20"/>
              </w:rPr>
            </w:pPr>
          </w:p>
        </w:tc>
        <w:tc>
          <w:tcPr>
            <w:tcW w:w="1070" w:type="dxa"/>
          </w:tcPr>
          <w:p w:rsidR="0036568F" w:rsidRPr="003D14DD" w:rsidRDefault="0036568F" w:rsidP="004D69F2">
            <w:pPr>
              <w:pStyle w:val="afff7"/>
              <w:suppressAutoHyphens/>
              <w:snapToGrid w:val="0"/>
              <w:jc w:val="center"/>
              <w:rPr>
                <w:b/>
                <w:sz w:val="20"/>
                <w:szCs w:val="20"/>
              </w:rPr>
            </w:pPr>
          </w:p>
        </w:tc>
        <w:tc>
          <w:tcPr>
            <w:tcW w:w="1069" w:type="dxa"/>
          </w:tcPr>
          <w:p w:rsidR="0036568F" w:rsidRPr="003D14DD" w:rsidRDefault="0036568F" w:rsidP="004D69F2">
            <w:pPr>
              <w:suppressAutoHyphens/>
              <w:snapToGrid w:val="0"/>
              <w:jc w:val="center"/>
              <w:rPr>
                <w:b/>
                <w:sz w:val="20"/>
                <w:szCs w:val="20"/>
              </w:rPr>
            </w:pPr>
            <w:r w:rsidRPr="003D14DD">
              <w:rPr>
                <w:sz w:val="20"/>
                <w:szCs w:val="20"/>
              </w:rPr>
              <w:t>3</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c>
          <w:tcPr>
            <w:tcW w:w="766" w:type="dxa"/>
            <w:vMerge/>
          </w:tcPr>
          <w:p w:rsidR="0036568F" w:rsidRPr="003D14DD" w:rsidRDefault="0036568F" w:rsidP="004D69F2">
            <w:pPr>
              <w:suppressAutoHyphens/>
              <w:snapToGrid w:val="0"/>
              <w:rPr>
                <w:b/>
                <w:sz w:val="20"/>
                <w:szCs w:val="20"/>
              </w:rPr>
            </w:pPr>
          </w:p>
        </w:tc>
        <w:tc>
          <w:tcPr>
            <w:tcW w:w="4922" w:type="dxa"/>
            <w:vMerge/>
            <w:vAlign w:val="center"/>
          </w:tcPr>
          <w:p w:rsidR="0036568F" w:rsidRPr="003D14DD" w:rsidRDefault="0036568F" w:rsidP="004D69F2">
            <w:pPr>
              <w:rPr>
                <w:sz w:val="20"/>
                <w:szCs w:val="20"/>
              </w:rPr>
            </w:pPr>
          </w:p>
        </w:tc>
        <w:tc>
          <w:tcPr>
            <w:tcW w:w="4278" w:type="dxa"/>
            <w:gridSpan w:val="4"/>
          </w:tcPr>
          <w:p w:rsidR="0036568F" w:rsidRPr="003D14DD" w:rsidRDefault="0036568F" w:rsidP="004D69F2">
            <w:pPr>
              <w:pStyle w:val="afff7"/>
              <w:suppressAutoHyphens/>
              <w:snapToGrid w:val="0"/>
              <w:jc w:val="center"/>
              <w:rPr>
                <w:sz w:val="20"/>
                <w:szCs w:val="20"/>
              </w:rPr>
            </w:pPr>
            <w:r w:rsidRPr="003D14DD">
              <w:rPr>
                <w:sz w:val="20"/>
                <w:szCs w:val="20"/>
              </w:rPr>
              <w:t>экзамен</w:t>
            </w:r>
          </w:p>
        </w:tc>
      </w:tr>
    </w:tbl>
    <w:p w:rsidR="0036568F" w:rsidRPr="003D14DD" w:rsidRDefault="0036568F" w:rsidP="0036568F">
      <w:pPr>
        <w:suppressAutoHyphens/>
        <w:jc w:val="both"/>
        <w:rPr>
          <w:b/>
          <w:sz w:val="20"/>
          <w:szCs w:val="20"/>
        </w:rPr>
      </w:pPr>
    </w:p>
    <w:p w:rsidR="0036568F" w:rsidRPr="003D14DD" w:rsidRDefault="0036568F" w:rsidP="0036568F">
      <w:pPr>
        <w:rPr>
          <w:sz w:val="20"/>
          <w:szCs w:val="20"/>
        </w:rPr>
      </w:pPr>
    </w:p>
    <w:p w:rsidR="0036568F" w:rsidRPr="003D14DD" w:rsidRDefault="0036568F" w:rsidP="0036568F">
      <w:pPr>
        <w:rPr>
          <w:sz w:val="20"/>
          <w:szCs w:val="20"/>
        </w:rPr>
      </w:pPr>
      <w:r w:rsidRPr="003D14DD">
        <w:rPr>
          <w:sz w:val="20"/>
          <w:szCs w:val="20"/>
        </w:rPr>
        <w:tab/>
        <w:t>*</w:t>
      </w:r>
    </w:p>
    <w:p w:rsidR="0036568F" w:rsidRPr="003D14DD" w:rsidRDefault="0036568F" w:rsidP="0036568F">
      <w:pPr>
        <w:rPr>
          <w:sz w:val="20"/>
          <w:szCs w:val="20"/>
        </w:rPr>
      </w:pPr>
      <w:r w:rsidRPr="003D14DD">
        <w:rPr>
          <w:sz w:val="20"/>
          <w:szCs w:val="20"/>
        </w:rPr>
        <w:t>Семинар – семинар-дискуссия</w:t>
      </w:r>
    </w:p>
    <w:p w:rsidR="0036568F" w:rsidRPr="003D14DD" w:rsidRDefault="0036568F" w:rsidP="0036568F">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36568F" w:rsidRPr="003D14DD" w:rsidRDefault="0036568F" w:rsidP="0036568F">
      <w:pPr>
        <w:rPr>
          <w:sz w:val="20"/>
          <w:szCs w:val="20"/>
        </w:rPr>
      </w:pPr>
      <w:r w:rsidRPr="003D14DD">
        <w:rPr>
          <w:sz w:val="20"/>
          <w:szCs w:val="20"/>
        </w:rPr>
        <w:t xml:space="preserve">ТТ - практическое занятие - тест-тренинг </w:t>
      </w:r>
    </w:p>
    <w:p w:rsidR="0036568F" w:rsidRPr="003D14DD" w:rsidRDefault="0036568F" w:rsidP="0036568F">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36568F" w:rsidRPr="003D14DD" w:rsidRDefault="0036568F" w:rsidP="0036568F">
      <w:pPr>
        <w:rPr>
          <w:sz w:val="20"/>
          <w:szCs w:val="20"/>
        </w:rPr>
      </w:pPr>
      <w:r w:rsidRPr="003D14DD">
        <w:rPr>
          <w:sz w:val="20"/>
          <w:szCs w:val="20"/>
        </w:rPr>
        <w:t>ЛС - практическое занятие - логическая схема</w:t>
      </w:r>
    </w:p>
    <w:p w:rsidR="0036568F" w:rsidRPr="003D14DD" w:rsidRDefault="0036568F" w:rsidP="0036568F">
      <w:pPr>
        <w:rPr>
          <w:sz w:val="20"/>
          <w:szCs w:val="20"/>
        </w:rPr>
      </w:pPr>
      <w:r w:rsidRPr="003D14DD">
        <w:rPr>
          <w:sz w:val="20"/>
          <w:szCs w:val="20"/>
        </w:rPr>
        <w:t>УД - семинар-обсуждение устного доклада</w:t>
      </w:r>
    </w:p>
    <w:p w:rsidR="0036568F" w:rsidRPr="003D14DD" w:rsidRDefault="0036568F" w:rsidP="0036568F">
      <w:pPr>
        <w:rPr>
          <w:sz w:val="20"/>
          <w:szCs w:val="20"/>
        </w:rPr>
      </w:pPr>
      <w:r w:rsidRPr="003D14DD">
        <w:rPr>
          <w:sz w:val="20"/>
          <w:szCs w:val="20"/>
        </w:rPr>
        <w:t xml:space="preserve">РФ – семинар-обсуждение реферата </w:t>
      </w:r>
    </w:p>
    <w:p w:rsidR="0036568F" w:rsidRPr="003D14DD" w:rsidRDefault="0036568F" w:rsidP="0036568F">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36568F" w:rsidRPr="003D14DD" w:rsidRDefault="0036568F" w:rsidP="0036568F">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36568F" w:rsidRPr="003D14DD" w:rsidRDefault="0036568F" w:rsidP="0036568F">
      <w:pPr>
        <w:rPr>
          <w:sz w:val="20"/>
          <w:szCs w:val="20"/>
        </w:rPr>
      </w:pPr>
      <w:r w:rsidRPr="003D14DD">
        <w:rPr>
          <w:sz w:val="20"/>
          <w:szCs w:val="20"/>
        </w:rPr>
        <w:t xml:space="preserve">УЭ - семинар-обсуждение устного эссе </w:t>
      </w:r>
    </w:p>
    <w:p w:rsidR="0036568F" w:rsidRPr="003D14DD" w:rsidRDefault="0036568F" w:rsidP="0036568F">
      <w:pPr>
        <w:rPr>
          <w:sz w:val="20"/>
          <w:szCs w:val="20"/>
        </w:rPr>
      </w:pPr>
      <w:r w:rsidRPr="003D14DD">
        <w:rPr>
          <w:sz w:val="20"/>
          <w:szCs w:val="20"/>
        </w:rPr>
        <w:t xml:space="preserve">АЛТ - практическое занятие - алгоритмический тренинг  </w:t>
      </w:r>
    </w:p>
    <w:p w:rsidR="0036568F" w:rsidRPr="003D14DD" w:rsidRDefault="0036568F" w:rsidP="0036568F">
      <w:pPr>
        <w:tabs>
          <w:tab w:val="left" w:pos="709"/>
        </w:tabs>
        <w:suppressAutoHyphens/>
        <w:jc w:val="both"/>
        <w:rPr>
          <w:sz w:val="20"/>
          <w:szCs w:val="20"/>
        </w:rPr>
      </w:pPr>
    </w:p>
    <w:p w:rsidR="0036568F" w:rsidRPr="003D14DD" w:rsidRDefault="0036568F" w:rsidP="0036568F">
      <w:pPr>
        <w:tabs>
          <w:tab w:val="left" w:pos="709"/>
        </w:tabs>
        <w:suppressAutoHyphens/>
        <w:ind w:firstLine="720"/>
        <w:jc w:val="both"/>
        <w:rPr>
          <w:b/>
          <w:sz w:val="20"/>
          <w:szCs w:val="20"/>
        </w:rPr>
      </w:pPr>
      <w:r w:rsidRPr="003D14DD">
        <w:rPr>
          <w:b/>
          <w:sz w:val="20"/>
          <w:szCs w:val="20"/>
        </w:rPr>
        <w:t>5. Содержание дисциплины</w:t>
      </w:r>
    </w:p>
    <w:p w:rsidR="0036568F" w:rsidRPr="003D14DD" w:rsidRDefault="0036568F" w:rsidP="0036568F">
      <w:pPr>
        <w:suppressAutoHyphens/>
        <w:ind w:firstLine="709"/>
        <w:jc w:val="both"/>
        <w:rPr>
          <w:b/>
          <w:sz w:val="20"/>
          <w:szCs w:val="20"/>
        </w:rPr>
      </w:pPr>
      <w:r w:rsidRPr="003D14DD">
        <w:rPr>
          <w:b/>
          <w:sz w:val="20"/>
          <w:szCs w:val="20"/>
        </w:rPr>
        <w:t>5.1 Содержание разделов и тем</w:t>
      </w:r>
    </w:p>
    <w:p w:rsidR="0036568F" w:rsidRPr="003D14DD" w:rsidRDefault="0036568F" w:rsidP="0036568F">
      <w:pPr>
        <w:suppressAutoHyphens/>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1688"/>
        <w:gridCol w:w="7153"/>
      </w:tblGrid>
      <w:tr w:rsidR="0036568F" w:rsidRPr="003D14DD" w:rsidTr="004D69F2">
        <w:trPr>
          <w:tblHeader/>
        </w:trPr>
        <w:tc>
          <w:tcPr>
            <w:tcW w:w="270" w:type="pct"/>
            <w:vAlign w:val="center"/>
          </w:tcPr>
          <w:p w:rsidR="0036568F" w:rsidRPr="003D14DD" w:rsidRDefault="0036568F" w:rsidP="004D69F2">
            <w:pPr>
              <w:suppressAutoHyphens/>
              <w:jc w:val="center"/>
              <w:rPr>
                <w:sz w:val="20"/>
                <w:szCs w:val="20"/>
              </w:rPr>
            </w:pPr>
            <w:r w:rsidRPr="003D14DD">
              <w:rPr>
                <w:sz w:val="20"/>
                <w:szCs w:val="20"/>
              </w:rPr>
              <w:t>№ п/п</w:t>
            </w:r>
          </w:p>
        </w:tc>
        <w:tc>
          <w:tcPr>
            <w:tcW w:w="903" w:type="pct"/>
            <w:vAlign w:val="center"/>
          </w:tcPr>
          <w:p w:rsidR="0036568F" w:rsidRPr="003D14DD" w:rsidRDefault="0036568F" w:rsidP="004D69F2">
            <w:pPr>
              <w:suppressAutoHyphens/>
              <w:jc w:val="center"/>
              <w:rPr>
                <w:sz w:val="20"/>
                <w:szCs w:val="20"/>
              </w:rPr>
            </w:pPr>
            <w:r w:rsidRPr="003D14DD">
              <w:rPr>
                <w:sz w:val="20"/>
                <w:szCs w:val="20"/>
              </w:rPr>
              <w:t>Наименование  раздела дисциплины</w:t>
            </w:r>
          </w:p>
        </w:tc>
        <w:tc>
          <w:tcPr>
            <w:tcW w:w="3827" w:type="pct"/>
            <w:vAlign w:val="center"/>
          </w:tcPr>
          <w:p w:rsidR="0036568F" w:rsidRPr="003D14DD" w:rsidRDefault="0036568F" w:rsidP="004D69F2">
            <w:pPr>
              <w:suppressAutoHyphens/>
              <w:jc w:val="center"/>
              <w:rPr>
                <w:bCs/>
                <w:sz w:val="20"/>
                <w:szCs w:val="20"/>
              </w:rPr>
            </w:pPr>
            <w:r w:rsidRPr="003D14DD">
              <w:rPr>
                <w:bCs/>
                <w:sz w:val="20"/>
                <w:szCs w:val="20"/>
              </w:rPr>
              <w:t>Содержание раздела дисциплины</w:t>
            </w:r>
          </w:p>
        </w:tc>
      </w:tr>
      <w:tr w:rsidR="0036568F" w:rsidRPr="003D14DD" w:rsidTr="004D69F2">
        <w:tc>
          <w:tcPr>
            <w:tcW w:w="270" w:type="pct"/>
          </w:tcPr>
          <w:p w:rsidR="0036568F" w:rsidRPr="003D14DD" w:rsidRDefault="0036568F" w:rsidP="004D69F2">
            <w:pPr>
              <w:suppressAutoHyphens/>
              <w:jc w:val="center"/>
              <w:rPr>
                <w:sz w:val="20"/>
                <w:szCs w:val="20"/>
              </w:rPr>
            </w:pPr>
            <w:r w:rsidRPr="003D14DD">
              <w:rPr>
                <w:sz w:val="20"/>
                <w:szCs w:val="20"/>
              </w:rPr>
              <w:t>1</w:t>
            </w:r>
          </w:p>
        </w:tc>
        <w:tc>
          <w:tcPr>
            <w:tcW w:w="903" w:type="pct"/>
          </w:tcPr>
          <w:p w:rsidR="0036568F" w:rsidRPr="003D14DD" w:rsidRDefault="0036568F" w:rsidP="004D69F2">
            <w:pPr>
              <w:suppressAutoHyphens/>
              <w:rPr>
                <w:sz w:val="20"/>
                <w:szCs w:val="20"/>
              </w:rPr>
            </w:pPr>
            <w:r w:rsidRPr="003D14DD">
              <w:rPr>
                <w:sz w:val="20"/>
                <w:szCs w:val="20"/>
              </w:rPr>
              <w:t>Познание и научная деятельность. Общие представления о методологии науки</w:t>
            </w:r>
          </w:p>
        </w:tc>
        <w:tc>
          <w:tcPr>
            <w:tcW w:w="3827" w:type="pct"/>
          </w:tcPr>
          <w:p w:rsidR="0036568F" w:rsidRPr="003D14DD" w:rsidRDefault="0036568F" w:rsidP="004D69F2">
            <w:pPr>
              <w:suppressAutoHyphens/>
              <w:autoSpaceDE w:val="0"/>
              <w:autoSpaceDN w:val="0"/>
              <w:adjustRightInd w:val="0"/>
              <w:jc w:val="both"/>
              <w:rPr>
                <w:sz w:val="20"/>
                <w:szCs w:val="20"/>
              </w:rPr>
            </w:pPr>
            <w:r w:rsidRPr="003D14DD">
              <w:rPr>
                <w:b/>
                <w:bCs/>
                <w:sz w:val="20"/>
                <w:szCs w:val="20"/>
              </w:rPr>
              <w:t xml:space="preserve">Познание как </w:t>
            </w:r>
            <w:r w:rsidRPr="003D14DD">
              <w:rPr>
                <w:b/>
                <w:sz w:val="20"/>
                <w:szCs w:val="20"/>
              </w:rPr>
              <w:t>общественно-исторический процесс творче</w:t>
            </w:r>
            <w:r w:rsidRPr="003D14DD">
              <w:rPr>
                <w:b/>
                <w:sz w:val="20"/>
                <w:szCs w:val="20"/>
              </w:rPr>
              <w:softHyphen/>
              <w:t>ской деятельности людей</w:t>
            </w:r>
          </w:p>
          <w:p w:rsidR="0036568F" w:rsidRPr="003D14DD" w:rsidRDefault="0036568F" w:rsidP="004D69F2">
            <w:pPr>
              <w:suppressAutoHyphens/>
              <w:autoSpaceDE w:val="0"/>
              <w:autoSpaceDN w:val="0"/>
              <w:adjustRightInd w:val="0"/>
              <w:jc w:val="both"/>
              <w:rPr>
                <w:sz w:val="20"/>
                <w:szCs w:val="20"/>
              </w:rPr>
            </w:pPr>
            <w:r w:rsidRPr="003D14DD">
              <w:rPr>
                <w:sz w:val="20"/>
                <w:szCs w:val="20"/>
              </w:rPr>
              <w:t>Познание - высшая форма отражения объективной дейст</w:t>
            </w:r>
            <w:r w:rsidRPr="003D14DD">
              <w:rPr>
                <w:sz w:val="20"/>
                <w:szCs w:val="20"/>
              </w:rPr>
              <w:softHyphen/>
              <w:t>вительности. Основные уровни познания: чувственное позна</w:t>
            </w:r>
            <w:r w:rsidRPr="003D14DD">
              <w:rPr>
                <w:sz w:val="20"/>
                <w:szCs w:val="20"/>
              </w:rPr>
              <w:softHyphen/>
              <w:t>ние, мышление, эмпирическое и теоретическое познание. Типы познания: обы</w:t>
            </w:r>
            <w:r w:rsidRPr="003D14DD">
              <w:rPr>
                <w:sz w:val="20"/>
                <w:szCs w:val="20"/>
              </w:rPr>
              <w:softHyphen/>
              <w:t xml:space="preserve">денное, художественное, научное. </w:t>
            </w:r>
          </w:p>
          <w:p w:rsidR="0036568F" w:rsidRPr="003D14DD" w:rsidRDefault="0036568F" w:rsidP="004D69F2">
            <w:pPr>
              <w:suppressAutoHyphens/>
              <w:autoSpaceDE w:val="0"/>
              <w:autoSpaceDN w:val="0"/>
              <w:adjustRightInd w:val="0"/>
              <w:jc w:val="both"/>
              <w:rPr>
                <w:sz w:val="20"/>
                <w:szCs w:val="20"/>
              </w:rPr>
            </w:pPr>
            <w:r w:rsidRPr="003D14DD">
              <w:rPr>
                <w:b/>
                <w:sz w:val="20"/>
                <w:szCs w:val="20"/>
              </w:rPr>
              <w:t>З</w:t>
            </w:r>
            <w:r w:rsidRPr="003D14DD">
              <w:rPr>
                <w:b/>
                <w:bCs/>
                <w:sz w:val="20"/>
                <w:szCs w:val="20"/>
              </w:rPr>
              <w:t xml:space="preserve">нание </w:t>
            </w:r>
            <w:r w:rsidRPr="003D14DD">
              <w:rPr>
                <w:b/>
                <w:sz w:val="20"/>
                <w:szCs w:val="20"/>
              </w:rPr>
              <w:t>- продукт общественной мате</w:t>
            </w:r>
            <w:r w:rsidRPr="003D14DD">
              <w:rPr>
                <w:b/>
                <w:sz w:val="20"/>
                <w:szCs w:val="20"/>
              </w:rPr>
              <w:softHyphen/>
              <w:t>риальной и духовной деятельности людей</w:t>
            </w:r>
          </w:p>
          <w:p w:rsidR="0036568F" w:rsidRPr="003D14DD" w:rsidRDefault="0036568F" w:rsidP="004D69F2">
            <w:pPr>
              <w:suppressAutoHyphens/>
              <w:autoSpaceDE w:val="0"/>
              <w:autoSpaceDN w:val="0"/>
              <w:adjustRightInd w:val="0"/>
              <w:jc w:val="both"/>
              <w:rPr>
                <w:sz w:val="20"/>
                <w:szCs w:val="20"/>
              </w:rPr>
            </w:pPr>
            <w:r w:rsidRPr="003D14DD">
              <w:rPr>
                <w:sz w:val="20"/>
                <w:szCs w:val="20"/>
              </w:rPr>
              <w:t>Виды знаний: донаучные (обы</w:t>
            </w:r>
            <w:r w:rsidRPr="003D14DD">
              <w:rPr>
                <w:sz w:val="20"/>
                <w:szCs w:val="20"/>
              </w:rPr>
              <w:softHyphen/>
              <w:t xml:space="preserve">денные, житейские) и научные (эмпирические и теоретические); мифологические, художественные, религиозные и др. </w:t>
            </w:r>
          </w:p>
          <w:p w:rsidR="0036568F" w:rsidRPr="003D14DD" w:rsidRDefault="0036568F" w:rsidP="004D69F2">
            <w:pPr>
              <w:suppressAutoHyphens/>
              <w:autoSpaceDE w:val="0"/>
              <w:autoSpaceDN w:val="0"/>
              <w:adjustRightInd w:val="0"/>
              <w:jc w:val="both"/>
              <w:rPr>
                <w:sz w:val="20"/>
                <w:szCs w:val="20"/>
              </w:rPr>
            </w:pPr>
            <w:r w:rsidRPr="003D14DD">
              <w:rPr>
                <w:b/>
                <w:bCs/>
                <w:sz w:val="20"/>
                <w:szCs w:val="20"/>
              </w:rPr>
              <w:t xml:space="preserve">Наука </w:t>
            </w:r>
            <w:r w:rsidRPr="003D14DD">
              <w:rPr>
                <w:b/>
                <w:sz w:val="20"/>
                <w:szCs w:val="20"/>
              </w:rPr>
              <w:t>как форма духовной человеческой деятельности</w:t>
            </w:r>
            <w:r w:rsidRPr="003D14DD">
              <w:rPr>
                <w:sz w:val="20"/>
                <w:szCs w:val="20"/>
              </w:rPr>
              <w:t xml:space="preserve"> Функции науки. Классификация наук.</w:t>
            </w:r>
            <w:r w:rsidRPr="003D14DD">
              <w:rPr>
                <w:bCs/>
                <w:sz w:val="20"/>
                <w:szCs w:val="20"/>
              </w:rPr>
              <w:t xml:space="preserve"> Критерии научности знания.</w:t>
            </w:r>
            <w:r w:rsidRPr="003D14DD">
              <w:rPr>
                <w:sz w:val="20"/>
                <w:szCs w:val="20"/>
              </w:rPr>
              <w:t xml:space="preserve"> Строение, генезис научного знания.</w:t>
            </w:r>
          </w:p>
          <w:p w:rsidR="0036568F" w:rsidRPr="003D14DD" w:rsidRDefault="0036568F" w:rsidP="004D69F2">
            <w:pPr>
              <w:suppressAutoHyphens/>
              <w:autoSpaceDE w:val="0"/>
              <w:autoSpaceDN w:val="0"/>
              <w:adjustRightInd w:val="0"/>
              <w:jc w:val="both"/>
              <w:rPr>
                <w:b/>
                <w:sz w:val="20"/>
                <w:szCs w:val="20"/>
              </w:rPr>
            </w:pPr>
            <w:r w:rsidRPr="003D14DD">
              <w:rPr>
                <w:b/>
                <w:sz w:val="20"/>
                <w:szCs w:val="20"/>
              </w:rPr>
              <w:t>Н</w:t>
            </w:r>
            <w:r w:rsidRPr="003D14DD">
              <w:rPr>
                <w:b/>
                <w:bCs/>
                <w:sz w:val="20"/>
                <w:szCs w:val="20"/>
              </w:rPr>
              <w:t>аучная деятельность - п</w:t>
            </w:r>
            <w:r w:rsidRPr="003D14DD">
              <w:rPr>
                <w:b/>
                <w:sz w:val="20"/>
                <w:szCs w:val="20"/>
              </w:rPr>
              <w:t>роцесс целенаправленного, организованного получения но</w:t>
            </w:r>
            <w:r w:rsidRPr="003D14DD">
              <w:rPr>
                <w:b/>
                <w:sz w:val="20"/>
                <w:szCs w:val="20"/>
              </w:rPr>
              <w:softHyphen/>
              <w:t>вого знания в сфере исследовательской деятельности ученых</w:t>
            </w:r>
          </w:p>
          <w:p w:rsidR="0036568F" w:rsidRPr="003D14DD" w:rsidRDefault="0036568F" w:rsidP="004D69F2">
            <w:pPr>
              <w:shd w:val="clear" w:color="auto" w:fill="FFFFFF"/>
              <w:tabs>
                <w:tab w:val="left" w:pos="672"/>
                <w:tab w:val="left" w:leader="dot" w:pos="6058"/>
              </w:tabs>
              <w:suppressAutoHyphens/>
              <w:autoSpaceDE w:val="0"/>
              <w:autoSpaceDN w:val="0"/>
              <w:adjustRightInd w:val="0"/>
              <w:jc w:val="both"/>
              <w:rPr>
                <w:sz w:val="20"/>
                <w:szCs w:val="20"/>
              </w:rPr>
            </w:pPr>
            <w:r w:rsidRPr="003D14DD">
              <w:rPr>
                <w:sz w:val="20"/>
                <w:szCs w:val="20"/>
              </w:rPr>
              <w:t xml:space="preserve">Понятие метода в узком и широком смыслах. Соотношение понятий «наука», «философия» и «мировоззрение». Виды и формы рефлексии научного знания. Структура методологического знания (уровни и подходы). </w:t>
            </w:r>
          </w:p>
          <w:p w:rsidR="0036568F" w:rsidRPr="003D14DD" w:rsidRDefault="0036568F" w:rsidP="004D69F2">
            <w:pPr>
              <w:pStyle w:val="af3"/>
              <w:suppressAutoHyphens/>
              <w:jc w:val="both"/>
              <w:rPr>
                <w:rFonts w:ascii="Times New Roman" w:hAnsi="Times New Roman" w:cs="Times New Roman"/>
              </w:rPr>
            </w:pPr>
            <w:r w:rsidRPr="003D14DD">
              <w:rPr>
                <w:rFonts w:ascii="Times New Roman" w:hAnsi="Times New Roman" w:cs="Times New Roman"/>
              </w:rPr>
              <w:t>Дескриптивная и нормативная функции методологического знания.</w:t>
            </w:r>
          </w:p>
        </w:tc>
      </w:tr>
      <w:tr w:rsidR="0036568F" w:rsidRPr="003D14DD" w:rsidTr="004D69F2">
        <w:tc>
          <w:tcPr>
            <w:tcW w:w="270" w:type="pct"/>
          </w:tcPr>
          <w:p w:rsidR="0036568F" w:rsidRPr="003D14DD" w:rsidRDefault="0036568F" w:rsidP="004D69F2">
            <w:pPr>
              <w:suppressAutoHyphens/>
              <w:jc w:val="center"/>
              <w:rPr>
                <w:sz w:val="20"/>
                <w:szCs w:val="20"/>
              </w:rPr>
            </w:pPr>
            <w:r w:rsidRPr="003D14DD">
              <w:rPr>
                <w:sz w:val="20"/>
                <w:szCs w:val="20"/>
              </w:rPr>
              <w:t>2</w:t>
            </w:r>
          </w:p>
        </w:tc>
        <w:tc>
          <w:tcPr>
            <w:tcW w:w="903" w:type="pct"/>
          </w:tcPr>
          <w:p w:rsidR="0036568F" w:rsidRPr="003D14DD" w:rsidRDefault="0036568F" w:rsidP="004D69F2">
            <w:pPr>
              <w:suppressAutoHyphens/>
              <w:jc w:val="both"/>
              <w:rPr>
                <w:sz w:val="20"/>
                <w:szCs w:val="20"/>
              </w:rPr>
            </w:pPr>
            <w:r w:rsidRPr="003D14DD">
              <w:rPr>
                <w:sz w:val="20"/>
                <w:szCs w:val="20"/>
              </w:rPr>
              <w:t>Организация научного исследования</w:t>
            </w:r>
          </w:p>
        </w:tc>
        <w:tc>
          <w:tcPr>
            <w:tcW w:w="3827" w:type="pct"/>
          </w:tcPr>
          <w:p w:rsidR="0036568F" w:rsidRPr="003D14DD" w:rsidRDefault="0036568F" w:rsidP="004D69F2">
            <w:pPr>
              <w:suppressAutoHyphens/>
              <w:jc w:val="both"/>
              <w:rPr>
                <w:sz w:val="20"/>
                <w:szCs w:val="20"/>
              </w:rPr>
            </w:pPr>
            <w:r w:rsidRPr="003D14DD">
              <w:rPr>
                <w:b/>
                <w:sz w:val="20"/>
                <w:szCs w:val="20"/>
              </w:rPr>
              <w:t>Исследование - процесс и результат научной деятельности, направленной на получение новых знаний о закономерностях явлений</w:t>
            </w:r>
          </w:p>
          <w:p w:rsidR="0036568F" w:rsidRPr="003D14DD" w:rsidRDefault="0036568F" w:rsidP="004D69F2">
            <w:pPr>
              <w:suppressAutoHyphens/>
              <w:jc w:val="both"/>
              <w:rPr>
                <w:sz w:val="20"/>
                <w:szCs w:val="20"/>
              </w:rPr>
            </w:pPr>
            <w:r w:rsidRPr="003D14DD">
              <w:rPr>
                <w:sz w:val="20"/>
                <w:szCs w:val="20"/>
              </w:rPr>
              <w:t xml:space="preserve">Виды исследований в образовании: фундаментальные, прикладные, разработки. Методологические параметры исследования: проблема, тема, объект, предмет, цель, задачи. Критерии качества научного исследования: актуальность, новизна, теоретическая и практическая значимость. </w:t>
            </w:r>
          </w:p>
          <w:p w:rsidR="0036568F" w:rsidRPr="003D14DD" w:rsidRDefault="0036568F" w:rsidP="004D69F2">
            <w:pPr>
              <w:suppressAutoHyphens/>
              <w:jc w:val="both"/>
              <w:rPr>
                <w:sz w:val="20"/>
                <w:szCs w:val="20"/>
              </w:rPr>
            </w:pPr>
            <w:r w:rsidRPr="003D14DD">
              <w:rPr>
                <w:b/>
                <w:sz w:val="20"/>
                <w:szCs w:val="20"/>
              </w:rPr>
              <w:t>Этапы научного исследования</w:t>
            </w:r>
            <w:r w:rsidRPr="003D14DD">
              <w:rPr>
                <w:sz w:val="20"/>
                <w:szCs w:val="20"/>
              </w:rPr>
              <w:t xml:space="preserve"> </w:t>
            </w:r>
          </w:p>
          <w:p w:rsidR="0036568F" w:rsidRPr="003D14DD" w:rsidRDefault="0036568F" w:rsidP="004D69F2">
            <w:pPr>
              <w:pStyle w:val="af3"/>
              <w:suppressAutoHyphens/>
              <w:jc w:val="both"/>
              <w:rPr>
                <w:rFonts w:ascii="Times New Roman" w:hAnsi="Times New Roman" w:cs="Times New Roman"/>
              </w:rPr>
            </w:pPr>
            <w:r w:rsidRPr="003D14DD">
              <w:rPr>
                <w:rFonts w:ascii="Times New Roman" w:hAnsi="Times New Roman" w:cs="Times New Roman"/>
              </w:rPr>
              <w:t>Этапы научного исследования: эмпирический, гипотетический, экспериментально-теоретический (или теоретический), прогностический.</w:t>
            </w:r>
          </w:p>
        </w:tc>
      </w:tr>
      <w:tr w:rsidR="0036568F" w:rsidRPr="003D14DD" w:rsidTr="004D69F2">
        <w:tc>
          <w:tcPr>
            <w:tcW w:w="270" w:type="pct"/>
          </w:tcPr>
          <w:p w:rsidR="0036568F" w:rsidRPr="003D14DD" w:rsidRDefault="0036568F" w:rsidP="004D69F2">
            <w:pPr>
              <w:suppressAutoHyphens/>
              <w:jc w:val="center"/>
              <w:rPr>
                <w:sz w:val="20"/>
                <w:szCs w:val="20"/>
              </w:rPr>
            </w:pPr>
            <w:r w:rsidRPr="003D14DD">
              <w:rPr>
                <w:sz w:val="20"/>
                <w:szCs w:val="20"/>
              </w:rPr>
              <w:t>3</w:t>
            </w:r>
          </w:p>
        </w:tc>
        <w:tc>
          <w:tcPr>
            <w:tcW w:w="903" w:type="pct"/>
          </w:tcPr>
          <w:p w:rsidR="0036568F" w:rsidRPr="003D14DD" w:rsidRDefault="0036568F" w:rsidP="004D69F2">
            <w:pPr>
              <w:suppressAutoHyphens/>
              <w:jc w:val="both"/>
              <w:rPr>
                <w:sz w:val="20"/>
                <w:szCs w:val="20"/>
              </w:rPr>
            </w:pPr>
            <w:r w:rsidRPr="003D14DD">
              <w:rPr>
                <w:sz w:val="20"/>
                <w:szCs w:val="20"/>
              </w:rPr>
              <w:t>Методы научного исследования и их характеристика</w:t>
            </w:r>
          </w:p>
        </w:tc>
        <w:tc>
          <w:tcPr>
            <w:tcW w:w="3827" w:type="pct"/>
          </w:tcPr>
          <w:p w:rsidR="0036568F" w:rsidRPr="003D14DD" w:rsidRDefault="0036568F" w:rsidP="004D69F2">
            <w:pPr>
              <w:pStyle w:val="34"/>
              <w:spacing w:after="0"/>
              <w:ind w:left="0"/>
              <w:jc w:val="both"/>
              <w:rPr>
                <w:sz w:val="20"/>
                <w:szCs w:val="20"/>
              </w:rPr>
            </w:pPr>
            <w:r w:rsidRPr="003D14DD">
              <w:rPr>
                <w:b/>
                <w:sz w:val="20"/>
                <w:szCs w:val="20"/>
              </w:rPr>
              <w:t>Классификация научных методов</w:t>
            </w:r>
          </w:p>
          <w:p w:rsidR="0036568F" w:rsidRPr="003D14DD" w:rsidRDefault="0036568F" w:rsidP="004D69F2">
            <w:pPr>
              <w:pStyle w:val="34"/>
              <w:spacing w:after="0"/>
              <w:ind w:left="0"/>
              <w:jc w:val="both"/>
              <w:rPr>
                <w:sz w:val="20"/>
                <w:szCs w:val="20"/>
              </w:rPr>
            </w:pPr>
            <w:r w:rsidRPr="003D14DD">
              <w:rPr>
                <w:sz w:val="20"/>
                <w:szCs w:val="20"/>
              </w:rPr>
              <w:t xml:space="preserve">Содержание основных общенаучных методов: наблюдение, измерение, сравнение, опрос, эксперимент, анализ, синтез, индукция, дедукция, абстрагирование, идеализация, формализация, восхождение от абстрактного к конкретному, моделирование. </w:t>
            </w:r>
          </w:p>
          <w:p w:rsidR="0036568F" w:rsidRPr="003D14DD" w:rsidRDefault="0036568F" w:rsidP="004D69F2">
            <w:pPr>
              <w:pStyle w:val="af3"/>
              <w:suppressAutoHyphens/>
              <w:jc w:val="both"/>
              <w:rPr>
                <w:rFonts w:ascii="Times New Roman" w:hAnsi="Times New Roman" w:cs="Times New Roman"/>
              </w:rPr>
            </w:pPr>
            <w:r w:rsidRPr="003D14DD">
              <w:rPr>
                <w:rFonts w:ascii="Times New Roman" w:hAnsi="Times New Roman" w:cs="Times New Roman"/>
                <w:b/>
              </w:rPr>
              <w:t>Математические и статистические методы в педагогике</w:t>
            </w:r>
            <w:r w:rsidRPr="003D14DD">
              <w:rPr>
                <w:rFonts w:ascii="Times New Roman" w:hAnsi="Times New Roman" w:cs="Times New Roman"/>
              </w:rPr>
              <w:t xml:space="preserve"> </w:t>
            </w:r>
          </w:p>
          <w:p w:rsidR="0036568F" w:rsidRPr="003D14DD" w:rsidRDefault="0036568F" w:rsidP="004D69F2">
            <w:pPr>
              <w:pStyle w:val="af3"/>
              <w:suppressAutoHyphens/>
              <w:jc w:val="both"/>
              <w:rPr>
                <w:rFonts w:ascii="Times New Roman" w:hAnsi="Times New Roman" w:cs="Times New Roman"/>
              </w:rPr>
            </w:pPr>
            <w:r w:rsidRPr="003D14DD">
              <w:rPr>
                <w:rFonts w:ascii="Times New Roman" w:hAnsi="Times New Roman" w:cs="Times New Roman"/>
              </w:rPr>
              <w:t>Применение математических и статистических методов в педагогических исследованиях. Системный подход в педагогике. Педагогическое моделирование.</w:t>
            </w:r>
          </w:p>
        </w:tc>
      </w:tr>
    </w:tbl>
    <w:p w:rsidR="0036568F" w:rsidRPr="003D14DD" w:rsidRDefault="0036568F" w:rsidP="0036568F">
      <w:pPr>
        <w:suppressAutoHyphens/>
        <w:ind w:firstLine="709"/>
        <w:jc w:val="both"/>
        <w:rPr>
          <w:b/>
          <w:sz w:val="20"/>
          <w:szCs w:val="20"/>
        </w:rPr>
      </w:pPr>
    </w:p>
    <w:p w:rsidR="0036568F" w:rsidRPr="003D14DD" w:rsidRDefault="0036568F" w:rsidP="0036568F">
      <w:pPr>
        <w:suppressAutoHyphens/>
        <w:ind w:firstLine="709"/>
        <w:jc w:val="both"/>
        <w:rPr>
          <w:b/>
          <w:sz w:val="20"/>
          <w:szCs w:val="20"/>
        </w:rPr>
      </w:pPr>
      <w:r w:rsidRPr="003D14DD">
        <w:rPr>
          <w:b/>
          <w:sz w:val="20"/>
          <w:szCs w:val="20"/>
        </w:rPr>
        <w:t>5.2 Занятия лекционного и семинарского типа</w:t>
      </w:r>
    </w:p>
    <w:p w:rsidR="0036568F" w:rsidRPr="003D14DD" w:rsidRDefault="0036568F" w:rsidP="0036568F">
      <w:pPr>
        <w:suppressAutoHyphens/>
        <w:ind w:firstLine="709"/>
        <w:jc w:val="both"/>
        <w:rPr>
          <w:b/>
          <w:sz w:val="20"/>
          <w:szCs w:val="20"/>
        </w:rPr>
      </w:pPr>
      <w:r w:rsidRPr="003D14DD">
        <w:rPr>
          <w:b/>
          <w:sz w:val="20"/>
          <w:szCs w:val="20"/>
        </w:rPr>
        <w:t>5.2.1 Темы лекций</w:t>
      </w:r>
    </w:p>
    <w:p w:rsidR="0036568F" w:rsidRPr="003D14DD" w:rsidRDefault="0036568F" w:rsidP="0036568F">
      <w:pPr>
        <w:suppressAutoHyphens/>
        <w:ind w:firstLine="709"/>
        <w:jc w:val="both"/>
        <w:rPr>
          <w:b/>
          <w:sz w:val="20"/>
          <w:szCs w:val="20"/>
        </w:rPr>
      </w:pPr>
      <w:r w:rsidRPr="003D14DD">
        <w:rPr>
          <w:b/>
          <w:sz w:val="20"/>
          <w:szCs w:val="20"/>
        </w:rPr>
        <w:t>Раздел 1 «Познание и научная деятельность. Общие представления о методологии науки»</w:t>
      </w:r>
    </w:p>
    <w:p w:rsidR="0036568F" w:rsidRPr="003D14DD" w:rsidRDefault="0036568F" w:rsidP="0036568F">
      <w:pPr>
        <w:tabs>
          <w:tab w:val="left" w:pos="993"/>
        </w:tabs>
        <w:suppressAutoHyphens/>
        <w:ind w:firstLine="709"/>
        <w:jc w:val="both"/>
        <w:rPr>
          <w:sz w:val="20"/>
          <w:szCs w:val="20"/>
        </w:rPr>
      </w:pPr>
      <w:r w:rsidRPr="003D14DD">
        <w:rPr>
          <w:sz w:val="20"/>
          <w:szCs w:val="20"/>
        </w:rPr>
        <w:t>1.</w:t>
      </w:r>
      <w:r w:rsidRPr="003D14DD">
        <w:rPr>
          <w:sz w:val="20"/>
          <w:szCs w:val="20"/>
        </w:rPr>
        <w:tab/>
        <w:t>Познание - высшая форма отражения объективной действительности</w:t>
      </w:r>
    </w:p>
    <w:p w:rsidR="0036568F" w:rsidRPr="003D14DD" w:rsidRDefault="0036568F" w:rsidP="0036568F">
      <w:pPr>
        <w:tabs>
          <w:tab w:val="left" w:pos="993"/>
        </w:tabs>
        <w:suppressAutoHyphens/>
        <w:ind w:firstLine="709"/>
        <w:jc w:val="both"/>
        <w:rPr>
          <w:sz w:val="20"/>
          <w:szCs w:val="20"/>
        </w:rPr>
      </w:pPr>
      <w:r w:rsidRPr="003D14DD">
        <w:rPr>
          <w:sz w:val="20"/>
          <w:szCs w:val="20"/>
        </w:rPr>
        <w:t>2.</w:t>
      </w:r>
      <w:r w:rsidRPr="003D14DD">
        <w:rPr>
          <w:sz w:val="20"/>
          <w:szCs w:val="20"/>
        </w:rPr>
        <w:tab/>
        <w:t>Научная деятельность - процесс получения нового знания в сфере исследовательской деятельности</w:t>
      </w:r>
    </w:p>
    <w:p w:rsidR="0036568F" w:rsidRPr="003D14DD" w:rsidRDefault="0036568F" w:rsidP="0036568F">
      <w:pPr>
        <w:tabs>
          <w:tab w:val="left" w:pos="993"/>
        </w:tabs>
        <w:suppressAutoHyphens/>
        <w:ind w:firstLine="709"/>
        <w:jc w:val="both"/>
        <w:rPr>
          <w:b/>
          <w:sz w:val="20"/>
          <w:szCs w:val="20"/>
        </w:rPr>
      </w:pPr>
    </w:p>
    <w:p w:rsidR="0036568F" w:rsidRPr="003D14DD" w:rsidRDefault="0036568F" w:rsidP="0036568F">
      <w:pPr>
        <w:tabs>
          <w:tab w:val="left" w:pos="993"/>
        </w:tabs>
        <w:suppressAutoHyphens/>
        <w:ind w:firstLine="709"/>
        <w:jc w:val="both"/>
        <w:rPr>
          <w:b/>
          <w:sz w:val="20"/>
          <w:szCs w:val="20"/>
        </w:rPr>
      </w:pPr>
      <w:r w:rsidRPr="003D14DD">
        <w:rPr>
          <w:b/>
          <w:sz w:val="20"/>
          <w:szCs w:val="20"/>
        </w:rPr>
        <w:lastRenderedPageBreak/>
        <w:t>Раздел 2 «Организация научного исследования»</w:t>
      </w:r>
    </w:p>
    <w:p w:rsidR="0036568F" w:rsidRPr="003D14DD" w:rsidRDefault="0036568F" w:rsidP="0036568F">
      <w:pPr>
        <w:tabs>
          <w:tab w:val="left" w:pos="993"/>
        </w:tabs>
        <w:suppressAutoHyphens/>
        <w:ind w:firstLine="709"/>
        <w:jc w:val="both"/>
        <w:rPr>
          <w:sz w:val="20"/>
          <w:szCs w:val="20"/>
        </w:rPr>
      </w:pPr>
      <w:r w:rsidRPr="003D14DD">
        <w:rPr>
          <w:sz w:val="20"/>
          <w:szCs w:val="20"/>
        </w:rPr>
        <w:t>1.</w:t>
      </w:r>
      <w:r w:rsidRPr="003D14DD">
        <w:rPr>
          <w:sz w:val="20"/>
          <w:szCs w:val="20"/>
        </w:rPr>
        <w:tab/>
        <w:t xml:space="preserve">Исследование - процесс и результат научной деятельности </w:t>
      </w:r>
    </w:p>
    <w:p w:rsidR="0036568F" w:rsidRPr="003D14DD" w:rsidRDefault="0036568F" w:rsidP="0036568F">
      <w:pPr>
        <w:tabs>
          <w:tab w:val="left" w:pos="993"/>
        </w:tabs>
        <w:suppressAutoHyphens/>
        <w:ind w:firstLine="709"/>
        <w:jc w:val="both"/>
        <w:rPr>
          <w:sz w:val="20"/>
          <w:szCs w:val="20"/>
        </w:rPr>
      </w:pPr>
      <w:r w:rsidRPr="003D14DD">
        <w:rPr>
          <w:sz w:val="20"/>
          <w:szCs w:val="20"/>
        </w:rPr>
        <w:t>2.</w:t>
      </w:r>
      <w:r w:rsidRPr="003D14DD">
        <w:rPr>
          <w:sz w:val="20"/>
          <w:szCs w:val="20"/>
        </w:rPr>
        <w:tab/>
        <w:t>Этапы научного исследования</w:t>
      </w:r>
    </w:p>
    <w:p w:rsidR="0036568F" w:rsidRPr="003D14DD" w:rsidRDefault="0036568F" w:rsidP="0036568F">
      <w:pPr>
        <w:tabs>
          <w:tab w:val="left" w:pos="993"/>
        </w:tabs>
        <w:suppressAutoHyphens/>
        <w:ind w:firstLine="709"/>
        <w:jc w:val="both"/>
        <w:rPr>
          <w:b/>
          <w:sz w:val="20"/>
          <w:szCs w:val="20"/>
        </w:rPr>
      </w:pPr>
    </w:p>
    <w:p w:rsidR="0036568F" w:rsidRPr="003D14DD" w:rsidRDefault="0036568F" w:rsidP="0036568F">
      <w:pPr>
        <w:tabs>
          <w:tab w:val="left" w:pos="993"/>
        </w:tabs>
        <w:suppressAutoHyphens/>
        <w:ind w:firstLine="709"/>
        <w:jc w:val="both"/>
        <w:rPr>
          <w:b/>
          <w:sz w:val="20"/>
          <w:szCs w:val="20"/>
        </w:rPr>
      </w:pPr>
      <w:r w:rsidRPr="003D14DD">
        <w:rPr>
          <w:b/>
          <w:sz w:val="20"/>
          <w:szCs w:val="20"/>
        </w:rPr>
        <w:t>Раздел 3 «Методы научного исследования и их характеристика»</w:t>
      </w:r>
    </w:p>
    <w:p w:rsidR="0036568F" w:rsidRPr="003D14DD" w:rsidRDefault="0036568F" w:rsidP="0036568F">
      <w:pPr>
        <w:tabs>
          <w:tab w:val="left" w:pos="993"/>
        </w:tabs>
        <w:suppressAutoHyphens/>
        <w:ind w:firstLine="709"/>
        <w:jc w:val="both"/>
        <w:rPr>
          <w:sz w:val="20"/>
          <w:szCs w:val="20"/>
        </w:rPr>
      </w:pPr>
      <w:r w:rsidRPr="003D14DD">
        <w:rPr>
          <w:sz w:val="20"/>
          <w:szCs w:val="20"/>
        </w:rPr>
        <w:t>1.</w:t>
      </w:r>
      <w:r w:rsidRPr="003D14DD">
        <w:rPr>
          <w:sz w:val="20"/>
          <w:szCs w:val="20"/>
        </w:rPr>
        <w:tab/>
        <w:t>Классификация научных методов</w:t>
      </w:r>
    </w:p>
    <w:p w:rsidR="0036568F" w:rsidRPr="003D14DD" w:rsidRDefault="0036568F" w:rsidP="0036568F">
      <w:pPr>
        <w:tabs>
          <w:tab w:val="left" w:pos="993"/>
        </w:tabs>
        <w:suppressAutoHyphens/>
        <w:ind w:firstLine="709"/>
        <w:jc w:val="both"/>
        <w:rPr>
          <w:b/>
          <w:sz w:val="20"/>
          <w:szCs w:val="20"/>
        </w:rPr>
      </w:pPr>
      <w:r w:rsidRPr="003D14DD">
        <w:rPr>
          <w:sz w:val="20"/>
          <w:szCs w:val="20"/>
        </w:rPr>
        <w:t>2.</w:t>
      </w:r>
      <w:r w:rsidRPr="003D14DD">
        <w:rPr>
          <w:sz w:val="20"/>
          <w:szCs w:val="20"/>
        </w:rPr>
        <w:tab/>
        <w:t>Математические и статистические методы в педагогике</w:t>
      </w:r>
    </w:p>
    <w:p w:rsidR="0036568F" w:rsidRPr="003D14DD" w:rsidRDefault="0036568F" w:rsidP="0036568F">
      <w:pPr>
        <w:tabs>
          <w:tab w:val="left" w:pos="993"/>
        </w:tabs>
        <w:suppressAutoHyphens/>
        <w:ind w:firstLine="709"/>
        <w:jc w:val="both"/>
        <w:rPr>
          <w:b/>
          <w:sz w:val="20"/>
          <w:szCs w:val="20"/>
        </w:rPr>
      </w:pPr>
    </w:p>
    <w:p w:rsidR="0036568F" w:rsidRPr="003D14DD" w:rsidRDefault="0036568F" w:rsidP="0036568F">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36568F" w:rsidRPr="003D14DD" w:rsidRDefault="0036568F" w:rsidP="0036568F">
      <w:pPr>
        <w:tabs>
          <w:tab w:val="left" w:pos="1080"/>
        </w:tabs>
        <w:ind w:firstLine="720"/>
        <w:jc w:val="both"/>
        <w:rPr>
          <w:b/>
          <w:iCs/>
          <w:sz w:val="20"/>
          <w:szCs w:val="20"/>
        </w:rPr>
      </w:pPr>
      <w:r w:rsidRPr="003D14DD">
        <w:rPr>
          <w:b/>
          <w:bCs/>
          <w:iCs/>
          <w:sz w:val="20"/>
          <w:szCs w:val="20"/>
        </w:rPr>
        <w:t xml:space="preserve">Раздел 1 </w:t>
      </w:r>
      <w:r w:rsidRPr="003D14DD">
        <w:rPr>
          <w:b/>
          <w:iCs/>
          <w:sz w:val="20"/>
          <w:szCs w:val="20"/>
        </w:rPr>
        <w:t>«</w:t>
      </w:r>
      <w:r w:rsidRPr="003D14DD">
        <w:rPr>
          <w:b/>
          <w:sz w:val="20"/>
          <w:szCs w:val="20"/>
        </w:rPr>
        <w:t>Познание и научная деятельность. Общие представления о методологии науки</w:t>
      </w:r>
      <w:r w:rsidRPr="003D14DD">
        <w:rPr>
          <w:b/>
          <w:iCs/>
          <w:sz w:val="20"/>
          <w:szCs w:val="20"/>
        </w:rPr>
        <w:t xml:space="preserve">» </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Что понимается под познанием?</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Почему познание следует рассматривать как общественно-исторический процесс творческой деятельности людей?</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Назовите и охарактеризуйте основные уровни познания.</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Какие типы познания обычно выделяют?</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Докажите, что з</w:t>
      </w:r>
      <w:r w:rsidRPr="003D14DD">
        <w:rPr>
          <w:bCs/>
          <w:sz w:val="20"/>
          <w:szCs w:val="20"/>
        </w:rPr>
        <w:t xml:space="preserve">нание </w:t>
      </w:r>
      <w:r w:rsidRPr="003D14DD">
        <w:rPr>
          <w:sz w:val="20"/>
          <w:szCs w:val="20"/>
        </w:rPr>
        <w:t>- продукт общественной мате</w:t>
      </w:r>
      <w:r w:rsidRPr="003D14DD">
        <w:rPr>
          <w:sz w:val="20"/>
          <w:szCs w:val="20"/>
        </w:rPr>
        <w:softHyphen/>
        <w:t>риальной и духовной деятельности людей.</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Назовите и охарактеризуйте виды научного знания.</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Покажите роль науки в жизни общества и назовите ее основные функции.</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Какую классификацию наук Вы знаете?</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Каковы критерии научности знания?</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Дайте трактовку методу в узком и широком смыслах.</w:t>
      </w:r>
    </w:p>
    <w:p w:rsidR="0036568F" w:rsidRPr="003D14DD" w:rsidRDefault="0036568F" w:rsidP="0036568F">
      <w:pPr>
        <w:tabs>
          <w:tab w:val="left" w:pos="1080"/>
        </w:tabs>
        <w:ind w:firstLine="720"/>
        <w:jc w:val="both"/>
        <w:rPr>
          <w:b/>
          <w:bCs/>
          <w:iCs/>
          <w:sz w:val="20"/>
          <w:szCs w:val="20"/>
        </w:rPr>
      </w:pPr>
    </w:p>
    <w:p w:rsidR="0036568F" w:rsidRPr="003D14DD" w:rsidRDefault="0036568F" w:rsidP="0036568F">
      <w:pPr>
        <w:tabs>
          <w:tab w:val="left" w:pos="1080"/>
        </w:tabs>
        <w:ind w:firstLine="720"/>
        <w:jc w:val="both"/>
        <w:rPr>
          <w:b/>
          <w:iCs/>
          <w:sz w:val="20"/>
          <w:szCs w:val="20"/>
        </w:rPr>
      </w:pPr>
      <w:r w:rsidRPr="003D14DD">
        <w:rPr>
          <w:b/>
          <w:bCs/>
          <w:iCs/>
          <w:sz w:val="20"/>
          <w:szCs w:val="20"/>
        </w:rPr>
        <w:t xml:space="preserve">Раздел 2  </w:t>
      </w:r>
      <w:r w:rsidRPr="003D14DD">
        <w:rPr>
          <w:b/>
          <w:iCs/>
          <w:sz w:val="20"/>
          <w:szCs w:val="20"/>
        </w:rPr>
        <w:t>«</w:t>
      </w:r>
      <w:r w:rsidRPr="003D14DD">
        <w:rPr>
          <w:b/>
          <w:sz w:val="20"/>
          <w:szCs w:val="20"/>
        </w:rPr>
        <w:t>Организация научного исследования</w:t>
      </w:r>
      <w:r w:rsidRPr="003D14DD">
        <w:rPr>
          <w:b/>
          <w:iCs/>
          <w:sz w:val="20"/>
          <w:szCs w:val="20"/>
        </w:rPr>
        <w:t>»</w:t>
      </w:r>
    </w:p>
    <w:p w:rsidR="0036568F" w:rsidRPr="003D14DD" w:rsidRDefault="0036568F" w:rsidP="0036568F">
      <w:pPr>
        <w:numPr>
          <w:ilvl w:val="0"/>
          <w:numId w:val="26"/>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Как соотносятся такие понятия, как «наука», «философия» и «мировоззрение»?</w:t>
      </w:r>
    </w:p>
    <w:p w:rsidR="0036568F" w:rsidRPr="003D14DD" w:rsidRDefault="0036568F" w:rsidP="0036568F">
      <w:pPr>
        <w:numPr>
          <w:ilvl w:val="0"/>
          <w:numId w:val="26"/>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Охарактеризуйте виды и формы рефлексии научного знания.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Дайте трактовку понятию «методология научного исследования» и назовите ее уровни.</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Охарактеризуйте философский уровень методологии научного исследования.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Охарактеризуйте общенаучный уровень методологии научного исследования.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Охарактеризуйте конкретно-научный (частный) уровень методологии научного исследования.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Охарактеризуйте уровень методики и техники исследования в методологии.</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 xml:space="preserve">В чем суть такой функции методологии, как </w:t>
      </w:r>
      <w:proofErr w:type="spellStart"/>
      <w:r w:rsidRPr="003D14DD">
        <w:rPr>
          <w:sz w:val="20"/>
          <w:szCs w:val="20"/>
        </w:rPr>
        <w:t>катализация</w:t>
      </w:r>
      <w:proofErr w:type="spellEnd"/>
      <w:r w:rsidRPr="003D14DD">
        <w:rPr>
          <w:sz w:val="20"/>
          <w:szCs w:val="20"/>
        </w:rPr>
        <w:t>, стимулирование научного познания?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В чем суть такой функции методологии, как интеграция и синтез средств и форм научного познания?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В чем суть такой функции методологии, как мировоззренческая интерпретация результатов науки?</w:t>
      </w:r>
    </w:p>
    <w:p w:rsidR="0036568F" w:rsidRPr="003D14DD" w:rsidRDefault="0036568F" w:rsidP="0036568F">
      <w:pPr>
        <w:tabs>
          <w:tab w:val="left" w:pos="1080"/>
        </w:tabs>
        <w:ind w:firstLine="720"/>
        <w:jc w:val="both"/>
        <w:rPr>
          <w:b/>
          <w:bCs/>
          <w:iCs/>
          <w:sz w:val="20"/>
          <w:szCs w:val="20"/>
        </w:rPr>
      </w:pPr>
    </w:p>
    <w:p w:rsidR="0036568F" w:rsidRPr="003D14DD" w:rsidRDefault="0036568F" w:rsidP="0036568F">
      <w:pPr>
        <w:tabs>
          <w:tab w:val="left" w:pos="1080"/>
        </w:tabs>
        <w:ind w:firstLine="720"/>
        <w:jc w:val="both"/>
        <w:rPr>
          <w:b/>
          <w:iCs/>
          <w:sz w:val="20"/>
          <w:szCs w:val="20"/>
        </w:rPr>
      </w:pPr>
      <w:r w:rsidRPr="003D14DD">
        <w:rPr>
          <w:b/>
          <w:bCs/>
          <w:iCs/>
          <w:sz w:val="20"/>
          <w:szCs w:val="20"/>
        </w:rPr>
        <w:t xml:space="preserve">Раздел 3 </w:t>
      </w:r>
      <w:r w:rsidRPr="003D14DD">
        <w:rPr>
          <w:b/>
          <w:iCs/>
          <w:sz w:val="20"/>
          <w:szCs w:val="20"/>
        </w:rPr>
        <w:t>«</w:t>
      </w:r>
      <w:r w:rsidRPr="003D14DD">
        <w:rPr>
          <w:b/>
          <w:sz w:val="20"/>
          <w:szCs w:val="20"/>
        </w:rPr>
        <w:t>Методы научного исследования и их характеристика</w:t>
      </w:r>
      <w:r w:rsidRPr="003D14DD">
        <w:rPr>
          <w:b/>
          <w:iCs/>
          <w:sz w:val="20"/>
          <w:szCs w:val="20"/>
        </w:rPr>
        <w:t>»</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Каково главное предназначение научных исследований?</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Назовите и охарактеризуйте виды исследований в образовании.</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Дайте общую характеристику методологическим параметрам любого научного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Назовите и охарактеризуйте критерии качества научного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Назовите и охарактеризуйте основные этапы научного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Что понимается под методами научного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Дайте классификацию основных научных методов.</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Покажите роль и значение методов теоретического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Покажите роль и значение эмпирических методов в научном исследовании.</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Покажите особенности применения математических и статистических методов в педагогических исследованиях.</w:t>
      </w:r>
    </w:p>
    <w:p w:rsidR="0036568F" w:rsidRPr="003D14DD" w:rsidRDefault="0036568F" w:rsidP="0036568F">
      <w:pPr>
        <w:suppressAutoHyphens/>
        <w:ind w:firstLine="709"/>
        <w:rPr>
          <w:i/>
          <w:sz w:val="20"/>
          <w:szCs w:val="20"/>
        </w:rPr>
      </w:pPr>
    </w:p>
    <w:p w:rsidR="0036568F" w:rsidRPr="003D14DD" w:rsidRDefault="0036568F" w:rsidP="0036568F">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6568F" w:rsidRPr="003D14DD" w:rsidRDefault="0036568F" w:rsidP="0036568F">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36568F" w:rsidRPr="003D14DD" w:rsidTr="004D69F2">
        <w:trPr>
          <w:trHeight w:val="190"/>
          <w:tblHeader/>
        </w:trPr>
        <w:tc>
          <w:tcPr>
            <w:tcW w:w="0" w:type="auto"/>
            <w:vMerge w:val="restart"/>
            <w:vAlign w:val="center"/>
          </w:tcPr>
          <w:p w:rsidR="0036568F" w:rsidRPr="003D14DD" w:rsidRDefault="0036568F" w:rsidP="004D69F2">
            <w:pPr>
              <w:jc w:val="center"/>
              <w:rPr>
                <w:b/>
                <w:sz w:val="20"/>
                <w:szCs w:val="20"/>
              </w:rPr>
            </w:pPr>
            <w:r w:rsidRPr="003D14DD">
              <w:rPr>
                <w:b/>
                <w:sz w:val="20"/>
                <w:szCs w:val="20"/>
              </w:rPr>
              <w:t>Виды контактной</w:t>
            </w:r>
          </w:p>
          <w:p w:rsidR="0036568F" w:rsidRPr="003D14DD" w:rsidRDefault="0036568F" w:rsidP="004D69F2">
            <w:pPr>
              <w:jc w:val="center"/>
              <w:rPr>
                <w:b/>
                <w:sz w:val="20"/>
                <w:szCs w:val="20"/>
              </w:rPr>
            </w:pPr>
            <w:r w:rsidRPr="003D14DD">
              <w:rPr>
                <w:b/>
                <w:sz w:val="20"/>
                <w:szCs w:val="20"/>
              </w:rPr>
              <w:t xml:space="preserve">работы </w:t>
            </w:r>
          </w:p>
        </w:tc>
        <w:tc>
          <w:tcPr>
            <w:tcW w:w="5870" w:type="dxa"/>
            <w:gridSpan w:val="2"/>
          </w:tcPr>
          <w:p w:rsidR="0036568F" w:rsidRPr="003D14DD" w:rsidRDefault="0036568F"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36568F" w:rsidRPr="003D14DD" w:rsidRDefault="0036568F" w:rsidP="004D69F2">
            <w:pPr>
              <w:jc w:val="center"/>
              <w:rPr>
                <w:b/>
                <w:sz w:val="20"/>
                <w:szCs w:val="20"/>
              </w:rPr>
            </w:pPr>
            <w:r w:rsidRPr="003D14DD">
              <w:rPr>
                <w:b/>
                <w:sz w:val="20"/>
                <w:szCs w:val="20"/>
              </w:rPr>
              <w:t xml:space="preserve">Контактная работа </w:t>
            </w:r>
          </w:p>
          <w:p w:rsidR="0036568F" w:rsidRPr="003D14DD" w:rsidRDefault="0036568F"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36568F" w:rsidRPr="003D14DD" w:rsidTr="004D69F2">
        <w:trPr>
          <w:trHeight w:val="577"/>
          <w:tblHeader/>
        </w:trPr>
        <w:tc>
          <w:tcPr>
            <w:tcW w:w="0" w:type="auto"/>
            <w:vMerge/>
          </w:tcPr>
          <w:p w:rsidR="0036568F" w:rsidRPr="003D14DD" w:rsidRDefault="0036568F" w:rsidP="004D69F2">
            <w:pPr>
              <w:jc w:val="center"/>
              <w:rPr>
                <w:sz w:val="20"/>
                <w:szCs w:val="20"/>
              </w:rPr>
            </w:pPr>
          </w:p>
        </w:tc>
        <w:tc>
          <w:tcPr>
            <w:tcW w:w="3177" w:type="dxa"/>
          </w:tcPr>
          <w:p w:rsidR="0036568F" w:rsidRPr="003D14DD" w:rsidRDefault="0036568F"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36568F" w:rsidRPr="003D14DD" w:rsidRDefault="0036568F"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36568F" w:rsidRPr="003D14DD" w:rsidRDefault="0036568F"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36568F" w:rsidRPr="003D14DD" w:rsidRDefault="0036568F" w:rsidP="004D69F2">
            <w:pPr>
              <w:jc w:val="center"/>
              <w:rPr>
                <w:sz w:val="20"/>
                <w:szCs w:val="20"/>
              </w:rPr>
            </w:pPr>
          </w:p>
        </w:tc>
      </w:tr>
      <w:tr w:rsidR="0036568F" w:rsidRPr="003D14DD" w:rsidTr="004D69F2">
        <w:trPr>
          <w:trHeight w:val="171"/>
          <w:tblHeader/>
        </w:trPr>
        <w:tc>
          <w:tcPr>
            <w:tcW w:w="0" w:type="auto"/>
          </w:tcPr>
          <w:p w:rsidR="0036568F" w:rsidRPr="003D14DD" w:rsidRDefault="0036568F" w:rsidP="004D69F2">
            <w:pPr>
              <w:jc w:val="center"/>
              <w:rPr>
                <w:sz w:val="20"/>
                <w:szCs w:val="20"/>
              </w:rPr>
            </w:pPr>
            <w:r w:rsidRPr="003D14DD">
              <w:rPr>
                <w:sz w:val="20"/>
                <w:szCs w:val="20"/>
              </w:rPr>
              <w:t>1</w:t>
            </w:r>
          </w:p>
        </w:tc>
        <w:tc>
          <w:tcPr>
            <w:tcW w:w="3177" w:type="dxa"/>
          </w:tcPr>
          <w:p w:rsidR="0036568F" w:rsidRPr="003D14DD" w:rsidRDefault="0036568F" w:rsidP="004D69F2">
            <w:pPr>
              <w:jc w:val="center"/>
              <w:rPr>
                <w:sz w:val="20"/>
                <w:szCs w:val="20"/>
              </w:rPr>
            </w:pPr>
            <w:r w:rsidRPr="003D14DD">
              <w:rPr>
                <w:sz w:val="20"/>
                <w:szCs w:val="20"/>
              </w:rPr>
              <w:t>2</w:t>
            </w:r>
          </w:p>
        </w:tc>
        <w:tc>
          <w:tcPr>
            <w:tcW w:w="2693" w:type="dxa"/>
          </w:tcPr>
          <w:p w:rsidR="0036568F" w:rsidRPr="003D14DD" w:rsidRDefault="0036568F" w:rsidP="004D69F2">
            <w:pPr>
              <w:jc w:val="center"/>
              <w:rPr>
                <w:sz w:val="20"/>
                <w:szCs w:val="20"/>
              </w:rPr>
            </w:pPr>
            <w:r w:rsidRPr="003D14DD">
              <w:rPr>
                <w:sz w:val="20"/>
                <w:szCs w:val="20"/>
              </w:rPr>
              <w:t>3</w:t>
            </w:r>
          </w:p>
        </w:tc>
        <w:tc>
          <w:tcPr>
            <w:tcW w:w="2091" w:type="dxa"/>
          </w:tcPr>
          <w:p w:rsidR="0036568F" w:rsidRPr="003D14DD" w:rsidRDefault="0036568F" w:rsidP="004D69F2">
            <w:pPr>
              <w:jc w:val="center"/>
              <w:rPr>
                <w:sz w:val="20"/>
                <w:szCs w:val="20"/>
              </w:rPr>
            </w:pPr>
            <w:r w:rsidRPr="003D14DD">
              <w:rPr>
                <w:sz w:val="20"/>
                <w:szCs w:val="20"/>
              </w:rPr>
              <w:t>4</w:t>
            </w:r>
          </w:p>
        </w:tc>
      </w:tr>
      <w:tr w:rsidR="0036568F" w:rsidRPr="003D14DD" w:rsidTr="004D69F2">
        <w:tc>
          <w:tcPr>
            <w:tcW w:w="0" w:type="auto"/>
          </w:tcPr>
          <w:p w:rsidR="0036568F" w:rsidRPr="003D14DD" w:rsidRDefault="0036568F" w:rsidP="004D69F2">
            <w:pPr>
              <w:rPr>
                <w:b/>
                <w:sz w:val="20"/>
                <w:szCs w:val="20"/>
              </w:rPr>
            </w:pPr>
            <w:r w:rsidRPr="003D14DD">
              <w:rPr>
                <w:b/>
                <w:sz w:val="20"/>
                <w:szCs w:val="20"/>
              </w:rPr>
              <w:t>Лекционного типа (лекции)</w:t>
            </w:r>
          </w:p>
        </w:tc>
        <w:tc>
          <w:tcPr>
            <w:tcW w:w="3177" w:type="dxa"/>
            <w:vAlign w:val="center"/>
          </w:tcPr>
          <w:p w:rsidR="0036568F" w:rsidRPr="003D14DD" w:rsidRDefault="0036568F" w:rsidP="004D69F2">
            <w:pPr>
              <w:jc w:val="center"/>
              <w:rPr>
                <w:sz w:val="20"/>
                <w:szCs w:val="20"/>
              </w:rPr>
            </w:pPr>
            <w:r w:rsidRPr="003D14DD">
              <w:rPr>
                <w:sz w:val="20"/>
                <w:szCs w:val="20"/>
              </w:rPr>
              <w:t>2</w:t>
            </w:r>
          </w:p>
        </w:tc>
        <w:tc>
          <w:tcPr>
            <w:tcW w:w="2693" w:type="dxa"/>
            <w:vAlign w:val="center"/>
          </w:tcPr>
          <w:p w:rsidR="0036568F" w:rsidRPr="003D14DD" w:rsidRDefault="0036568F" w:rsidP="004D69F2">
            <w:pPr>
              <w:jc w:val="center"/>
              <w:rPr>
                <w:i/>
                <w:sz w:val="20"/>
                <w:szCs w:val="20"/>
              </w:rPr>
            </w:pPr>
            <w:r w:rsidRPr="003D14DD">
              <w:rPr>
                <w:i/>
                <w:sz w:val="20"/>
                <w:szCs w:val="20"/>
              </w:rPr>
              <w:t>-</w:t>
            </w:r>
          </w:p>
        </w:tc>
        <w:tc>
          <w:tcPr>
            <w:tcW w:w="2091" w:type="dxa"/>
            <w:vAlign w:val="center"/>
          </w:tcPr>
          <w:p w:rsidR="0036568F" w:rsidRPr="003D14DD" w:rsidRDefault="0036568F" w:rsidP="004D69F2">
            <w:pPr>
              <w:jc w:val="center"/>
              <w:rPr>
                <w:b/>
                <w:sz w:val="20"/>
                <w:szCs w:val="20"/>
              </w:rPr>
            </w:pPr>
            <w:r w:rsidRPr="003D14DD">
              <w:rPr>
                <w:b/>
                <w:sz w:val="20"/>
                <w:szCs w:val="20"/>
              </w:rPr>
              <w:t>2</w:t>
            </w:r>
          </w:p>
          <w:p w:rsidR="0036568F" w:rsidRPr="003D14DD" w:rsidRDefault="0036568F" w:rsidP="004D69F2">
            <w:pPr>
              <w:jc w:val="center"/>
              <w:rPr>
                <w:b/>
                <w:sz w:val="20"/>
                <w:szCs w:val="20"/>
              </w:rPr>
            </w:pPr>
          </w:p>
        </w:tc>
      </w:tr>
      <w:tr w:rsidR="0036568F" w:rsidRPr="003D14DD" w:rsidTr="004D69F2">
        <w:trPr>
          <w:trHeight w:val="337"/>
        </w:trPr>
        <w:tc>
          <w:tcPr>
            <w:tcW w:w="0" w:type="auto"/>
          </w:tcPr>
          <w:p w:rsidR="0036568F" w:rsidRPr="003D14DD" w:rsidRDefault="0036568F" w:rsidP="004D69F2">
            <w:pPr>
              <w:rPr>
                <w:b/>
                <w:sz w:val="20"/>
                <w:szCs w:val="20"/>
              </w:rPr>
            </w:pPr>
            <w:r w:rsidRPr="003D14DD">
              <w:rPr>
                <w:b/>
                <w:sz w:val="20"/>
                <w:szCs w:val="20"/>
              </w:rPr>
              <w:lastRenderedPageBreak/>
              <w:t>Семинарского типа</w:t>
            </w:r>
          </w:p>
          <w:p w:rsidR="0036568F" w:rsidRPr="003D14DD" w:rsidRDefault="0036568F" w:rsidP="004D69F2">
            <w:pPr>
              <w:rPr>
                <w:b/>
                <w:sz w:val="20"/>
                <w:szCs w:val="20"/>
              </w:rPr>
            </w:pPr>
            <w:r w:rsidRPr="003D14DD">
              <w:rPr>
                <w:b/>
                <w:sz w:val="20"/>
                <w:szCs w:val="20"/>
              </w:rPr>
              <w:t>(семинар дискуссия)</w:t>
            </w:r>
          </w:p>
        </w:tc>
        <w:tc>
          <w:tcPr>
            <w:tcW w:w="3177" w:type="dxa"/>
            <w:vAlign w:val="center"/>
          </w:tcPr>
          <w:p w:rsidR="0036568F" w:rsidRPr="003D14DD" w:rsidRDefault="0036568F" w:rsidP="004D69F2">
            <w:pPr>
              <w:jc w:val="center"/>
              <w:rPr>
                <w:sz w:val="20"/>
                <w:szCs w:val="20"/>
              </w:rPr>
            </w:pPr>
            <w:r w:rsidRPr="003D14DD">
              <w:rPr>
                <w:sz w:val="20"/>
                <w:szCs w:val="20"/>
              </w:rPr>
              <w:t>-</w:t>
            </w:r>
          </w:p>
        </w:tc>
        <w:tc>
          <w:tcPr>
            <w:tcW w:w="2693" w:type="dxa"/>
            <w:vAlign w:val="center"/>
          </w:tcPr>
          <w:p w:rsidR="0036568F" w:rsidRPr="003D14DD" w:rsidRDefault="0036568F" w:rsidP="004D69F2">
            <w:pPr>
              <w:jc w:val="center"/>
              <w:rPr>
                <w:sz w:val="20"/>
                <w:szCs w:val="20"/>
              </w:rPr>
            </w:pPr>
            <w:r w:rsidRPr="003D14DD">
              <w:rPr>
                <w:sz w:val="20"/>
                <w:szCs w:val="20"/>
              </w:rPr>
              <w:t>-</w:t>
            </w:r>
          </w:p>
        </w:tc>
        <w:tc>
          <w:tcPr>
            <w:tcW w:w="2091" w:type="dxa"/>
            <w:vAlign w:val="center"/>
          </w:tcPr>
          <w:p w:rsidR="0036568F" w:rsidRPr="003D14DD" w:rsidRDefault="0036568F" w:rsidP="004D69F2">
            <w:pPr>
              <w:jc w:val="center"/>
              <w:rPr>
                <w:b/>
                <w:sz w:val="20"/>
                <w:szCs w:val="20"/>
              </w:rPr>
            </w:pPr>
            <w:r w:rsidRPr="003D14DD">
              <w:rPr>
                <w:b/>
                <w:sz w:val="20"/>
                <w:szCs w:val="20"/>
              </w:rPr>
              <w:t>-</w:t>
            </w:r>
          </w:p>
        </w:tc>
      </w:tr>
      <w:tr w:rsidR="0036568F" w:rsidRPr="003D14DD" w:rsidTr="004D69F2">
        <w:tc>
          <w:tcPr>
            <w:tcW w:w="0" w:type="auto"/>
          </w:tcPr>
          <w:p w:rsidR="0036568F" w:rsidRPr="003D14DD" w:rsidRDefault="0036568F" w:rsidP="004D69F2">
            <w:pPr>
              <w:rPr>
                <w:b/>
                <w:sz w:val="20"/>
                <w:szCs w:val="20"/>
              </w:rPr>
            </w:pPr>
            <w:r w:rsidRPr="003D14DD">
              <w:rPr>
                <w:b/>
                <w:sz w:val="20"/>
                <w:szCs w:val="20"/>
              </w:rPr>
              <w:t>Семинарского типа</w:t>
            </w:r>
          </w:p>
          <w:p w:rsidR="0036568F" w:rsidRPr="003D14DD" w:rsidRDefault="0036568F" w:rsidP="004D69F2">
            <w:pPr>
              <w:rPr>
                <w:b/>
                <w:sz w:val="20"/>
                <w:szCs w:val="20"/>
              </w:rPr>
            </w:pPr>
            <w:r w:rsidRPr="003D14DD">
              <w:rPr>
                <w:b/>
                <w:sz w:val="20"/>
                <w:szCs w:val="20"/>
              </w:rPr>
              <w:t>(практические занятия)</w:t>
            </w:r>
          </w:p>
        </w:tc>
        <w:tc>
          <w:tcPr>
            <w:tcW w:w="3177" w:type="dxa"/>
            <w:vAlign w:val="center"/>
          </w:tcPr>
          <w:p w:rsidR="0036568F" w:rsidRPr="003D14DD" w:rsidRDefault="0036568F" w:rsidP="004D69F2">
            <w:pPr>
              <w:jc w:val="center"/>
              <w:rPr>
                <w:sz w:val="20"/>
                <w:szCs w:val="20"/>
              </w:rPr>
            </w:pPr>
            <w:r w:rsidRPr="003D14DD">
              <w:rPr>
                <w:sz w:val="20"/>
                <w:szCs w:val="20"/>
              </w:rPr>
              <w:t>-</w:t>
            </w:r>
          </w:p>
        </w:tc>
        <w:tc>
          <w:tcPr>
            <w:tcW w:w="2693" w:type="dxa"/>
            <w:vAlign w:val="center"/>
          </w:tcPr>
          <w:p w:rsidR="0036568F" w:rsidRPr="003D14DD" w:rsidRDefault="0036568F" w:rsidP="004D69F2">
            <w:pPr>
              <w:jc w:val="center"/>
              <w:rPr>
                <w:sz w:val="20"/>
                <w:szCs w:val="20"/>
              </w:rPr>
            </w:pPr>
            <w:r w:rsidRPr="003D14DD">
              <w:rPr>
                <w:sz w:val="20"/>
                <w:szCs w:val="20"/>
              </w:rPr>
              <w:t>10</w:t>
            </w:r>
          </w:p>
        </w:tc>
        <w:tc>
          <w:tcPr>
            <w:tcW w:w="2091" w:type="dxa"/>
            <w:vAlign w:val="center"/>
          </w:tcPr>
          <w:p w:rsidR="0036568F" w:rsidRPr="003D14DD" w:rsidRDefault="0036568F" w:rsidP="004D69F2">
            <w:pPr>
              <w:jc w:val="center"/>
              <w:rPr>
                <w:b/>
                <w:sz w:val="20"/>
                <w:szCs w:val="20"/>
              </w:rPr>
            </w:pPr>
            <w:r w:rsidRPr="003D14DD">
              <w:rPr>
                <w:b/>
                <w:sz w:val="20"/>
                <w:szCs w:val="20"/>
              </w:rPr>
              <w:t>10</w:t>
            </w:r>
          </w:p>
        </w:tc>
      </w:tr>
      <w:tr w:rsidR="0036568F" w:rsidRPr="003D14DD" w:rsidTr="004D69F2">
        <w:tc>
          <w:tcPr>
            <w:tcW w:w="0" w:type="auto"/>
          </w:tcPr>
          <w:p w:rsidR="0036568F" w:rsidRPr="003D14DD" w:rsidRDefault="0036568F" w:rsidP="004D69F2">
            <w:pPr>
              <w:rPr>
                <w:b/>
                <w:sz w:val="20"/>
                <w:szCs w:val="20"/>
              </w:rPr>
            </w:pPr>
            <w:r w:rsidRPr="003D14DD">
              <w:rPr>
                <w:b/>
                <w:sz w:val="20"/>
                <w:szCs w:val="20"/>
              </w:rPr>
              <w:t>Семинарского типа</w:t>
            </w:r>
          </w:p>
          <w:p w:rsidR="0036568F" w:rsidRPr="003D14DD" w:rsidRDefault="0036568F" w:rsidP="004D69F2">
            <w:pPr>
              <w:rPr>
                <w:b/>
                <w:sz w:val="20"/>
                <w:szCs w:val="20"/>
              </w:rPr>
            </w:pPr>
            <w:r w:rsidRPr="003D14DD">
              <w:rPr>
                <w:b/>
                <w:sz w:val="20"/>
                <w:szCs w:val="20"/>
              </w:rPr>
              <w:t>(курсовое проектирование (работа))</w:t>
            </w:r>
          </w:p>
        </w:tc>
        <w:tc>
          <w:tcPr>
            <w:tcW w:w="3177" w:type="dxa"/>
            <w:vAlign w:val="center"/>
          </w:tcPr>
          <w:p w:rsidR="0036568F" w:rsidRPr="003D14DD" w:rsidRDefault="0036568F" w:rsidP="004D69F2">
            <w:pPr>
              <w:jc w:val="center"/>
              <w:rPr>
                <w:sz w:val="20"/>
                <w:szCs w:val="20"/>
              </w:rPr>
            </w:pPr>
            <w:r w:rsidRPr="003D14DD">
              <w:rPr>
                <w:sz w:val="20"/>
                <w:szCs w:val="20"/>
              </w:rPr>
              <w:t>-</w:t>
            </w:r>
          </w:p>
        </w:tc>
        <w:tc>
          <w:tcPr>
            <w:tcW w:w="2693" w:type="dxa"/>
            <w:vAlign w:val="center"/>
          </w:tcPr>
          <w:p w:rsidR="0036568F" w:rsidRPr="003D14DD" w:rsidRDefault="0036568F" w:rsidP="004D69F2">
            <w:pPr>
              <w:jc w:val="center"/>
              <w:rPr>
                <w:sz w:val="20"/>
                <w:szCs w:val="20"/>
              </w:rPr>
            </w:pPr>
            <w:r w:rsidRPr="003D14DD">
              <w:rPr>
                <w:sz w:val="20"/>
                <w:szCs w:val="20"/>
              </w:rPr>
              <w:t>-</w:t>
            </w:r>
          </w:p>
        </w:tc>
        <w:tc>
          <w:tcPr>
            <w:tcW w:w="2091" w:type="dxa"/>
            <w:vAlign w:val="center"/>
          </w:tcPr>
          <w:p w:rsidR="0036568F" w:rsidRPr="003D14DD" w:rsidRDefault="0036568F" w:rsidP="004D69F2">
            <w:pPr>
              <w:jc w:val="center"/>
              <w:rPr>
                <w:sz w:val="20"/>
                <w:szCs w:val="20"/>
              </w:rPr>
            </w:pPr>
          </w:p>
        </w:tc>
      </w:tr>
      <w:tr w:rsidR="0036568F" w:rsidRPr="003D14DD" w:rsidTr="004D69F2">
        <w:tc>
          <w:tcPr>
            <w:tcW w:w="0" w:type="auto"/>
          </w:tcPr>
          <w:p w:rsidR="0036568F" w:rsidRPr="003D14DD" w:rsidRDefault="0036568F" w:rsidP="004D69F2">
            <w:pPr>
              <w:rPr>
                <w:b/>
                <w:sz w:val="20"/>
                <w:szCs w:val="20"/>
              </w:rPr>
            </w:pPr>
            <w:r w:rsidRPr="003D14DD">
              <w:rPr>
                <w:b/>
                <w:sz w:val="20"/>
                <w:szCs w:val="20"/>
              </w:rPr>
              <w:t>Семинарского типа</w:t>
            </w:r>
          </w:p>
          <w:p w:rsidR="0036568F" w:rsidRPr="003D14DD" w:rsidRDefault="0036568F" w:rsidP="004D69F2">
            <w:pPr>
              <w:rPr>
                <w:b/>
                <w:sz w:val="20"/>
                <w:szCs w:val="20"/>
              </w:rPr>
            </w:pPr>
            <w:r w:rsidRPr="003D14DD">
              <w:rPr>
                <w:b/>
                <w:sz w:val="20"/>
                <w:szCs w:val="20"/>
              </w:rPr>
              <w:t>(лабораторные работы)</w:t>
            </w:r>
          </w:p>
        </w:tc>
        <w:tc>
          <w:tcPr>
            <w:tcW w:w="3177" w:type="dxa"/>
            <w:vAlign w:val="center"/>
          </w:tcPr>
          <w:p w:rsidR="0036568F" w:rsidRPr="003D14DD" w:rsidRDefault="0036568F" w:rsidP="004D69F2">
            <w:pPr>
              <w:jc w:val="center"/>
              <w:rPr>
                <w:sz w:val="20"/>
                <w:szCs w:val="20"/>
              </w:rPr>
            </w:pPr>
            <w:r w:rsidRPr="003D14DD">
              <w:rPr>
                <w:sz w:val="20"/>
                <w:szCs w:val="20"/>
              </w:rPr>
              <w:t>-</w:t>
            </w:r>
          </w:p>
        </w:tc>
        <w:tc>
          <w:tcPr>
            <w:tcW w:w="2693" w:type="dxa"/>
            <w:vAlign w:val="center"/>
          </w:tcPr>
          <w:p w:rsidR="0036568F" w:rsidRPr="003D14DD" w:rsidRDefault="0036568F" w:rsidP="004D69F2">
            <w:pPr>
              <w:jc w:val="center"/>
              <w:rPr>
                <w:sz w:val="20"/>
                <w:szCs w:val="20"/>
              </w:rPr>
            </w:pPr>
            <w:r w:rsidRPr="003D14DD">
              <w:rPr>
                <w:sz w:val="20"/>
                <w:szCs w:val="20"/>
              </w:rPr>
              <w:t>-</w:t>
            </w:r>
          </w:p>
        </w:tc>
        <w:tc>
          <w:tcPr>
            <w:tcW w:w="2091" w:type="dxa"/>
            <w:vAlign w:val="center"/>
          </w:tcPr>
          <w:p w:rsidR="0036568F" w:rsidRPr="003D14DD" w:rsidRDefault="0036568F" w:rsidP="004D69F2">
            <w:pPr>
              <w:jc w:val="center"/>
              <w:rPr>
                <w:sz w:val="20"/>
                <w:szCs w:val="20"/>
              </w:rPr>
            </w:pPr>
          </w:p>
        </w:tc>
      </w:tr>
      <w:tr w:rsidR="0036568F" w:rsidRPr="003D14DD" w:rsidTr="004D69F2">
        <w:tc>
          <w:tcPr>
            <w:tcW w:w="0" w:type="auto"/>
          </w:tcPr>
          <w:p w:rsidR="0036568F" w:rsidRPr="003D14DD" w:rsidRDefault="0036568F" w:rsidP="004D69F2">
            <w:pPr>
              <w:rPr>
                <w:b/>
                <w:sz w:val="20"/>
                <w:szCs w:val="20"/>
              </w:rPr>
            </w:pPr>
            <w:r w:rsidRPr="003D14DD">
              <w:rPr>
                <w:b/>
                <w:sz w:val="20"/>
                <w:szCs w:val="20"/>
              </w:rPr>
              <w:t>Промежуточная аттестация (экзамен)</w:t>
            </w:r>
          </w:p>
        </w:tc>
        <w:tc>
          <w:tcPr>
            <w:tcW w:w="3177" w:type="dxa"/>
            <w:vAlign w:val="center"/>
          </w:tcPr>
          <w:p w:rsidR="0036568F" w:rsidRPr="003D14DD" w:rsidRDefault="0036568F" w:rsidP="004D69F2">
            <w:pPr>
              <w:jc w:val="center"/>
              <w:rPr>
                <w:sz w:val="20"/>
                <w:szCs w:val="20"/>
              </w:rPr>
            </w:pPr>
            <w:r w:rsidRPr="003D14DD">
              <w:rPr>
                <w:sz w:val="20"/>
                <w:szCs w:val="20"/>
              </w:rPr>
              <w:t>2,2</w:t>
            </w:r>
          </w:p>
        </w:tc>
        <w:tc>
          <w:tcPr>
            <w:tcW w:w="2693" w:type="dxa"/>
            <w:vAlign w:val="center"/>
          </w:tcPr>
          <w:p w:rsidR="0036568F" w:rsidRPr="003D14DD" w:rsidRDefault="0036568F" w:rsidP="004D69F2">
            <w:pPr>
              <w:jc w:val="center"/>
              <w:rPr>
                <w:sz w:val="20"/>
                <w:szCs w:val="20"/>
              </w:rPr>
            </w:pPr>
            <w:r w:rsidRPr="003D14DD">
              <w:rPr>
                <w:sz w:val="20"/>
                <w:szCs w:val="20"/>
              </w:rPr>
              <w:t>-</w:t>
            </w:r>
          </w:p>
        </w:tc>
        <w:tc>
          <w:tcPr>
            <w:tcW w:w="2091" w:type="dxa"/>
            <w:vAlign w:val="center"/>
          </w:tcPr>
          <w:p w:rsidR="0036568F" w:rsidRPr="003D14DD" w:rsidRDefault="0036568F" w:rsidP="004D69F2">
            <w:pPr>
              <w:jc w:val="center"/>
              <w:rPr>
                <w:b/>
                <w:sz w:val="20"/>
                <w:szCs w:val="20"/>
              </w:rPr>
            </w:pPr>
            <w:r w:rsidRPr="003D14DD">
              <w:rPr>
                <w:b/>
                <w:sz w:val="20"/>
                <w:szCs w:val="20"/>
              </w:rPr>
              <w:t>2,2</w:t>
            </w:r>
          </w:p>
        </w:tc>
      </w:tr>
      <w:tr w:rsidR="0036568F" w:rsidRPr="003D14DD" w:rsidTr="004D69F2">
        <w:trPr>
          <w:trHeight w:val="160"/>
        </w:trPr>
        <w:tc>
          <w:tcPr>
            <w:tcW w:w="0" w:type="auto"/>
            <w:vAlign w:val="center"/>
          </w:tcPr>
          <w:p w:rsidR="0036568F" w:rsidRPr="003D14DD" w:rsidRDefault="0036568F" w:rsidP="004D69F2">
            <w:pPr>
              <w:jc w:val="center"/>
              <w:rPr>
                <w:sz w:val="20"/>
                <w:szCs w:val="20"/>
              </w:rPr>
            </w:pPr>
            <w:r w:rsidRPr="003D14DD">
              <w:rPr>
                <w:sz w:val="20"/>
                <w:szCs w:val="20"/>
              </w:rPr>
              <w:t xml:space="preserve">Итого </w:t>
            </w:r>
          </w:p>
        </w:tc>
        <w:tc>
          <w:tcPr>
            <w:tcW w:w="3177" w:type="dxa"/>
          </w:tcPr>
          <w:p w:rsidR="0036568F" w:rsidRPr="003D14DD" w:rsidRDefault="0036568F" w:rsidP="004D69F2">
            <w:pPr>
              <w:jc w:val="center"/>
              <w:rPr>
                <w:sz w:val="20"/>
                <w:szCs w:val="20"/>
              </w:rPr>
            </w:pPr>
            <w:r w:rsidRPr="003D14DD">
              <w:rPr>
                <w:sz w:val="20"/>
                <w:szCs w:val="20"/>
              </w:rPr>
              <w:t>4,2</w:t>
            </w:r>
          </w:p>
        </w:tc>
        <w:tc>
          <w:tcPr>
            <w:tcW w:w="2693" w:type="dxa"/>
          </w:tcPr>
          <w:p w:rsidR="0036568F" w:rsidRPr="003D14DD" w:rsidRDefault="0036568F" w:rsidP="004D69F2">
            <w:pPr>
              <w:jc w:val="center"/>
              <w:rPr>
                <w:sz w:val="20"/>
                <w:szCs w:val="20"/>
              </w:rPr>
            </w:pPr>
            <w:r w:rsidRPr="003D14DD">
              <w:rPr>
                <w:sz w:val="20"/>
                <w:szCs w:val="20"/>
              </w:rPr>
              <w:t>10</w:t>
            </w:r>
          </w:p>
        </w:tc>
        <w:tc>
          <w:tcPr>
            <w:tcW w:w="2091" w:type="dxa"/>
          </w:tcPr>
          <w:p w:rsidR="0036568F" w:rsidRPr="003D14DD" w:rsidRDefault="0036568F" w:rsidP="004D69F2">
            <w:pPr>
              <w:jc w:val="center"/>
              <w:rPr>
                <w:sz w:val="20"/>
                <w:szCs w:val="20"/>
              </w:rPr>
            </w:pPr>
            <w:r w:rsidRPr="003D14DD">
              <w:rPr>
                <w:sz w:val="20"/>
                <w:szCs w:val="20"/>
              </w:rPr>
              <w:t>14,2</w:t>
            </w:r>
          </w:p>
        </w:tc>
      </w:tr>
    </w:tbl>
    <w:p w:rsidR="0036568F" w:rsidRPr="003D14DD" w:rsidRDefault="0036568F" w:rsidP="0036568F">
      <w:pPr>
        <w:ind w:firstLine="680"/>
        <w:rPr>
          <w:b/>
          <w:sz w:val="20"/>
          <w:szCs w:val="20"/>
        </w:rPr>
      </w:pPr>
    </w:p>
    <w:p w:rsidR="0036568F" w:rsidRPr="003D14DD" w:rsidRDefault="0036568F" w:rsidP="0036568F">
      <w:pPr>
        <w:suppressAutoHyphens/>
        <w:ind w:firstLine="709"/>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36568F" w:rsidRPr="003D14DD" w:rsidRDefault="0036568F" w:rsidP="0036568F">
      <w:pPr>
        <w:rPr>
          <w:rFonts w:eastAsia="Calibri"/>
          <w:sz w:val="20"/>
          <w:szCs w:val="20"/>
        </w:rPr>
      </w:pPr>
    </w:p>
    <w:p w:rsidR="0036568F" w:rsidRPr="003D14DD" w:rsidRDefault="0036568F" w:rsidP="0036568F">
      <w:pPr>
        <w:tabs>
          <w:tab w:val="center" w:pos="4677"/>
          <w:tab w:val="right" w:pos="9355"/>
        </w:tabs>
        <w:suppressAutoHyphens/>
        <w:ind w:firstLine="709"/>
        <w:jc w:val="both"/>
        <w:rPr>
          <w:b/>
          <w:sz w:val="20"/>
          <w:szCs w:val="20"/>
        </w:rPr>
      </w:pPr>
      <w:bookmarkStart w:id="1" w:name="_Toc8730478"/>
      <w:r w:rsidRPr="003D14DD">
        <w:rPr>
          <w:b/>
          <w:sz w:val="20"/>
          <w:szCs w:val="20"/>
        </w:rPr>
        <w:t>6. Методические указания по освоению дисциплины</w:t>
      </w:r>
      <w:bookmarkEnd w:id="1"/>
      <w:r w:rsidRPr="003D14DD">
        <w:rPr>
          <w:b/>
          <w:sz w:val="20"/>
          <w:szCs w:val="20"/>
        </w:rPr>
        <w:t xml:space="preserve"> </w:t>
      </w:r>
    </w:p>
    <w:p w:rsidR="0036568F" w:rsidRPr="003D14DD" w:rsidRDefault="0036568F" w:rsidP="0036568F">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36568F" w:rsidRPr="003D14DD" w:rsidRDefault="0036568F" w:rsidP="0036568F">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36568F" w:rsidRPr="003D14DD" w:rsidRDefault="0036568F" w:rsidP="0036568F">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36568F" w:rsidRPr="003D14DD" w:rsidRDefault="0036568F" w:rsidP="0036568F">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36568F" w:rsidRPr="003D14DD" w:rsidRDefault="0036568F" w:rsidP="0036568F">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36568F" w:rsidRPr="003D14DD" w:rsidRDefault="0036568F" w:rsidP="0036568F">
      <w:pPr>
        <w:tabs>
          <w:tab w:val="left" w:pos="900"/>
        </w:tabs>
        <w:suppressAutoHyphens/>
        <w:overflowPunct w:val="0"/>
        <w:autoSpaceDE w:val="0"/>
        <w:autoSpaceDN w:val="0"/>
        <w:adjustRightInd w:val="0"/>
        <w:ind w:firstLine="709"/>
        <w:jc w:val="both"/>
        <w:rPr>
          <w:b/>
          <w:sz w:val="20"/>
          <w:szCs w:val="20"/>
        </w:rPr>
      </w:pPr>
    </w:p>
    <w:p w:rsidR="0036568F" w:rsidRPr="003D14DD" w:rsidRDefault="0036568F" w:rsidP="0036568F">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6568F" w:rsidRPr="003D14DD" w:rsidRDefault="0036568F" w:rsidP="0036568F">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lastRenderedPageBreak/>
        <w:t>Положение о реализации электронного обучения,  дистанционных образовательных технологий.</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36568F" w:rsidRPr="003D14DD" w:rsidRDefault="0036568F" w:rsidP="0036568F">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36568F" w:rsidRPr="003D14DD" w:rsidRDefault="0036568F" w:rsidP="0036568F">
      <w:pPr>
        <w:ind w:firstLine="709"/>
        <w:rPr>
          <w:b/>
          <w:sz w:val="20"/>
          <w:szCs w:val="20"/>
        </w:rPr>
      </w:pPr>
    </w:p>
    <w:p w:rsidR="0036568F" w:rsidRPr="003D14DD" w:rsidRDefault="0036568F" w:rsidP="0036568F">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242A8E" w:rsidRPr="00242A8E" w:rsidRDefault="00242A8E" w:rsidP="00242A8E">
      <w:pPr>
        <w:shd w:val="clear" w:color="auto" w:fill="FFFFFF"/>
        <w:ind w:firstLine="709"/>
        <w:jc w:val="both"/>
        <w:rPr>
          <w:rFonts w:eastAsia="Calibri"/>
          <w:sz w:val="20"/>
          <w:szCs w:val="20"/>
        </w:rPr>
      </w:pPr>
      <w:r w:rsidRPr="00242A8E">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42A8E" w:rsidRPr="00242A8E" w:rsidRDefault="00242A8E" w:rsidP="00242A8E">
      <w:pPr>
        <w:ind w:firstLine="709"/>
        <w:jc w:val="both"/>
        <w:rPr>
          <w:rFonts w:eastAsia="Calibri"/>
          <w:sz w:val="20"/>
          <w:szCs w:val="20"/>
        </w:rPr>
      </w:pPr>
      <w:r w:rsidRPr="00242A8E">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42A8E">
        <w:rPr>
          <w:rFonts w:eastAsia="Calibri"/>
          <w:sz w:val="20"/>
          <w:szCs w:val="20"/>
        </w:rPr>
        <w:t>тифлоинформационных</w:t>
      </w:r>
      <w:proofErr w:type="spellEnd"/>
      <w:r w:rsidRPr="00242A8E">
        <w:rPr>
          <w:rFonts w:eastAsia="Calibri"/>
          <w:sz w:val="20"/>
          <w:szCs w:val="20"/>
        </w:rPr>
        <w:t xml:space="preserve"> устройств.</w:t>
      </w:r>
    </w:p>
    <w:p w:rsidR="00242A8E" w:rsidRPr="00242A8E" w:rsidRDefault="00242A8E" w:rsidP="00242A8E">
      <w:pPr>
        <w:shd w:val="clear" w:color="auto" w:fill="FFFFFF"/>
        <w:tabs>
          <w:tab w:val="left" w:pos="993"/>
        </w:tabs>
        <w:ind w:firstLine="709"/>
        <w:jc w:val="both"/>
        <w:rPr>
          <w:rFonts w:eastAsia="Calibri"/>
          <w:sz w:val="20"/>
          <w:szCs w:val="20"/>
        </w:rPr>
      </w:pPr>
      <w:r w:rsidRPr="00242A8E">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42A8E" w:rsidRPr="00242A8E" w:rsidRDefault="00242A8E" w:rsidP="00242A8E">
      <w:pPr>
        <w:ind w:firstLine="709"/>
        <w:jc w:val="both"/>
        <w:rPr>
          <w:rFonts w:eastAsia="Calibri"/>
          <w:sz w:val="20"/>
          <w:szCs w:val="20"/>
        </w:rPr>
      </w:pPr>
      <w:r w:rsidRPr="00242A8E">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42A8E" w:rsidRPr="00242A8E" w:rsidRDefault="00242A8E" w:rsidP="00242A8E">
      <w:pPr>
        <w:ind w:firstLine="709"/>
        <w:jc w:val="both"/>
        <w:rPr>
          <w:rFonts w:eastAsia="Calibri"/>
          <w:sz w:val="20"/>
          <w:szCs w:val="20"/>
        </w:rPr>
      </w:pPr>
      <w:r w:rsidRPr="00242A8E">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42A8E" w:rsidRPr="00242A8E" w:rsidRDefault="00242A8E" w:rsidP="00242A8E">
      <w:pPr>
        <w:ind w:firstLine="709"/>
        <w:jc w:val="both"/>
        <w:rPr>
          <w:rFonts w:eastAsia="Calibri"/>
          <w:sz w:val="20"/>
          <w:szCs w:val="20"/>
        </w:rPr>
      </w:pPr>
      <w:r w:rsidRPr="00242A8E">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242A8E" w:rsidRPr="00242A8E" w:rsidRDefault="00242A8E" w:rsidP="00242A8E">
      <w:pPr>
        <w:shd w:val="clear" w:color="auto" w:fill="FFFFFF"/>
        <w:tabs>
          <w:tab w:val="left" w:pos="888"/>
        </w:tabs>
        <w:ind w:firstLine="709"/>
        <w:jc w:val="both"/>
        <w:rPr>
          <w:rFonts w:eastAsia="Calibri"/>
          <w:sz w:val="20"/>
          <w:szCs w:val="20"/>
        </w:rPr>
      </w:pPr>
      <w:r w:rsidRPr="00242A8E">
        <w:rPr>
          <w:rFonts w:eastAsia="Calibri"/>
          <w:sz w:val="20"/>
          <w:szCs w:val="20"/>
        </w:rPr>
        <w:t>-</w:t>
      </w:r>
      <w:r w:rsidRPr="00242A8E">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42A8E" w:rsidRPr="00242A8E" w:rsidRDefault="00242A8E" w:rsidP="00242A8E">
      <w:pPr>
        <w:ind w:firstLine="709"/>
        <w:jc w:val="both"/>
        <w:rPr>
          <w:rFonts w:eastAsia="Calibri"/>
          <w:sz w:val="20"/>
          <w:szCs w:val="20"/>
        </w:rPr>
      </w:pPr>
      <w:r w:rsidRPr="00242A8E">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42A8E" w:rsidRPr="00242A8E" w:rsidRDefault="00242A8E" w:rsidP="00242A8E">
      <w:pPr>
        <w:ind w:firstLine="709"/>
        <w:jc w:val="both"/>
        <w:rPr>
          <w:rFonts w:eastAsia="Calibri"/>
          <w:sz w:val="20"/>
          <w:szCs w:val="20"/>
        </w:rPr>
      </w:pPr>
      <w:r w:rsidRPr="00242A8E">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42A8E" w:rsidRPr="00242A8E" w:rsidRDefault="00242A8E" w:rsidP="00242A8E">
      <w:pPr>
        <w:ind w:firstLine="709"/>
        <w:jc w:val="both"/>
        <w:rPr>
          <w:rFonts w:eastAsia="Calibri"/>
          <w:sz w:val="20"/>
          <w:szCs w:val="20"/>
        </w:rPr>
      </w:pPr>
      <w:r w:rsidRPr="00242A8E">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42A8E" w:rsidRPr="00242A8E" w:rsidRDefault="00242A8E" w:rsidP="00242A8E">
      <w:pPr>
        <w:ind w:firstLine="709"/>
        <w:jc w:val="both"/>
        <w:rPr>
          <w:rFonts w:eastAsia="Calibri"/>
          <w:sz w:val="20"/>
          <w:szCs w:val="20"/>
        </w:rPr>
      </w:pPr>
      <w:r w:rsidRPr="00242A8E">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42A8E" w:rsidRPr="00242A8E" w:rsidRDefault="00242A8E" w:rsidP="00242A8E">
      <w:pPr>
        <w:ind w:firstLine="709"/>
        <w:jc w:val="both"/>
        <w:rPr>
          <w:rFonts w:eastAsia="Calibri"/>
          <w:sz w:val="20"/>
          <w:szCs w:val="20"/>
        </w:rPr>
      </w:pPr>
      <w:r w:rsidRPr="00242A8E">
        <w:rPr>
          <w:rFonts w:eastAsia="Calibri"/>
          <w:sz w:val="20"/>
          <w:szCs w:val="20"/>
        </w:rPr>
        <w:t>- продолжительность сдачи экзамена, проводимого в письменной форме, - не более чем на 90 минут;</w:t>
      </w:r>
    </w:p>
    <w:p w:rsidR="00242A8E" w:rsidRPr="00242A8E" w:rsidRDefault="00242A8E" w:rsidP="00242A8E">
      <w:pPr>
        <w:ind w:firstLine="709"/>
        <w:jc w:val="both"/>
        <w:rPr>
          <w:rFonts w:eastAsia="Calibri"/>
          <w:sz w:val="20"/>
          <w:szCs w:val="20"/>
        </w:rPr>
      </w:pPr>
      <w:r w:rsidRPr="00242A8E">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242A8E" w:rsidRPr="00242A8E" w:rsidRDefault="00242A8E" w:rsidP="00242A8E">
      <w:pPr>
        <w:ind w:firstLine="709"/>
        <w:jc w:val="both"/>
        <w:rPr>
          <w:rFonts w:eastAsia="Calibri"/>
          <w:sz w:val="20"/>
          <w:szCs w:val="20"/>
        </w:rPr>
      </w:pPr>
      <w:r w:rsidRPr="00242A8E">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42A8E" w:rsidRPr="00242A8E" w:rsidRDefault="00242A8E" w:rsidP="00242A8E">
      <w:pPr>
        <w:ind w:firstLine="709"/>
        <w:jc w:val="both"/>
        <w:rPr>
          <w:rFonts w:eastAsia="Calibri"/>
          <w:sz w:val="20"/>
          <w:szCs w:val="20"/>
        </w:rPr>
      </w:pPr>
      <w:r w:rsidRPr="00242A8E">
        <w:rPr>
          <w:rFonts w:eastAsia="Calibri"/>
          <w:sz w:val="20"/>
          <w:szCs w:val="20"/>
        </w:rPr>
        <w:t>а) для слепых:</w:t>
      </w:r>
    </w:p>
    <w:p w:rsidR="00242A8E" w:rsidRPr="00242A8E" w:rsidRDefault="00242A8E" w:rsidP="00242A8E">
      <w:pPr>
        <w:shd w:val="clear" w:color="auto" w:fill="FFFFFF"/>
        <w:tabs>
          <w:tab w:val="left" w:pos="955"/>
        </w:tabs>
        <w:ind w:firstLine="709"/>
        <w:jc w:val="both"/>
        <w:rPr>
          <w:rFonts w:eastAsia="Calibri"/>
          <w:sz w:val="20"/>
          <w:szCs w:val="20"/>
        </w:rPr>
      </w:pPr>
      <w:r w:rsidRPr="00242A8E">
        <w:rPr>
          <w:rFonts w:eastAsia="Calibri"/>
          <w:sz w:val="20"/>
          <w:szCs w:val="20"/>
        </w:rPr>
        <w:t>-</w:t>
      </w:r>
      <w:r w:rsidRPr="00242A8E">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42A8E" w:rsidRPr="00242A8E" w:rsidRDefault="00242A8E" w:rsidP="00242A8E">
      <w:pPr>
        <w:ind w:firstLine="709"/>
        <w:jc w:val="both"/>
        <w:rPr>
          <w:rFonts w:eastAsia="Calibri"/>
          <w:sz w:val="20"/>
          <w:szCs w:val="20"/>
        </w:rPr>
      </w:pPr>
      <w:r w:rsidRPr="00242A8E">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242A8E">
        <w:rPr>
          <w:rFonts w:eastAsia="Calibri"/>
          <w:sz w:val="20"/>
          <w:szCs w:val="20"/>
        </w:rPr>
        <w:t>надиктовываются</w:t>
      </w:r>
      <w:proofErr w:type="spellEnd"/>
      <w:r w:rsidRPr="00242A8E">
        <w:rPr>
          <w:rFonts w:eastAsia="Calibri"/>
          <w:sz w:val="20"/>
          <w:szCs w:val="20"/>
        </w:rPr>
        <w:t xml:space="preserve"> ассистенту;</w:t>
      </w:r>
    </w:p>
    <w:p w:rsidR="00242A8E" w:rsidRPr="00242A8E" w:rsidRDefault="00242A8E" w:rsidP="00242A8E">
      <w:pPr>
        <w:ind w:firstLine="709"/>
        <w:jc w:val="both"/>
        <w:rPr>
          <w:rFonts w:eastAsia="Calibri"/>
          <w:sz w:val="20"/>
          <w:szCs w:val="20"/>
        </w:rPr>
      </w:pPr>
      <w:r w:rsidRPr="00242A8E">
        <w:rPr>
          <w:rFonts w:eastAsia="Calibri"/>
          <w:sz w:val="20"/>
          <w:szCs w:val="20"/>
        </w:rPr>
        <w:t>б) для слабовидящих:</w:t>
      </w:r>
    </w:p>
    <w:p w:rsidR="00242A8E" w:rsidRPr="00242A8E" w:rsidRDefault="00242A8E" w:rsidP="00242A8E">
      <w:pPr>
        <w:ind w:firstLine="709"/>
        <w:jc w:val="both"/>
        <w:rPr>
          <w:rFonts w:eastAsia="Calibri"/>
          <w:sz w:val="20"/>
          <w:szCs w:val="20"/>
        </w:rPr>
      </w:pPr>
      <w:r w:rsidRPr="00242A8E">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42A8E">
        <w:rPr>
          <w:rFonts w:eastAsia="Calibri"/>
          <w:sz w:val="20"/>
          <w:szCs w:val="20"/>
        </w:rPr>
        <w:t>Jaws</w:t>
      </w:r>
      <w:proofErr w:type="spellEnd"/>
      <w:r w:rsidRPr="00242A8E">
        <w:rPr>
          <w:rFonts w:eastAsia="Calibri"/>
          <w:sz w:val="20"/>
          <w:szCs w:val="20"/>
        </w:rPr>
        <w:t>;</w:t>
      </w:r>
    </w:p>
    <w:p w:rsidR="00242A8E" w:rsidRPr="00242A8E" w:rsidRDefault="00242A8E" w:rsidP="00242A8E">
      <w:pPr>
        <w:ind w:firstLine="709"/>
        <w:jc w:val="both"/>
        <w:rPr>
          <w:rFonts w:eastAsia="Calibri"/>
          <w:sz w:val="20"/>
          <w:szCs w:val="20"/>
        </w:rPr>
      </w:pPr>
      <w:r w:rsidRPr="00242A8E">
        <w:rPr>
          <w:rFonts w:eastAsia="Calibri"/>
          <w:sz w:val="20"/>
          <w:szCs w:val="20"/>
        </w:rPr>
        <w:t>- обеспечивается индивидуальное равномерное освещение не менее 300 люкс;</w:t>
      </w:r>
    </w:p>
    <w:p w:rsidR="00242A8E" w:rsidRPr="00242A8E" w:rsidRDefault="00242A8E" w:rsidP="00242A8E">
      <w:pPr>
        <w:ind w:firstLine="709"/>
        <w:jc w:val="both"/>
        <w:rPr>
          <w:rFonts w:eastAsia="Calibri"/>
          <w:sz w:val="20"/>
          <w:szCs w:val="20"/>
        </w:rPr>
      </w:pPr>
      <w:r w:rsidRPr="00242A8E">
        <w:rPr>
          <w:rFonts w:eastAsia="Calibri"/>
          <w:sz w:val="20"/>
          <w:szCs w:val="20"/>
        </w:rPr>
        <w:t xml:space="preserve">- при необходимости обучающимся предоставляется увеличивающее </w:t>
      </w:r>
      <w:proofErr w:type="spellStart"/>
      <w:r w:rsidRPr="00242A8E">
        <w:rPr>
          <w:rFonts w:eastAsia="Calibri"/>
          <w:sz w:val="20"/>
          <w:szCs w:val="20"/>
        </w:rPr>
        <w:t>устройство,допускается</w:t>
      </w:r>
      <w:proofErr w:type="spellEnd"/>
      <w:r w:rsidRPr="00242A8E">
        <w:rPr>
          <w:rFonts w:eastAsia="Calibri"/>
          <w:sz w:val="20"/>
          <w:szCs w:val="20"/>
        </w:rPr>
        <w:t xml:space="preserve"> использование увеличивающих устройств, имеющихся у обучающихся;</w:t>
      </w:r>
    </w:p>
    <w:p w:rsidR="00242A8E" w:rsidRPr="00242A8E" w:rsidRDefault="00242A8E" w:rsidP="00242A8E">
      <w:pPr>
        <w:ind w:firstLine="709"/>
        <w:jc w:val="both"/>
        <w:rPr>
          <w:rFonts w:eastAsia="Calibri"/>
          <w:sz w:val="20"/>
          <w:szCs w:val="20"/>
        </w:rPr>
      </w:pPr>
      <w:r w:rsidRPr="00242A8E">
        <w:rPr>
          <w:rFonts w:eastAsia="Calibri"/>
          <w:sz w:val="20"/>
          <w:szCs w:val="20"/>
        </w:rPr>
        <w:t>в) для глухих и слабослышащих, с тяжелыми нарушениями речи:</w:t>
      </w:r>
    </w:p>
    <w:p w:rsidR="00242A8E" w:rsidRPr="00242A8E" w:rsidRDefault="00242A8E" w:rsidP="00242A8E">
      <w:pPr>
        <w:ind w:firstLine="709"/>
        <w:jc w:val="both"/>
        <w:rPr>
          <w:rFonts w:eastAsia="Calibri"/>
          <w:sz w:val="20"/>
          <w:szCs w:val="20"/>
        </w:rPr>
      </w:pPr>
      <w:r w:rsidRPr="00242A8E">
        <w:rPr>
          <w:rFonts w:eastAsia="Calibri"/>
          <w:sz w:val="20"/>
          <w:szCs w:val="20"/>
        </w:rPr>
        <w:t>- имеется в наличии информационная система "Исток" для слабослышащих коллективного пользования;</w:t>
      </w:r>
    </w:p>
    <w:p w:rsidR="00242A8E" w:rsidRPr="00242A8E" w:rsidRDefault="00242A8E" w:rsidP="00242A8E">
      <w:pPr>
        <w:ind w:firstLine="709"/>
        <w:jc w:val="both"/>
        <w:rPr>
          <w:rFonts w:eastAsia="Calibri"/>
          <w:sz w:val="20"/>
          <w:szCs w:val="20"/>
        </w:rPr>
      </w:pPr>
      <w:r w:rsidRPr="00242A8E">
        <w:rPr>
          <w:rFonts w:eastAsia="Calibri"/>
          <w:sz w:val="20"/>
          <w:szCs w:val="20"/>
        </w:rPr>
        <w:t>- по их желанию испытания проводятся в электронной или письменной форме;</w:t>
      </w:r>
    </w:p>
    <w:p w:rsidR="00242A8E" w:rsidRPr="00242A8E" w:rsidRDefault="00242A8E" w:rsidP="00242A8E">
      <w:pPr>
        <w:ind w:firstLine="709"/>
        <w:jc w:val="both"/>
        <w:rPr>
          <w:rFonts w:eastAsia="Calibri"/>
          <w:sz w:val="20"/>
          <w:szCs w:val="20"/>
        </w:rPr>
      </w:pPr>
      <w:r w:rsidRPr="00242A8E">
        <w:rPr>
          <w:rFonts w:eastAsia="Calibri"/>
          <w:sz w:val="20"/>
          <w:szCs w:val="20"/>
        </w:rPr>
        <w:t>г) для лиц с нарушениями опорно-двигательного аппарата:</w:t>
      </w:r>
    </w:p>
    <w:p w:rsidR="00242A8E" w:rsidRPr="00242A8E" w:rsidRDefault="00242A8E" w:rsidP="00242A8E">
      <w:pPr>
        <w:ind w:firstLine="709"/>
        <w:jc w:val="both"/>
        <w:rPr>
          <w:rFonts w:eastAsia="Calibri"/>
          <w:sz w:val="20"/>
          <w:szCs w:val="20"/>
        </w:rPr>
      </w:pPr>
      <w:r w:rsidRPr="00242A8E">
        <w:rPr>
          <w:rFonts w:eastAsia="Calibri"/>
          <w:sz w:val="20"/>
          <w:szCs w:val="20"/>
        </w:rPr>
        <w:lastRenderedPageBreak/>
        <w:t xml:space="preserve">- тестовые и </w:t>
      </w:r>
      <w:proofErr w:type="spellStart"/>
      <w:r w:rsidRPr="00242A8E">
        <w:rPr>
          <w:rFonts w:eastAsia="Calibri"/>
          <w:sz w:val="20"/>
          <w:szCs w:val="20"/>
        </w:rPr>
        <w:t>тренинговые</w:t>
      </w:r>
      <w:proofErr w:type="spellEnd"/>
      <w:r w:rsidRPr="00242A8E">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42A8E" w:rsidRPr="00242A8E" w:rsidRDefault="00242A8E" w:rsidP="00242A8E">
      <w:pPr>
        <w:ind w:firstLine="709"/>
        <w:jc w:val="both"/>
        <w:rPr>
          <w:rFonts w:eastAsia="Calibri"/>
          <w:sz w:val="20"/>
          <w:szCs w:val="20"/>
        </w:rPr>
      </w:pPr>
      <w:r w:rsidRPr="00242A8E">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42A8E" w:rsidRPr="00242A8E" w:rsidRDefault="00242A8E" w:rsidP="00242A8E">
      <w:pPr>
        <w:ind w:firstLine="709"/>
        <w:jc w:val="both"/>
        <w:rPr>
          <w:rFonts w:eastAsia="Calibri"/>
          <w:sz w:val="20"/>
          <w:szCs w:val="20"/>
        </w:rPr>
      </w:pPr>
      <w:r w:rsidRPr="00242A8E">
        <w:rPr>
          <w:rFonts w:eastAsia="Calibri"/>
          <w:sz w:val="20"/>
          <w:szCs w:val="20"/>
        </w:rPr>
        <w:t>- по их желанию испытания проводятся в устной форме.</w:t>
      </w:r>
    </w:p>
    <w:p w:rsidR="00242A8E" w:rsidRPr="00242A8E" w:rsidRDefault="00242A8E" w:rsidP="00242A8E">
      <w:pPr>
        <w:ind w:firstLine="709"/>
        <w:jc w:val="both"/>
        <w:rPr>
          <w:rFonts w:eastAsia="Calibri"/>
          <w:sz w:val="20"/>
          <w:szCs w:val="20"/>
        </w:rPr>
      </w:pPr>
      <w:r w:rsidRPr="00242A8E">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6568F" w:rsidRPr="003D14DD" w:rsidRDefault="0036568F" w:rsidP="0036568F">
      <w:pPr>
        <w:ind w:firstLine="709"/>
        <w:rPr>
          <w:b/>
          <w:sz w:val="20"/>
          <w:szCs w:val="20"/>
        </w:rPr>
      </w:pPr>
    </w:p>
    <w:p w:rsidR="0036568F" w:rsidRPr="003D14DD" w:rsidRDefault="0036568F" w:rsidP="0036568F">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36568F" w:rsidRPr="003D14DD" w:rsidRDefault="0036568F" w:rsidP="0036568F">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6568F" w:rsidRPr="003D14DD" w:rsidRDefault="0036568F" w:rsidP="0036568F">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36568F" w:rsidRPr="003D14DD" w:rsidRDefault="0036568F" w:rsidP="0036568F">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36568F" w:rsidRPr="003D14DD" w:rsidRDefault="0036568F" w:rsidP="0036568F">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36568F" w:rsidRPr="003D14DD" w:rsidRDefault="0036568F" w:rsidP="0036568F">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36568F" w:rsidRPr="003D14DD" w:rsidRDefault="0036568F" w:rsidP="0036568F">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6568F" w:rsidRPr="003D14DD" w:rsidRDefault="0036568F" w:rsidP="0036568F">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36568F" w:rsidRPr="003D14DD" w:rsidRDefault="0036568F" w:rsidP="0036568F">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36568F" w:rsidRPr="003D14DD" w:rsidRDefault="0036568F" w:rsidP="0036568F">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36568F" w:rsidRPr="003D14DD" w:rsidRDefault="0036568F" w:rsidP="0036568F">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36568F" w:rsidRPr="003D14DD" w:rsidRDefault="0036568F" w:rsidP="0036568F">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6568F" w:rsidRPr="003D14DD" w:rsidRDefault="0036568F" w:rsidP="0036568F">
      <w:pPr>
        <w:shd w:val="clear" w:color="auto" w:fill="FFFFFF"/>
        <w:ind w:firstLine="709"/>
        <w:jc w:val="both"/>
        <w:rPr>
          <w:sz w:val="20"/>
          <w:szCs w:val="20"/>
        </w:rPr>
      </w:pPr>
      <w:r w:rsidRPr="003D14DD">
        <w:rPr>
          <w:sz w:val="20"/>
          <w:szCs w:val="20"/>
        </w:rPr>
        <w:t>Самостоятельная работа должна:</w:t>
      </w:r>
    </w:p>
    <w:p w:rsidR="0036568F" w:rsidRPr="003D14DD" w:rsidRDefault="0036568F" w:rsidP="0036568F">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36568F" w:rsidRPr="003D14DD" w:rsidRDefault="0036568F" w:rsidP="0036568F">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36568F" w:rsidRPr="003D14DD" w:rsidRDefault="0036568F" w:rsidP="0036568F">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36568F" w:rsidRPr="003D14DD" w:rsidRDefault="0036568F" w:rsidP="0036568F">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36568F" w:rsidRPr="003D14DD" w:rsidRDefault="0036568F" w:rsidP="0036568F">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36568F" w:rsidRPr="003D14DD" w:rsidRDefault="0036568F" w:rsidP="0036568F">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36568F" w:rsidRPr="003D14DD" w:rsidRDefault="0036568F" w:rsidP="0036568F">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36568F" w:rsidRPr="003D14DD" w:rsidRDefault="0036568F" w:rsidP="0036568F">
      <w:pPr>
        <w:ind w:firstLine="708"/>
        <w:jc w:val="both"/>
        <w:rPr>
          <w:b/>
          <w:bCs/>
          <w:sz w:val="20"/>
          <w:szCs w:val="20"/>
        </w:rPr>
      </w:pPr>
    </w:p>
    <w:p w:rsidR="0036568F" w:rsidRPr="003D14DD" w:rsidRDefault="00EF6569" w:rsidP="0036568F">
      <w:pPr>
        <w:suppressAutoHyphens/>
        <w:ind w:firstLine="709"/>
        <w:jc w:val="both"/>
        <w:rPr>
          <w:b/>
          <w:sz w:val="20"/>
          <w:szCs w:val="20"/>
        </w:rPr>
      </w:pPr>
      <w:r>
        <w:rPr>
          <w:b/>
          <w:bCs/>
          <w:sz w:val="20"/>
          <w:szCs w:val="20"/>
        </w:rPr>
        <w:t>7</w:t>
      </w:r>
      <w:r w:rsidR="0036568F" w:rsidRPr="003D14DD">
        <w:rPr>
          <w:b/>
          <w:sz w:val="20"/>
          <w:szCs w:val="20"/>
        </w:rPr>
        <w:t>. Учебно-методическое и информационное обеспечение дисциплины</w:t>
      </w:r>
    </w:p>
    <w:p w:rsidR="0036568F" w:rsidRPr="003D14DD" w:rsidRDefault="00EF6569" w:rsidP="0036568F">
      <w:pPr>
        <w:ind w:firstLine="709"/>
        <w:rPr>
          <w:b/>
          <w:sz w:val="20"/>
          <w:szCs w:val="20"/>
        </w:rPr>
      </w:pPr>
      <w:r>
        <w:rPr>
          <w:b/>
          <w:sz w:val="20"/>
          <w:szCs w:val="20"/>
        </w:rPr>
        <w:t>7</w:t>
      </w:r>
      <w:r w:rsidR="0036568F" w:rsidRPr="003D14DD">
        <w:rPr>
          <w:b/>
          <w:sz w:val="20"/>
          <w:szCs w:val="20"/>
        </w:rPr>
        <w:t xml:space="preserve">.1 Рекомендуемая литература </w:t>
      </w:r>
    </w:p>
    <w:p w:rsidR="0036568F" w:rsidRPr="003D14DD" w:rsidRDefault="0036568F" w:rsidP="0036568F">
      <w:pPr>
        <w:suppressAutoHyphens/>
        <w:ind w:firstLine="709"/>
        <w:jc w:val="both"/>
        <w:rPr>
          <w:b/>
          <w:sz w:val="20"/>
          <w:szCs w:val="20"/>
        </w:rPr>
      </w:pPr>
    </w:p>
    <w:p w:rsidR="0036568F" w:rsidRPr="003D14DD" w:rsidRDefault="0036568F" w:rsidP="0036568F">
      <w:pPr>
        <w:suppressAutoHyphens/>
        <w:ind w:firstLine="709"/>
        <w:jc w:val="both"/>
        <w:rPr>
          <w:sz w:val="20"/>
          <w:szCs w:val="20"/>
        </w:rPr>
      </w:pPr>
      <w:r w:rsidRPr="003D14DD">
        <w:rPr>
          <w:b/>
          <w:sz w:val="20"/>
          <w:szCs w:val="20"/>
        </w:rPr>
        <w:t>Основная учебная и научная литература</w:t>
      </w:r>
    </w:p>
    <w:p w:rsidR="00DA6C5D" w:rsidRPr="00DA6C5D" w:rsidRDefault="00DA6C5D" w:rsidP="00DA6C5D">
      <w:pPr>
        <w:pStyle w:val="afffc"/>
        <w:numPr>
          <w:ilvl w:val="0"/>
          <w:numId w:val="42"/>
        </w:numPr>
        <w:rPr>
          <w:sz w:val="20"/>
          <w:szCs w:val="20"/>
        </w:rPr>
      </w:pPr>
      <w:r w:rsidRPr="00DA6C5D">
        <w:rPr>
          <w:sz w:val="20"/>
          <w:szCs w:val="20"/>
        </w:rPr>
        <w:t>Педагогические измерения в спорте: методы, анализ и обработка результатов : монография / В. П. Губа, Г. И. Попов, В. В. Пресняков, М. С. Леонтьева. — Москва : Издательство «Спорт», 2021. — 324 c. — ISBN 978-5-907225-47-3. — Текст : электронный // Электронно-библиотечная система IPR BOOKS : [сайт]. — URL: https://www.iprbookshop.ru/101290.html</w:t>
      </w:r>
    </w:p>
    <w:p w:rsidR="00DA6C5D" w:rsidRPr="00DA6C5D" w:rsidRDefault="00DA6C5D" w:rsidP="00DA6C5D">
      <w:pPr>
        <w:pStyle w:val="afffc"/>
        <w:numPr>
          <w:ilvl w:val="0"/>
          <w:numId w:val="42"/>
        </w:numPr>
        <w:rPr>
          <w:sz w:val="20"/>
          <w:szCs w:val="20"/>
        </w:rPr>
      </w:pPr>
      <w:proofErr w:type="spellStart"/>
      <w:r w:rsidRPr="00DA6C5D">
        <w:rPr>
          <w:sz w:val="20"/>
          <w:szCs w:val="20"/>
        </w:rPr>
        <w:t>Турский</w:t>
      </w:r>
      <w:proofErr w:type="spellEnd"/>
      <w:r w:rsidRPr="00DA6C5D">
        <w:rPr>
          <w:sz w:val="20"/>
          <w:szCs w:val="20"/>
        </w:rPr>
        <w:t xml:space="preserve">, И. И. Методология научного исследования : курс лекций / И. И. </w:t>
      </w:r>
      <w:proofErr w:type="spellStart"/>
      <w:r w:rsidRPr="00DA6C5D">
        <w:rPr>
          <w:sz w:val="20"/>
          <w:szCs w:val="20"/>
        </w:rPr>
        <w:t>Турский</w:t>
      </w:r>
      <w:proofErr w:type="spellEnd"/>
      <w:r w:rsidRPr="00DA6C5D">
        <w:rPr>
          <w:sz w:val="20"/>
          <w:szCs w:val="20"/>
        </w:rPr>
        <w:t>. — Симферополь : Университет экономики и управления, 2020. — 49 c. — Текст : электронный // Электронно-библиотечная система IPR BOOKS : [сайт]. — URL: https://www.iprbookshop.ru/108059.html</w:t>
      </w:r>
    </w:p>
    <w:p w:rsidR="0036568F" w:rsidRPr="003D14DD" w:rsidRDefault="0036568F" w:rsidP="0036568F">
      <w:pPr>
        <w:tabs>
          <w:tab w:val="left" w:pos="720"/>
        </w:tabs>
        <w:suppressAutoHyphens/>
        <w:ind w:firstLine="709"/>
        <w:jc w:val="both"/>
        <w:rPr>
          <w:b/>
          <w:sz w:val="20"/>
          <w:szCs w:val="20"/>
        </w:rPr>
      </w:pPr>
    </w:p>
    <w:p w:rsidR="0036568F" w:rsidRPr="003D14DD" w:rsidRDefault="0036568F" w:rsidP="0036568F">
      <w:pPr>
        <w:tabs>
          <w:tab w:val="left" w:pos="720"/>
        </w:tabs>
        <w:suppressAutoHyphens/>
        <w:ind w:firstLine="709"/>
        <w:jc w:val="both"/>
        <w:rPr>
          <w:b/>
          <w:sz w:val="20"/>
          <w:szCs w:val="20"/>
        </w:rPr>
      </w:pPr>
      <w:r w:rsidRPr="003D14DD">
        <w:rPr>
          <w:b/>
          <w:sz w:val="20"/>
          <w:szCs w:val="20"/>
        </w:rPr>
        <w:t>Дополнительная литература</w:t>
      </w:r>
    </w:p>
    <w:p w:rsidR="00DA6C5D" w:rsidRPr="00DA6C5D" w:rsidRDefault="00DA6C5D" w:rsidP="00DA6C5D">
      <w:pPr>
        <w:pStyle w:val="afffc"/>
        <w:numPr>
          <w:ilvl w:val="0"/>
          <w:numId w:val="43"/>
        </w:numPr>
        <w:rPr>
          <w:sz w:val="20"/>
          <w:szCs w:val="20"/>
        </w:rPr>
      </w:pPr>
      <w:r w:rsidRPr="00DA6C5D">
        <w:rPr>
          <w:sz w:val="20"/>
          <w:szCs w:val="20"/>
        </w:rPr>
        <w:lastRenderedPageBreak/>
        <w:t xml:space="preserve">Пещеров Г.И. Методология научного исследования [Электронный ресурс] : учебное пособие / Г.И. Пещеров, О.Н. </w:t>
      </w:r>
      <w:proofErr w:type="spellStart"/>
      <w:r w:rsidRPr="00DA6C5D">
        <w:rPr>
          <w:sz w:val="20"/>
          <w:szCs w:val="20"/>
        </w:rPr>
        <w:t>Слоботчиков</w:t>
      </w:r>
      <w:proofErr w:type="spellEnd"/>
      <w:r w:rsidRPr="00DA6C5D">
        <w:rPr>
          <w:sz w:val="20"/>
          <w:szCs w:val="20"/>
        </w:rPr>
        <w:t>. — Электрон. текстовые данные. — М. : Институт мировых цивилизаций, 2017. — 312 c. — 978-5-9500469-0-2. — Режим доступа: http://www.iprbookshop.ru/77633</w:t>
      </w:r>
    </w:p>
    <w:p w:rsidR="00DA6C5D" w:rsidRPr="00DA6C5D" w:rsidRDefault="00DA6C5D" w:rsidP="00DA6C5D">
      <w:pPr>
        <w:pStyle w:val="afffc"/>
        <w:numPr>
          <w:ilvl w:val="0"/>
          <w:numId w:val="43"/>
        </w:numPr>
        <w:rPr>
          <w:sz w:val="20"/>
          <w:szCs w:val="20"/>
        </w:rPr>
      </w:pPr>
      <w:proofErr w:type="spellStart"/>
      <w:r w:rsidRPr="00DA6C5D">
        <w:rPr>
          <w:sz w:val="20"/>
          <w:szCs w:val="20"/>
        </w:rPr>
        <w:t>Пустынникова</w:t>
      </w:r>
      <w:proofErr w:type="spellEnd"/>
      <w:r w:rsidRPr="00DA6C5D">
        <w:rPr>
          <w:sz w:val="20"/>
          <w:szCs w:val="20"/>
        </w:rPr>
        <w:t xml:space="preserve"> Е.В. Методология научного исследования [Электронный ресурс] : учебное пособие / Е.В. </w:t>
      </w:r>
      <w:proofErr w:type="spellStart"/>
      <w:r w:rsidRPr="00DA6C5D">
        <w:rPr>
          <w:sz w:val="20"/>
          <w:szCs w:val="20"/>
        </w:rPr>
        <w:t>Пустынникова</w:t>
      </w:r>
      <w:proofErr w:type="spellEnd"/>
      <w:r w:rsidRPr="00DA6C5D">
        <w:rPr>
          <w:sz w:val="20"/>
          <w:szCs w:val="20"/>
        </w:rPr>
        <w:t>. — Электрон. текстовые данные. — Саратов: Ай Пи Эр Медиа, 2018. — 126 c. — 978-5-4486-0185-9. — Режим доступа: http://www.iprbookshop.ru/71569</w:t>
      </w:r>
    </w:p>
    <w:p w:rsidR="00DA6C5D" w:rsidRPr="00DA6C5D" w:rsidRDefault="00DA6C5D" w:rsidP="00DA6C5D">
      <w:pPr>
        <w:pStyle w:val="afffc"/>
        <w:numPr>
          <w:ilvl w:val="0"/>
          <w:numId w:val="43"/>
        </w:numPr>
        <w:rPr>
          <w:sz w:val="20"/>
          <w:szCs w:val="20"/>
        </w:rPr>
      </w:pPr>
      <w:proofErr w:type="spellStart"/>
      <w:r w:rsidRPr="00DA6C5D">
        <w:rPr>
          <w:sz w:val="20"/>
          <w:szCs w:val="20"/>
        </w:rPr>
        <w:t>Кентбаева</w:t>
      </w:r>
      <w:proofErr w:type="spellEnd"/>
      <w:r w:rsidRPr="00DA6C5D">
        <w:rPr>
          <w:sz w:val="20"/>
          <w:szCs w:val="20"/>
        </w:rPr>
        <w:t xml:space="preserve"> Б.А. Методология научных исследований [Электронный ресурс] : учебник / Б.А. </w:t>
      </w:r>
      <w:proofErr w:type="spellStart"/>
      <w:r w:rsidRPr="00DA6C5D">
        <w:rPr>
          <w:sz w:val="20"/>
          <w:szCs w:val="20"/>
        </w:rPr>
        <w:t>Кентбаева</w:t>
      </w:r>
      <w:proofErr w:type="spellEnd"/>
      <w:r w:rsidRPr="00DA6C5D">
        <w:rPr>
          <w:sz w:val="20"/>
          <w:szCs w:val="20"/>
        </w:rPr>
        <w:t xml:space="preserve">. — Электрон. текстовые данные. — Алматы: </w:t>
      </w:r>
      <w:proofErr w:type="spellStart"/>
      <w:r w:rsidRPr="00DA6C5D">
        <w:rPr>
          <w:sz w:val="20"/>
          <w:szCs w:val="20"/>
        </w:rPr>
        <w:t>Нур-Принт</w:t>
      </w:r>
      <w:proofErr w:type="spellEnd"/>
      <w:r w:rsidRPr="00DA6C5D">
        <w:rPr>
          <w:sz w:val="20"/>
          <w:szCs w:val="20"/>
        </w:rPr>
        <w:t>, 2014. — 209 c. — 978-601-241-535-3. — Режим доступа: http://www.iprbookshop.ru/69140</w:t>
      </w:r>
    </w:p>
    <w:p w:rsidR="0036568F" w:rsidRPr="003D14DD" w:rsidRDefault="0036568F" w:rsidP="0036568F">
      <w:pPr>
        <w:tabs>
          <w:tab w:val="left" w:pos="993"/>
        </w:tabs>
        <w:suppressAutoHyphens/>
        <w:ind w:firstLine="709"/>
        <w:jc w:val="both"/>
        <w:rPr>
          <w:b/>
          <w:sz w:val="20"/>
          <w:szCs w:val="20"/>
        </w:rPr>
      </w:pPr>
    </w:p>
    <w:p w:rsidR="0036568F" w:rsidRPr="003D14DD" w:rsidRDefault="00EF6569" w:rsidP="0036568F">
      <w:pPr>
        <w:tabs>
          <w:tab w:val="left" w:pos="993"/>
        </w:tabs>
        <w:suppressAutoHyphens/>
        <w:ind w:firstLine="709"/>
        <w:jc w:val="both"/>
        <w:rPr>
          <w:b/>
          <w:sz w:val="20"/>
          <w:szCs w:val="20"/>
        </w:rPr>
      </w:pPr>
      <w:r>
        <w:rPr>
          <w:b/>
          <w:sz w:val="20"/>
          <w:szCs w:val="20"/>
        </w:rPr>
        <w:t>7</w:t>
      </w:r>
      <w:r w:rsidR="0036568F" w:rsidRPr="003D14DD">
        <w:rPr>
          <w:b/>
          <w:sz w:val="20"/>
          <w:szCs w:val="20"/>
        </w:rPr>
        <w:t xml:space="preserve">.2 Ресурсы информационно-телекоммуникационной сети «Интернет» </w:t>
      </w:r>
    </w:p>
    <w:p w:rsidR="0036568F" w:rsidRPr="003D14DD" w:rsidRDefault="0036568F" w:rsidP="0036568F">
      <w:pPr>
        <w:pStyle w:val="2"/>
        <w:numPr>
          <w:ilvl w:val="0"/>
          <w:numId w:val="17"/>
        </w:numPr>
        <w:tabs>
          <w:tab w:val="clear" w:pos="1429"/>
          <w:tab w:val="left" w:pos="567"/>
          <w:tab w:val="left" w:pos="993"/>
        </w:tabs>
        <w:ind w:left="0" w:firstLine="709"/>
        <w:contextualSpacing/>
        <w:rPr>
          <w:sz w:val="20"/>
          <w:szCs w:val="20"/>
        </w:rPr>
      </w:pPr>
      <w:r w:rsidRPr="003D14DD">
        <w:rPr>
          <w:sz w:val="20"/>
          <w:szCs w:val="20"/>
        </w:rPr>
        <w:t xml:space="preserve">Цифровая библиотека по философии. </w:t>
      </w:r>
      <w:r w:rsidRPr="003D14DD">
        <w:rPr>
          <w:sz w:val="20"/>
          <w:szCs w:val="20"/>
          <w:lang w:val="en-US"/>
        </w:rPr>
        <w:t>URL</w:t>
      </w:r>
      <w:r w:rsidRPr="003D14DD">
        <w:rPr>
          <w:sz w:val="20"/>
          <w:szCs w:val="20"/>
        </w:rPr>
        <w:t xml:space="preserve">: </w:t>
      </w:r>
      <w:hyperlink r:id="rId6" w:history="1">
        <w:r w:rsidRPr="003D14DD">
          <w:rPr>
            <w:rStyle w:val="ac"/>
            <w:sz w:val="20"/>
            <w:szCs w:val="20"/>
            <w:lang w:val="en-US"/>
          </w:rPr>
          <w:t>http</w:t>
        </w:r>
        <w:r w:rsidRPr="003D14DD">
          <w:rPr>
            <w:rStyle w:val="ac"/>
            <w:sz w:val="20"/>
            <w:szCs w:val="20"/>
          </w:rPr>
          <w:t>://</w:t>
        </w:r>
        <w:proofErr w:type="spellStart"/>
        <w:r w:rsidRPr="003D14DD">
          <w:rPr>
            <w:rStyle w:val="ac"/>
            <w:sz w:val="20"/>
            <w:szCs w:val="20"/>
            <w:lang w:val="en-US"/>
          </w:rPr>
          <w:t>filosof</w:t>
        </w:r>
        <w:proofErr w:type="spellEnd"/>
        <w:r w:rsidRPr="003D14DD">
          <w:rPr>
            <w:rStyle w:val="ac"/>
            <w:sz w:val="20"/>
            <w:szCs w:val="20"/>
          </w:rPr>
          <w:t>.</w:t>
        </w:r>
        <w:r w:rsidRPr="003D14DD">
          <w:rPr>
            <w:rStyle w:val="ac"/>
            <w:sz w:val="20"/>
            <w:szCs w:val="20"/>
            <w:lang w:val="en-US"/>
          </w:rPr>
          <w:t>historic</w:t>
        </w:r>
        <w:r w:rsidRPr="003D14DD">
          <w:rPr>
            <w:rStyle w:val="ac"/>
            <w:sz w:val="20"/>
            <w:szCs w:val="20"/>
          </w:rPr>
          <w:t>.</w:t>
        </w:r>
        <w:proofErr w:type="spellStart"/>
        <w:r w:rsidRPr="003D14DD">
          <w:rPr>
            <w:rStyle w:val="ac"/>
            <w:sz w:val="20"/>
            <w:szCs w:val="20"/>
            <w:lang w:val="en-US"/>
          </w:rPr>
          <w:t>ru</w:t>
        </w:r>
        <w:proofErr w:type="spellEnd"/>
        <w:r w:rsidRPr="003D14DD">
          <w:rPr>
            <w:rStyle w:val="ac"/>
            <w:sz w:val="20"/>
            <w:szCs w:val="20"/>
          </w:rPr>
          <w:t>/</w:t>
        </w:r>
      </w:hyperlink>
    </w:p>
    <w:p w:rsidR="0036568F" w:rsidRPr="0022313C" w:rsidRDefault="0036568F" w:rsidP="0036568F">
      <w:pPr>
        <w:pStyle w:val="2"/>
        <w:numPr>
          <w:ilvl w:val="0"/>
          <w:numId w:val="17"/>
        </w:numPr>
        <w:tabs>
          <w:tab w:val="clear" w:pos="1429"/>
          <w:tab w:val="left" w:pos="567"/>
          <w:tab w:val="left" w:pos="993"/>
        </w:tabs>
        <w:ind w:left="0" w:firstLine="709"/>
        <w:contextualSpacing/>
        <w:rPr>
          <w:sz w:val="20"/>
          <w:szCs w:val="20"/>
        </w:rPr>
      </w:pPr>
      <w:r w:rsidRPr="003D14DD">
        <w:rPr>
          <w:sz w:val="20"/>
          <w:szCs w:val="20"/>
        </w:rPr>
        <w:t xml:space="preserve">Журнал «Философские науки»: официальный сайт.– </w:t>
      </w:r>
      <w:hyperlink r:id="rId7" w:history="1">
        <w:r w:rsidR="0022313C" w:rsidRPr="0022313C">
          <w:rPr>
            <w:sz w:val="20"/>
            <w:szCs w:val="20"/>
          </w:rPr>
          <w:t>https://www.phisci.info</w:t>
        </w:r>
      </w:hyperlink>
    </w:p>
    <w:p w:rsidR="0036568F" w:rsidRPr="003D14DD" w:rsidRDefault="0036568F" w:rsidP="0036568F">
      <w:pPr>
        <w:tabs>
          <w:tab w:val="left" w:pos="0"/>
          <w:tab w:val="left" w:pos="993"/>
        </w:tabs>
        <w:suppressAutoHyphens/>
        <w:ind w:firstLine="709"/>
        <w:jc w:val="both"/>
        <w:rPr>
          <w:b/>
          <w:sz w:val="20"/>
          <w:szCs w:val="20"/>
        </w:rPr>
      </w:pPr>
    </w:p>
    <w:p w:rsidR="00903E4B" w:rsidRDefault="00EF6569" w:rsidP="00903E4B">
      <w:pPr>
        <w:ind w:firstLine="567"/>
        <w:jc w:val="both"/>
        <w:rPr>
          <w:b/>
          <w:sz w:val="20"/>
          <w:szCs w:val="20"/>
        </w:rPr>
      </w:pPr>
      <w:r>
        <w:rPr>
          <w:b/>
          <w:sz w:val="20"/>
          <w:szCs w:val="20"/>
        </w:rPr>
        <w:t>8</w:t>
      </w:r>
      <w:r w:rsidR="00903E4B">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03E4B" w:rsidRDefault="00903E4B" w:rsidP="00903E4B">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903E4B" w:rsidRDefault="00903E4B" w:rsidP="00903E4B">
      <w:pPr>
        <w:ind w:firstLine="567"/>
        <w:jc w:val="both"/>
        <w:rPr>
          <w:sz w:val="20"/>
          <w:szCs w:val="20"/>
        </w:rPr>
      </w:pPr>
      <w:r>
        <w:rPr>
          <w:sz w:val="20"/>
          <w:szCs w:val="20"/>
        </w:rPr>
        <w:t xml:space="preserve">- </w:t>
      </w:r>
      <w:r w:rsidR="000069EB" w:rsidRPr="000069EB">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03E4B" w:rsidRDefault="00903E4B" w:rsidP="00903E4B">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03E4B" w:rsidRDefault="00903E4B" w:rsidP="00903E4B">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36568F" w:rsidRPr="003D14DD" w:rsidRDefault="0036568F" w:rsidP="0036568F">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36568F" w:rsidRPr="003D14DD" w:rsidRDefault="0036568F" w:rsidP="0036568F">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36568F" w:rsidRPr="003D14DD" w:rsidRDefault="0036568F" w:rsidP="0036568F">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36568F" w:rsidRPr="003D14DD" w:rsidRDefault="0036568F" w:rsidP="0036568F">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36568F" w:rsidRPr="003D14DD" w:rsidRDefault="0036568F" w:rsidP="0036568F">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36568F" w:rsidRPr="003D14DD" w:rsidRDefault="0036568F" w:rsidP="0036568F">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36568F" w:rsidRPr="003D14DD" w:rsidRDefault="0036568F" w:rsidP="0036568F">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6568F" w:rsidRPr="003D14DD" w:rsidRDefault="0036568F" w:rsidP="0036568F">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6568F" w:rsidRPr="003D14DD" w:rsidRDefault="0036568F" w:rsidP="0036568F">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36568F" w:rsidRPr="003D14DD" w:rsidRDefault="0036568F" w:rsidP="0036568F">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36568F" w:rsidRPr="003D14DD" w:rsidRDefault="0036568F" w:rsidP="0036568F">
      <w:pPr>
        <w:ind w:firstLine="709"/>
        <w:jc w:val="both"/>
        <w:rPr>
          <w:sz w:val="20"/>
          <w:szCs w:val="20"/>
        </w:rPr>
      </w:pPr>
      <w:r w:rsidRPr="003D14DD">
        <w:rPr>
          <w:sz w:val="20"/>
          <w:szCs w:val="20"/>
        </w:rPr>
        <w:t>Мой Офис Веб-редакторы https://edit.myoffice.ru (отечественное ПО)</w:t>
      </w:r>
    </w:p>
    <w:p w:rsidR="0036568F" w:rsidRPr="003D14DD" w:rsidRDefault="0036568F" w:rsidP="0036568F">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36568F" w:rsidRPr="003D14DD" w:rsidRDefault="009A5AB7" w:rsidP="0036568F">
      <w:pPr>
        <w:ind w:firstLine="709"/>
        <w:jc w:val="both"/>
        <w:rPr>
          <w:sz w:val="20"/>
          <w:szCs w:val="20"/>
          <w:lang w:val="en-US"/>
        </w:rPr>
      </w:pPr>
      <w:hyperlink r:id="rId8" w:history="1">
        <w:r w:rsidR="0036568F" w:rsidRPr="003D14DD">
          <w:rPr>
            <w:sz w:val="20"/>
            <w:szCs w:val="20"/>
            <w:lang w:val="en-US"/>
          </w:rPr>
          <w:t>http://qsp.su/tools/onlinehelp/about_license_gpl_russian.html</w:t>
        </w:r>
      </w:hyperlink>
      <w:r w:rsidR="0036568F" w:rsidRPr="003D14DD">
        <w:rPr>
          <w:sz w:val="20"/>
          <w:szCs w:val="20"/>
          <w:lang w:val="en-US"/>
        </w:rPr>
        <w:t xml:space="preserve"> </w:t>
      </w:r>
    </w:p>
    <w:p w:rsidR="0036568F" w:rsidRPr="003D14DD" w:rsidRDefault="0036568F" w:rsidP="0036568F">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36568F" w:rsidRPr="003D14DD" w:rsidRDefault="00DD607E" w:rsidP="0036568F">
      <w:pPr>
        <w:ind w:firstLine="709"/>
        <w:jc w:val="both"/>
        <w:rPr>
          <w:sz w:val="20"/>
          <w:szCs w:val="20"/>
        </w:rPr>
      </w:pPr>
      <w:hyperlink r:id="rId9" w:history="1">
        <w:r w:rsidR="0036568F" w:rsidRPr="003D14DD">
          <w:rPr>
            <w:sz w:val="20"/>
            <w:szCs w:val="20"/>
          </w:rPr>
          <w:t>http://qsp.su/tools/onlinehelp/about_license_gpl_russian.html</w:t>
        </w:r>
      </w:hyperlink>
    </w:p>
    <w:p w:rsidR="0036568F" w:rsidRPr="003D14DD" w:rsidRDefault="0036568F" w:rsidP="0036568F">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36568F" w:rsidRPr="003D14DD" w:rsidRDefault="009A5AB7" w:rsidP="0036568F">
      <w:pPr>
        <w:ind w:firstLine="709"/>
        <w:jc w:val="both"/>
        <w:rPr>
          <w:sz w:val="20"/>
          <w:szCs w:val="20"/>
          <w:lang w:val="en-US"/>
        </w:rPr>
      </w:pPr>
      <w:hyperlink r:id="rId10" w:history="1">
        <w:r w:rsidR="0036568F" w:rsidRPr="003D14DD">
          <w:rPr>
            <w:sz w:val="20"/>
            <w:szCs w:val="20"/>
            <w:lang w:val="en-US"/>
          </w:rPr>
          <w:t>http://qsp.su/tools/onlinehelp/about_license_gpl_russian.html</w:t>
        </w:r>
      </w:hyperlink>
      <w:r w:rsidR="0036568F" w:rsidRPr="003D14DD">
        <w:rPr>
          <w:sz w:val="20"/>
          <w:szCs w:val="20"/>
          <w:lang w:val="en-US"/>
        </w:rPr>
        <w:t xml:space="preserve"> </w:t>
      </w:r>
    </w:p>
    <w:p w:rsidR="0036568F" w:rsidRPr="003D14DD" w:rsidRDefault="0036568F" w:rsidP="0036568F">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36568F" w:rsidRPr="003D14DD" w:rsidRDefault="009A5AB7" w:rsidP="0036568F">
      <w:pPr>
        <w:ind w:firstLine="709"/>
        <w:jc w:val="both"/>
        <w:rPr>
          <w:sz w:val="20"/>
          <w:szCs w:val="20"/>
          <w:lang w:val="en-US"/>
        </w:rPr>
      </w:pPr>
      <w:hyperlink r:id="rId11" w:history="1">
        <w:r w:rsidR="0036568F" w:rsidRPr="003D14DD">
          <w:rPr>
            <w:sz w:val="20"/>
            <w:szCs w:val="20"/>
            <w:lang w:val="en-US"/>
          </w:rPr>
          <w:t>http://qsp.su/tools/onlinehelp/about_license_gpl_russian.html</w:t>
        </w:r>
      </w:hyperlink>
    </w:p>
    <w:p w:rsidR="0036568F" w:rsidRPr="003D14DD" w:rsidRDefault="0036568F" w:rsidP="0036568F">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36568F" w:rsidRPr="003D14DD" w:rsidRDefault="009A5AB7" w:rsidP="0036568F">
      <w:pPr>
        <w:ind w:firstLine="709"/>
        <w:jc w:val="both"/>
        <w:rPr>
          <w:sz w:val="20"/>
          <w:szCs w:val="20"/>
          <w:lang w:val="en-US"/>
        </w:rPr>
      </w:pPr>
      <w:hyperlink r:id="rId12" w:history="1">
        <w:r w:rsidR="0036568F" w:rsidRPr="003D14DD">
          <w:rPr>
            <w:sz w:val="20"/>
            <w:szCs w:val="20"/>
            <w:lang w:val="en-US"/>
          </w:rPr>
          <w:t>http://qsp.su/tools/onlinehelp/about_license_gpl_russian.html</w:t>
        </w:r>
      </w:hyperlink>
    </w:p>
    <w:p w:rsidR="0036568F" w:rsidRPr="003D14DD" w:rsidRDefault="0036568F" w:rsidP="0036568F">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36568F" w:rsidRPr="003D14DD" w:rsidRDefault="0036568F" w:rsidP="0036568F">
      <w:pPr>
        <w:ind w:firstLine="709"/>
        <w:jc w:val="both"/>
        <w:rPr>
          <w:sz w:val="20"/>
          <w:szCs w:val="20"/>
        </w:rPr>
      </w:pPr>
      <w:r w:rsidRPr="003D14DD">
        <w:rPr>
          <w:sz w:val="20"/>
          <w:szCs w:val="20"/>
        </w:rPr>
        <w:t xml:space="preserve">предназначенное для работы с текстами;  </w:t>
      </w:r>
    </w:p>
    <w:p w:rsidR="0036568F" w:rsidRPr="003D14DD" w:rsidRDefault="0036568F" w:rsidP="0036568F">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36568F" w:rsidRPr="003D14DD" w:rsidRDefault="0036568F" w:rsidP="0036568F">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36568F" w:rsidRPr="003D14DD" w:rsidRDefault="0036568F" w:rsidP="0036568F">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36568F" w:rsidRPr="003D14DD" w:rsidRDefault="0036568F" w:rsidP="0036568F">
      <w:pPr>
        <w:ind w:firstLine="709"/>
        <w:rPr>
          <w:sz w:val="20"/>
          <w:szCs w:val="20"/>
        </w:rPr>
      </w:pPr>
      <w:r w:rsidRPr="003D14DD">
        <w:rPr>
          <w:sz w:val="20"/>
          <w:szCs w:val="20"/>
        </w:rPr>
        <w:t>Российское образование. Федеральный портал http://www.edu.ru/</w:t>
      </w:r>
      <w:r w:rsidRPr="003D14DD">
        <w:rPr>
          <w:sz w:val="20"/>
          <w:szCs w:val="20"/>
        </w:rPr>
        <w:br/>
        <w:t>Электронные версии изданий по психологии и педагогике https://psyjournals.ru/psyedu_ru/index.shtml</w:t>
      </w:r>
    </w:p>
    <w:p w:rsidR="0036568F" w:rsidRPr="003D14DD" w:rsidRDefault="0036568F" w:rsidP="0036568F">
      <w:pPr>
        <w:ind w:firstLine="709"/>
        <w:rPr>
          <w:sz w:val="20"/>
          <w:szCs w:val="20"/>
        </w:rPr>
      </w:pPr>
      <w:r w:rsidRPr="003D14DD">
        <w:rPr>
          <w:sz w:val="20"/>
          <w:szCs w:val="20"/>
        </w:rPr>
        <w:t xml:space="preserve">Научная электронная библиотека </w:t>
      </w:r>
      <w:r w:rsidRPr="003D14DD">
        <w:rPr>
          <w:sz w:val="20"/>
          <w:szCs w:val="20"/>
          <w:lang w:val="en-US"/>
        </w:rPr>
        <w:t>http</w:t>
      </w:r>
      <w:r w:rsidRPr="003D14DD">
        <w:rPr>
          <w:sz w:val="20"/>
          <w:szCs w:val="20"/>
        </w:rPr>
        <w:t>://</w:t>
      </w:r>
      <w:proofErr w:type="spellStart"/>
      <w:r w:rsidRPr="003D14DD">
        <w:rPr>
          <w:sz w:val="20"/>
          <w:szCs w:val="20"/>
          <w:lang w:val="en-US"/>
        </w:rPr>
        <w:t>elibrary</w:t>
      </w:r>
      <w:proofErr w:type="spellEnd"/>
      <w:r w:rsidRPr="003D14DD">
        <w:rPr>
          <w:sz w:val="20"/>
          <w:szCs w:val="20"/>
        </w:rPr>
        <w:t>.</w:t>
      </w:r>
      <w:proofErr w:type="spellStart"/>
      <w:r w:rsidRPr="003D14DD">
        <w:rPr>
          <w:sz w:val="20"/>
          <w:szCs w:val="20"/>
          <w:lang w:val="en-US"/>
        </w:rPr>
        <w:t>ru</w:t>
      </w:r>
      <w:proofErr w:type="spellEnd"/>
    </w:p>
    <w:p w:rsidR="0036568F" w:rsidRPr="003D14DD" w:rsidRDefault="0036568F" w:rsidP="0036568F">
      <w:pPr>
        <w:ind w:firstLine="709"/>
        <w:rPr>
          <w:sz w:val="20"/>
          <w:szCs w:val="20"/>
        </w:rPr>
      </w:pPr>
      <w:r w:rsidRPr="003D14DD">
        <w:rPr>
          <w:sz w:val="20"/>
          <w:szCs w:val="20"/>
        </w:rPr>
        <w:t xml:space="preserve">Электронно-библиотечная система </w:t>
      </w:r>
      <w:proofErr w:type="spellStart"/>
      <w:r w:rsidRPr="003D14DD">
        <w:rPr>
          <w:sz w:val="20"/>
          <w:szCs w:val="20"/>
          <w:lang w:val="en-US"/>
        </w:rPr>
        <w:t>IPRbooks</w:t>
      </w:r>
      <w:proofErr w:type="spellEnd"/>
      <w:r w:rsidRPr="003D14DD">
        <w:rPr>
          <w:sz w:val="20"/>
          <w:szCs w:val="20"/>
        </w:rPr>
        <w:t xml:space="preserve"> (ЭБС </w:t>
      </w:r>
      <w:proofErr w:type="spellStart"/>
      <w:r w:rsidRPr="003D14DD">
        <w:rPr>
          <w:sz w:val="20"/>
          <w:szCs w:val="20"/>
          <w:lang w:val="en-US"/>
        </w:rPr>
        <w:t>IPRbooks</w:t>
      </w:r>
      <w:proofErr w:type="spellEnd"/>
      <w:r w:rsidRPr="003D14DD">
        <w:rPr>
          <w:sz w:val="20"/>
          <w:szCs w:val="20"/>
        </w:rPr>
        <w:t>) –</w:t>
      </w:r>
    </w:p>
    <w:p w:rsidR="0036568F" w:rsidRPr="003D14DD" w:rsidRDefault="0036568F" w:rsidP="0036568F">
      <w:pPr>
        <w:ind w:firstLine="709"/>
        <w:rPr>
          <w:sz w:val="20"/>
          <w:szCs w:val="20"/>
        </w:rPr>
      </w:pPr>
      <w:r w:rsidRPr="003D14DD">
        <w:rPr>
          <w:sz w:val="20"/>
          <w:szCs w:val="20"/>
        </w:rPr>
        <w:t>электронная библиотека по всем отраслям знаний</w:t>
      </w:r>
    </w:p>
    <w:p w:rsidR="0036568F" w:rsidRPr="003D14DD" w:rsidRDefault="0036568F" w:rsidP="0036568F">
      <w:pPr>
        <w:ind w:firstLine="709"/>
        <w:rPr>
          <w:sz w:val="20"/>
          <w:szCs w:val="20"/>
        </w:rPr>
      </w:pPr>
      <w:r w:rsidRPr="003D14DD">
        <w:rPr>
          <w:sz w:val="20"/>
          <w:szCs w:val="20"/>
          <w:lang w:val="en-US"/>
        </w:rPr>
        <w:t>http</w:t>
      </w:r>
      <w:r w:rsidRPr="003D14DD">
        <w:rPr>
          <w:sz w:val="20"/>
          <w:szCs w:val="20"/>
        </w:rPr>
        <w:t>://</w:t>
      </w:r>
      <w:r w:rsidRPr="003D14DD">
        <w:rPr>
          <w:sz w:val="20"/>
          <w:szCs w:val="20"/>
          <w:lang w:val="en-US"/>
        </w:rPr>
        <w:t>www</w:t>
      </w:r>
      <w:r w:rsidRPr="003D14DD">
        <w:rPr>
          <w:sz w:val="20"/>
          <w:szCs w:val="20"/>
        </w:rPr>
        <w:t>.</w:t>
      </w:r>
      <w:proofErr w:type="spellStart"/>
      <w:r w:rsidRPr="003D14DD">
        <w:rPr>
          <w:sz w:val="20"/>
          <w:szCs w:val="20"/>
          <w:lang w:val="en-US"/>
        </w:rPr>
        <w:t>iprbookshop</w:t>
      </w:r>
      <w:proofErr w:type="spellEnd"/>
      <w:r w:rsidRPr="003D14DD">
        <w:rPr>
          <w:sz w:val="20"/>
          <w:szCs w:val="20"/>
        </w:rPr>
        <w:t>.</w:t>
      </w:r>
      <w:proofErr w:type="spellStart"/>
      <w:r w:rsidRPr="003D14DD">
        <w:rPr>
          <w:sz w:val="20"/>
          <w:szCs w:val="20"/>
          <w:lang w:val="en-US"/>
        </w:rPr>
        <w:t>ru</w:t>
      </w:r>
      <w:proofErr w:type="spellEnd"/>
    </w:p>
    <w:p w:rsidR="0036568F" w:rsidRPr="003D14DD" w:rsidRDefault="0036568F" w:rsidP="0036568F">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D03AAA" w:rsidRPr="00D03AAA" w:rsidRDefault="00D03AAA" w:rsidP="00D03AAA">
      <w:pPr>
        <w:rPr>
          <w:sz w:val="20"/>
          <w:szCs w:val="20"/>
        </w:rPr>
      </w:pPr>
      <w:r w:rsidRPr="00D03AAA">
        <w:rPr>
          <w:sz w:val="20"/>
          <w:szCs w:val="20"/>
        </w:rPr>
        <w:lastRenderedPageBreak/>
        <w:t xml:space="preserve">Справочно-правовая система «Гарант»; </w:t>
      </w:r>
    </w:p>
    <w:p w:rsidR="00335312" w:rsidRDefault="00D03AAA" w:rsidP="00D03AAA">
      <w:r w:rsidRPr="00D03AAA">
        <w:rPr>
          <w:sz w:val="20"/>
          <w:szCs w:val="20"/>
        </w:rPr>
        <w:t>Справочно-правовая система «Консультант Плюс».</w:t>
      </w:r>
    </w:p>
    <w:sectPr w:rsidR="00335312" w:rsidSect="00981C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8B289EA"/>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56711C"/>
    <w:multiLevelType w:val="hybridMultilevel"/>
    <w:tmpl w:val="3E523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D92CDC"/>
    <w:multiLevelType w:val="multilevel"/>
    <w:tmpl w:val="04D92CDC"/>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60C269F"/>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6F45DE6"/>
    <w:multiLevelType w:val="multilevel"/>
    <w:tmpl w:val="06F45D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E012C0"/>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2"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2301240"/>
    <w:multiLevelType w:val="hybridMultilevel"/>
    <w:tmpl w:val="3E523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6A92DEB"/>
    <w:multiLevelType w:val="hybridMultilevel"/>
    <w:tmpl w:val="98081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F2074F1"/>
    <w:multiLevelType w:val="multilevel"/>
    <w:tmpl w:val="3F2074F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58527DFA"/>
    <w:multiLevelType w:val="multilevel"/>
    <w:tmpl w:val="58527D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B162F39"/>
    <w:multiLevelType w:val="multilevel"/>
    <w:tmpl w:val="5B162F3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3" w15:restartNumberingAfterBreak="0">
    <w:nsid w:val="60E2129C"/>
    <w:multiLevelType w:val="multilevel"/>
    <w:tmpl w:val="60E212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912A86"/>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EA50459"/>
    <w:multiLevelType w:val="hybridMultilevel"/>
    <w:tmpl w:val="98081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392994"/>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8A80E61"/>
    <w:multiLevelType w:val="multilevel"/>
    <w:tmpl w:val="78A80E61"/>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3C3CF9"/>
    <w:multiLevelType w:val="multilevel"/>
    <w:tmpl w:val="793C3CF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C81F90"/>
    <w:multiLevelType w:val="multilevel"/>
    <w:tmpl w:val="7AC81F9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8"/>
  </w:num>
  <w:num w:numId="3">
    <w:abstractNumId w:val="1"/>
    <w:lvlOverride w:ilvl="0">
      <w:startOverride w:val="1"/>
    </w:lvlOverride>
  </w:num>
  <w:num w:numId="4">
    <w:abstractNumId w:val="37"/>
  </w:num>
  <w:num w:numId="5">
    <w:abstractNumId w:val="3"/>
  </w:num>
  <w:num w:numId="6">
    <w:abstractNumId w:val="23"/>
  </w:num>
  <w:num w:numId="7">
    <w:abstractNumId w:val="9"/>
  </w:num>
  <w:num w:numId="8">
    <w:abstractNumId w:val="26"/>
  </w:num>
  <w:num w:numId="9">
    <w:abstractNumId w:val="17"/>
  </w:num>
  <w:num w:numId="10">
    <w:abstractNumId w:val="2"/>
  </w:num>
  <w:num w:numId="11">
    <w:abstractNumId w:val="13"/>
  </w:num>
  <w:num w:numId="12">
    <w:abstractNumId w:val="29"/>
  </w:num>
  <w:num w:numId="13">
    <w:abstractNumId w:val="14"/>
  </w:num>
  <w:num w:numId="14">
    <w:abstractNumId w:val="20"/>
  </w:num>
  <w:num w:numId="15">
    <w:abstractNumId w:val="11"/>
  </w:num>
  <w:num w:numId="16">
    <w:abstractNumId w:val="12"/>
  </w:num>
  <w:num w:numId="17">
    <w:abstractNumId w:val="24"/>
  </w:num>
  <w:num w:numId="18">
    <w:abstractNumId w:val="15"/>
    <w:lvlOverride w:ilvl="0">
      <w:startOverride w:val="1"/>
    </w:lvlOverride>
  </w:num>
  <w:num w:numId="19">
    <w:abstractNumId w:val="19"/>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36"/>
  </w:num>
  <w:num w:numId="22">
    <w:abstractNumId w:val="33"/>
  </w:num>
  <w:num w:numId="23">
    <w:abstractNumId w:val="31"/>
  </w:num>
  <w:num w:numId="24">
    <w:abstractNumId w:val="40"/>
  </w:num>
  <w:num w:numId="25">
    <w:abstractNumId w:val="6"/>
  </w:num>
  <w:num w:numId="26">
    <w:abstractNumId w:val="25"/>
  </w:num>
  <w:num w:numId="27">
    <w:abstractNumId w:val="30"/>
  </w:num>
  <w:num w:numId="28">
    <w:abstractNumId w:val="39"/>
  </w:num>
  <w:num w:numId="29">
    <w:abstractNumId w:val="41"/>
  </w:num>
  <w:num w:numId="30">
    <w:abstractNumId w:val="8"/>
  </w:num>
  <w:num w:numId="31">
    <w:abstractNumId w:val="32"/>
  </w:num>
  <w:num w:numId="32">
    <w:abstractNumId w:val="10"/>
  </w:num>
  <w:num w:numId="33">
    <w:abstractNumId w:val="7"/>
  </w:num>
  <w:num w:numId="34">
    <w:abstractNumId w:val="34"/>
  </w:num>
  <w:num w:numId="35">
    <w:abstractNumId w:val="38"/>
  </w:num>
  <w:num w:numId="36">
    <w:abstractNumId w:val="16"/>
  </w:num>
  <w:num w:numId="37">
    <w:abstractNumId w:val="27"/>
  </w:num>
  <w:num w:numId="38">
    <w:abstractNumId w:val="22"/>
  </w:num>
  <w:num w:numId="39">
    <w:abstractNumId w:val="3"/>
  </w:num>
  <w:num w:numId="40">
    <w:abstractNumId w:val="21"/>
  </w:num>
  <w:num w:numId="41">
    <w:abstractNumId w:val="35"/>
  </w:num>
  <w:num w:numId="42">
    <w:abstractNumId w:val="5"/>
  </w:num>
  <w:num w:numId="43">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1C"/>
    <w:rsid w:val="000069EB"/>
    <w:rsid w:val="0022313C"/>
    <w:rsid w:val="00242A8E"/>
    <w:rsid w:val="00333F02"/>
    <w:rsid w:val="0036568F"/>
    <w:rsid w:val="003A1929"/>
    <w:rsid w:val="003A67EA"/>
    <w:rsid w:val="005C1B32"/>
    <w:rsid w:val="00602890"/>
    <w:rsid w:val="0064422B"/>
    <w:rsid w:val="006E45BA"/>
    <w:rsid w:val="007730E1"/>
    <w:rsid w:val="007F7C79"/>
    <w:rsid w:val="008A5C34"/>
    <w:rsid w:val="00903E4B"/>
    <w:rsid w:val="00981CDC"/>
    <w:rsid w:val="009A5AB7"/>
    <w:rsid w:val="00AF00A4"/>
    <w:rsid w:val="00B3621C"/>
    <w:rsid w:val="00B668E7"/>
    <w:rsid w:val="00C36E10"/>
    <w:rsid w:val="00C84C5C"/>
    <w:rsid w:val="00D03AAA"/>
    <w:rsid w:val="00D65AB1"/>
    <w:rsid w:val="00DA6C5D"/>
    <w:rsid w:val="00DD607E"/>
    <w:rsid w:val="00E0171A"/>
    <w:rsid w:val="00EF6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DE26"/>
  <w15:docId w15:val="{B285134A-7270-4C26-AFE3-E2DE5E0A2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6568F"/>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36568F"/>
    <w:pPr>
      <w:ind w:firstLine="454"/>
      <w:outlineLvl w:val="0"/>
    </w:pPr>
    <w:rPr>
      <w:b/>
      <w:caps/>
    </w:rPr>
  </w:style>
  <w:style w:type="paragraph" w:styleId="21">
    <w:name w:val="heading 2"/>
    <w:basedOn w:val="a3"/>
    <w:next w:val="a3"/>
    <w:link w:val="23"/>
    <w:qFormat/>
    <w:rsid w:val="0036568F"/>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36568F"/>
    <w:pPr>
      <w:spacing w:before="100" w:beforeAutospacing="1" w:after="100" w:afterAutospacing="1"/>
      <w:outlineLvl w:val="2"/>
    </w:pPr>
    <w:rPr>
      <w:b/>
      <w:bCs/>
      <w:sz w:val="27"/>
      <w:szCs w:val="27"/>
    </w:rPr>
  </w:style>
  <w:style w:type="paragraph" w:styleId="41">
    <w:name w:val="heading 4"/>
    <w:basedOn w:val="a3"/>
    <w:next w:val="a3"/>
    <w:link w:val="42"/>
    <w:qFormat/>
    <w:rsid w:val="0036568F"/>
    <w:pPr>
      <w:keepNext/>
      <w:spacing w:before="240" w:after="60"/>
      <w:outlineLvl w:val="3"/>
    </w:pPr>
    <w:rPr>
      <w:b/>
      <w:bCs/>
      <w:sz w:val="28"/>
      <w:szCs w:val="28"/>
    </w:rPr>
  </w:style>
  <w:style w:type="paragraph" w:styleId="50">
    <w:name w:val="heading 5"/>
    <w:basedOn w:val="a3"/>
    <w:next w:val="a3"/>
    <w:link w:val="51"/>
    <w:qFormat/>
    <w:rsid w:val="0036568F"/>
    <w:pPr>
      <w:spacing w:before="240" w:after="60"/>
      <w:outlineLvl w:val="4"/>
    </w:pPr>
    <w:rPr>
      <w:b/>
      <w:bCs/>
      <w:i/>
      <w:iCs/>
      <w:sz w:val="26"/>
      <w:szCs w:val="26"/>
    </w:rPr>
  </w:style>
  <w:style w:type="paragraph" w:styleId="6">
    <w:name w:val="heading 6"/>
    <w:basedOn w:val="a3"/>
    <w:next w:val="a3"/>
    <w:link w:val="60"/>
    <w:qFormat/>
    <w:rsid w:val="0036568F"/>
    <w:pPr>
      <w:spacing w:before="240" w:after="60"/>
      <w:outlineLvl w:val="5"/>
    </w:pPr>
    <w:rPr>
      <w:rFonts w:ascii="Calibri" w:hAnsi="Calibri"/>
      <w:b/>
      <w:bCs/>
      <w:sz w:val="22"/>
      <w:szCs w:val="22"/>
    </w:rPr>
  </w:style>
  <w:style w:type="paragraph" w:styleId="7">
    <w:name w:val="heading 7"/>
    <w:basedOn w:val="a3"/>
    <w:next w:val="a3"/>
    <w:link w:val="70"/>
    <w:qFormat/>
    <w:rsid w:val="0036568F"/>
    <w:pPr>
      <w:spacing w:before="240" w:after="60"/>
      <w:outlineLvl w:val="6"/>
    </w:pPr>
    <w:rPr>
      <w:rFonts w:ascii="Calibri" w:hAnsi="Calibri"/>
    </w:rPr>
  </w:style>
  <w:style w:type="paragraph" w:styleId="80">
    <w:name w:val="heading 8"/>
    <w:basedOn w:val="a3"/>
    <w:next w:val="a3"/>
    <w:link w:val="81"/>
    <w:qFormat/>
    <w:rsid w:val="0036568F"/>
    <w:pPr>
      <w:spacing w:before="240" w:after="60"/>
      <w:outlineLvl w:val="7"/>
    </w:pPr>
    <w:rPr>
      <w:rFonts w:ascii="Calibri" w:hAnsi="Calibri"/>
      <w:i/>
      <w:iCs/>
      <w:lang w:eastAsia="en-US"/>
    </w:rPr>
  </w:style>
  <w:style w:type="paragraph" w:styleId="9">
    <w:name w:val="heading 9"/>
    <w:basedOn w:val="a3"/>
    <w:next w:val="a3"/>
    <w:link w:val="90"/>
    <w:qFormat/>
    <w:rsid w:val="0036568F"/>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36568F"/>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36568F"/>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36568F"/>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36568F"/>
    <w:rPr>
      <w:rFonts w:ascii="Times New Roman" w:eastAsia="Times New Roman" w:hAnsi="Times New Roman" w:cs="Times New Roman"/>
      <w:b/>
      <w:bCs/>
      <w:sz w:val="28"/>
      <w:szCs w:val="28"/>
    </w:rPr>
  </w:style>
  <w:style w:type="character" w:customStyle="1" w:styleId="51">
    <w:name w:val="Заголовок 5 Знак"/>
    <w:basedOn w:val="a4"/>
    <w:link w:val="50"/>
    <w:rsid w:val="0036568F"/>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36568F"/>
    <w:rPr>
      <w:rFonts w:ascii="Calibri" w:eastAsia="Times New Roman" w:hAnsi="Calibri" w:cs="Times New Roman"/>
      <w:b/>
      <w:bCs/>
    </w:rPr>
  </w:style>
  <w:style w:type="character" w:customStyle="1" w:styleId="70">
    <w:name w:val="Заголовок 7 Знак"/>
    <w:basedOn w:val="a4"/>
    <w:link w:val="7"/>
    <w:rsid w:val="0036568F"/>
    <w:rPr>
      <w:rFonts w:ascii="Calibri" w:eastAsia="Times New Roman" w:hAnsi="Calibri" w:cs="Times New Roman"/>
      <w:sz w:val="24"/>
      <w:szCs w:val="24"/>
    </w:rPr>
  </w:style>
  <w:style w:type="character" w:customStyle="1" w:styleId="81">
    <w:name w:val="Заголовок 8 Знак"/>
    <w:basedOn w:val="a4"/>
    <w:link w:val="80"/>
    <w:rsid w:val="0036568F"/>
    <w:rPr>
      <w:rFonts w:ascii="Calibri" w:eastAsia="Times New Roman" w:hAnsi="Calibri" w:cs="Times New Roman"/>
      <w:i/>
      <w:iCs/>
      <w:sz w:val="24"/>
      <w:szCs w:val="24"/>
    </w:rPr>
  </w:style>
  <w:style w:type="character" w:customStyle="1" w:styleId="90">
    <w:name w:val="Заголовок 9 Знак"/>
    <w:basedOn w:val="a4"/>
    <w:link w:val="9"/>
    <w:rsid w:val="0036568F"/>
    <w:rPr>
      <w:rFonts w:ascii="Cambria" w:eastAsia="Times New Roman" w:hAnsi="Cambria" w:cs="Times New Roman"/>
    </w:rPr>
  </w:style>
  <w:style w:type="character" w:customStyle="1" w:styleId="14">
    <w:name w:val="Заголовок 1 Знак4"/>
    <w:link w:val="11"/>
    <w:locked/>
    <w:rsid w:val="0036568F"/>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36568F"/>
    <w:rPr>
      <w:rFonts w:ascii="Arial" w:eastAsia="Times New Roman" w:hAnsi="Arial" w:cs="Arial"/>
      <w:b/>
      <w:bCs/>
      <w:i/>
      <w:iCs/>
      <w:sz w:val="28"/>
      <w:szCs w:val="28"/>
    </w:rPr>
  </w:style>
  <w:style w:type="character" w:customStyle="1" w:styleId="320">
    <w:name w:val="Заголовок 3 Знак2"/>
    <w:link w:val="32"/>
    <w:locked/>
    <w:rsid w:val="0036568F"/>
    <w:rPr>
      <w:rFonts w:ascii="Times New Roman" w:eastAsia="Times New Roman" w:hAnsi="Times New Roman" w:cs="Times New Roman"/>
      <w:b/>
      <w:bCs/>
      <w:sz w:val="27"/>
      <w:szCs w:val="27"/>
      <w:lang w:eastAsia="ru-RU"/>
    </w:rPr>
  </w:style>
  <w:style w:type="character" w:styleId="HTML">
    <w:name w:val="HTML Sample"/>
    <w:rsid w:val="0036568F"/>
    <w:rPr>
      <w:rFonts w:ascii="Courier New" w:eastAsia="Times New Roman" w:hAnsi="Courier New" w:cs="Courier New"/>
    </w:rPr>
  </w:style>
  <w:style w:type="character" w:styleId="a7">
    <w:name w:val="FollowedHyperlink"/>
    <w:rsid w:val="0036568F"/>
    <w:rPr>
      <w:color w:val="800080"/>
      <w:u w:val="single"/>
    </w:rPr>
  </w:style>
  <w:style w:type="character" w:styleId="a8">
    <w:name w:val="footnote reference"/>
    <w:unhideWhenUsed/>
    <w:rsid w:val="0036568F"/>
    <w:rPr>
      <w:vertAlign w:val="superscript"/>
    </w:rPr>
  </w:style>
  <w:style w:type="character" w:styleId="a9">
    <w:name w:val="annotation reference"/>
    <w:rsid w:val="0036568F"/>
    <w:rPr>
      <w:sz w:val="16"/>
      <w:szCs w:val="16"/>
    </w:rPr>
  </w:style>
  <w:style w:type="character" w:styleId="aa">
    <w:name w:val="endnote reference"/>
    <w:unhideWhenUsed/>
    <w:rsid w:val="0036568F"/>
    <w:rPr>
      <w:vertAlign w:val="superscript"/>
    </w:rPr>
  </w:style>
  <w:style w:type="character" w:styleId="HTML0">
    <w:name w:val="HTML Acronym"/>
    <w:rsid w:val="0036568F"/>
  </w:style>
  <w:style w:type="character" w:styleId="ab">
    <w:name w:val="Emphasis"/>
    <w:qFormat/>
    <w:rsid w:val="0036568F"/>
    <w:rPr>
      <w:i/>
      <w:iCs/>
    </w:rPr>
  </w:style>
  <w:style w:type="character" w:styleId="ac">
    <w:name w:val="Hyperlink"/>
    <w:uiPriority w:val="99"/>
    <w:rsid w:val="0036568F"/>
    <w:rPr>
      <w:color w:val="000000"/>
      <w:u w:val="single"/>
    </w:rPr>
  </w:style>
  <w:style w:type="character" w:styleId="HTML1">
    <w:name w:val="HTML Code"/>
    <w:rsid w:val="0036568F"/>
    <w:rPr>
      <w:rFonts w:ascii="Courier New" w:eastAsia="Times New Roman" w:hAnsi="Courier New" w:cs="Courier New"/>
      <w:sz w:val="20"/>
      <w:szCs w:val="20"/>
    </w:rPr>
  </w:style>
  <w:style w:type="character" w:styleId="ad">
    <w:name w:val="page number"/>
    <w:rsid w:val="0036568F"/>
  </w:style>
  <w:style w:type="character" w:styleId="ae">
    <w:name w:val="line number"/>
    <w:unhideWhenUsed/>
    <w:rsid w:val="0036568F"/>
  </w:style>
  <w:style w:type="character" w:styleId="HTML2">
    <w:name w:val="HTML Definition"/>
    <w:rsid w:val="0036568F"/>
    <w:rPr>
      <w:i/>
      <w:iCs/>
    </w:rPr>
  </w:style>
  <w:style w:type="character" w:styleId="HTML3">
    <w:name w:val="HTML Variable"/>
    <w:rsid w:val="0036568F"/>
    <w:rPr>
      <w:i/>
      <w:iCs/>
    </w:rPr>
  </w:style>
  <w:style w:type="character" w:styleId="HTML4">
    <w:name w:val="HTML Typewriter"/>
    <w:rsid w:val="0036568F"/>
    <w:rPr>
      <w:rFonts w:ascii="Courier New" w:eastAsia="Times New Roman" w:hAnsi="Courier New" w:cs="Courier New"/>
      <w:sz w:val="20"/>
      <w:szCs w:val="20"/>
    </w:rPr>
  </w:style>
  <w:style w:type="character" w:styleId="af">
    <w:name w:val="Strong"/>
    <w:uiPriority w:val="22"/>
    <w:qFormat/>
    <w:rsid w:val="0036568F"/>
    <w:rPr>
      <w:b/>
      <w:bCs/>
    </w:rPr>
  </w:style>
  <w:style w:type="character" w:styleId="HTML5">
    <w:name w:val="HTML Cite"/>
    <w:unhideWhenUsed/>
    <w:rsid w:val="0036568F"/>
    <w:rPr>
      <w:i/>
      <w:iCs/>
    </w:rPr>
  </w:style>
  <w:style w:type="paragraph" w:styleId="af0">
    <w:name w:val="Balloon Text"/>
    <w:basedOn w:val="a3"/>
    <w:link w:val="af1"/>
    <w:rsid w:val="0036568F"/>
    <w:rPr>
      <w:rFonts w:ascii="Tahoma" w:hAnsi="Tahoma"/>
      <w:sz w:val="16"/>
      <w:szCs w:val="16"/>
    </w:rPr>
  </w:style>
  <w:style w:type="character" w:customStyle="1" w:styleId="af1">
    <w:name w:val="Текст выноски Знак"/>
    <w:basedOn w:val="a4"/>
    <w:link w:val="af0"/>
    <w:rsid w:val="0036568F"/>
    <w:rPr>
      <w:rFonts w:ascii="Tahoma" w:eastAsia="Times New Roman" w:hAnsi="Tahoma" w:cs="Times New Roman"/>
      <w:sz w:val="16"/>
      <w:szCs w:val="16"/>
    </w:rPr>
  </w:style>
  <w:style w:type="paragraph" w:styleId="24">
    <w:name w:val="Body Text 2"/>
    <w:basedOn w:val="a3"/>
    <w:link w:val="25"/>
    <w:rsid w:val="0036568F"/>
    <w:pPr>
      <w:jc w:val="both"/>
    </w:pPr>
    <w:rPr>
      <w:color w:val="000000"/>
      <w:sz w:val="28"/>
    </w:rPr>
  </w:style>
  <w:style w:type="character" w:customStyle="1" w:styleId="25">
    <w:name w:val="Основной текст 2 Знак"/>
    <w:basedOn w:val="a4"/>
    <w:link w:val="24"/>
    <w:rsid w:val="0036568F"/>
    <w:rPr>
      <w:rFonts w:ascii="Times New Roman" w:eastAsia="Times New Roman" w:hAnsi="Times New Roman" w:cs="Times New Roman"/>
      <w:color w:val="000000"/>
      <w:sz w:val="28"/>
      <w:szCs w:val="24"/>
      <w:lang w:eastAsia="ru-RU"/>
    </w:rPr>
  </w:style>
  <w:style w:type="paragraph" w:styleId="5">
    <w:name w:val="List Number 5"/>
    <w:basedOn w:val="a3"/>
    <w:rsid w:val="0036568F"/>
    <w:pPr>
      <w:numPr>
        <w:numId w:val="1"/>
      </w:numPr>
      <w:tabs>
        <w:tab w:val="left" w:pos="1492"/>
      </w:tabs>
    </w:pPr>
  </w:style>
  <w:style w:type="paragraph" w:styleId="af2">
    <w:name w:val="Normal Indent"/>
    <w:basedOn w:val="a3"/>
    <w:rsid w:val="0036568F"/>
    <w:pPr>
      <w:ind w:firstLine="720"/>
      <w:jc w:val="both"/>
    </w:pPr>
    <w:rPr>
      <w:sz w:val="28"/>
      <w:szCs w:val="20"/>
    </w:rPr>
  </w:style>
  <w:style w:type="paragraph" w:styleId="af3">
    <w:name w:val="Plain Text"/>
    <w:basedOn w:val="a3"/>
    <w:link w:val="af4"/>
    <w:rsid w:val="0036568F"/>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36568F"/>
    <w:rPr>
      <w:rFonts w:ascii="Courier New" w:eastAsia="Times New Roman" w:hAnsi="Courier New" w:cs="Courier New"/>
      <w:sz w:val="20"/>
      <w:szCs w:val="20"/>
      <w:lang w:eastAsia="ru-RU"/>
    </w:rPr>
  </w:style>
  <w:style w:type="paragraph" w:styleId="34">
    <w:name w:val="Body Text Indent 3"/>
    <w:basedOn w:val="a3"/>
    <w:link w:val="330"/>
    <w:rsid w:val="0036568F"/>
    <w:pPr>
      <w:spacing w:after="120"/>
      <w:ind w:left="283"/>
    </w:pPr>
    <w:rPr>
      <w:sz w:val="16"/>
      <w:szCs w:val="16"/>
    </w:rPr>
  </w:style>
  <w:style w:type="character" w:customStyle="1" w:styleId="35">
    <w:name w:val="Основной текст с отступом 3 Знак"/>
    <w:basedOn w:val="a4"/>
    <w:rsid w:val="0036568F"/>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36568F"/>
    <w:rPr>
      <w:rFonts w:ascii="Times New Roman" w:eastAsia="Times New Roman" w:hAnsi="Times New Roman" w:cs="Times New Roman"/>
      <w:sz w:val="16"/>
      <w:szCs w:val="16"/>
      <w:lang w:eastAsia="ru-RU"/>
    </w:rPr>
  </w:style>
  <w:style w:type="paragraph" w:styleId="af5">
    <w:name w:val="endnote text"/>
    <w:basedOn w:val="a3"/>
    <w:link w:val="af6"/>
    <w:unhideWhenUsed/>
    <w:rsid w:val="0036568F"/>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36568F"/>
    <w:rPr>
      <w:rFonts w:ascii="Times New Roman" w:eastAsia="Times New Roman" w:hAnsi="Times New Roman" w:cs="Times New Roman"/>
      <w:color w:val="000000"/>
      <w:sz w:val="28"/>
      <w:szCs w:val="24"/>
    </w:rPr>
  </w:style>
  <w:style w:type="paragraph" w:styleId="af7">
    <w:name w:val="caption"/>
    <w:basedOn w:val="a3"/>
    <w:next w:val="a3"/>
    <w:qFormat/>
    <w:rsid w:val="0036568F"/>
    <w:rPr>
      <w:b/>
      <w:bCs/>
      <w:sz w:val="20"/>
      <w:szCs w:val="20"/>
    </w:rPr>
  </w:style>
  <w:style w:type="paragraph" w:styleId="af8">
    <w:name w:val="annotation text"/>
    <w:basedOn w:val="a3"/>
    <w:link w:val="af9"/>
    <w:rsid w:val="0036568F"/>
    <w:rPr>
      <w:sz w:val="20"/>
      <w:szCs w:val="20"/>
    </w:rPr>
  </w:style>
  <w:style w:type="character" w:customStyle="1" w:styleId="af9">
    <w:name w:val="Текст примечания Знак"/>
    <w:basedOn w:val="a4"/>
    <w:link w:val="af8"/>
    <w:rsid w:val="0036568F"/>
    <w:rPr>
      <w:rFonts w:ascii="Times New Roman" w:eastAsia="Times New Roman" w:hAnsi="Times New Roman" w:cs="Times New Roman"/>
      <w:sz w:val="20"/>
      <w:szCs w:val="20"/>
      <w:lang w:eastAsia="ru-RU"/>
    </w:rPr>
  </w:style>
  <w:style w:type="paragraph" w:styleId="13">
    <w:name w:val="index 1"/>
    <w:basedOn w:val="a3"/>
    <w:next w:val="a3"/>
    <w:rsid w:val="0036568F"/>
    <w:pPr>
      <w:suppressAutoHyphens/>
      <w:ind w:left="240" w:hanging="240"/>
    </w:pPr>
    <w:rPr>
      <w:lang w:eastAsia="ar-SA"/>
    </w:rPr>
  </w:style>
  <w:style w:type="paragraph" w:styleId="afa">
    <w:name w:val="annotation subject"/>
    <w:basedOn w:val="af8"/>
    <w:next w:val="af8"/>
    <w:link w:val="afb"/>
    <w:rsid w:val="0036568F"/>
    <w:rPr>
      <w:b/>
      <w:bCs/>
    </w:rPr>
  </w:style>
  <w:style w:type="character" w:customStyle="1" w:styleId="afb">
    <w:name w:val="Тема примечания Знак"/>
    <w:basedOn w:val="af9"/>
    <w:link w:val="afa"/>
    <w:rsid w:val="0036568F"/>
    <w:rPr>
      <w:rFonts w:ascii="Times New Roman" w:eastAsia="Times New Roman" w:hAnsi="Times New Roman" w:cs="Times New Roman"/>
      <w:b/>
      <w:bCs/>
      <w:sz w:val="20"/>
      <w:szCs w:val="20"/>
      <w:lang w:eastAsia="ru-RU"/>
    </w:rPr>
  </w:style>
  <w:style w:type="paragraph" w:styleId="afc">
    <w:name w:val="Document Map"/>
    <w:basedOn w:val="a3"/>
    <w:link w:val="afd"/>
    <w:rsid w:val="0036568F"/>
    <w:pPr>
      <w:shd w:val="clear" w:color="auto" w:fill="000080"/>
    </w:pPr>
    <w:rPr>
      <w:rFonts w:ascii="Tahoma" w:hAnsi="Tahoma"/>
      <w:sz w:val="20"/>
      <w:szCs w:val="20"/>
    </w:rPr>
  </w:style>
  <w:style w:type="character" w:customStyle="1" w:styleId="afd">
    <w:name w:val="Схема документа Знак"/>
    <w:basedOn w:val="a4"/>
    <w:link w:val="afc"/>
    <w:rsid w:val="0036568F"/>
    <w:rPr>
      <w:rFonts w:ascii="Tahoma" w:eastAsia="Times New Roman" w:hAnsi="Tahoma" w:cs="Times New Roman"/>
      <w:sz w:val="20"/>
      <w:szCs w:val="20"/>
      <w:shd w:val="clear" w:color="auto" w:fill="000080"/>
    </w:rPr>
  </w:style>
  <w:style w:type="paragraph" w:styleId="afe">
    <w:name w:val="footnote text"/>
    <w:basedOn w:val="a3"/>
    <w:link w:val="aff"/>
    <w:rsid w:val="0036568F"/>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36568F"/>
    <w:rPr>
      <w:rFonts w:ascii="Courier New" w:eastAsia="Courier New" w:hAnsi="Courier New" w:cs="Courier New"/>
      <w:color w:val="000000"/>
      <w:sz w:val="28"/>
      <w:szCs w:val="24"/>
      <w:lang w:eastAsia="ru-RU"/>
    </w:rPr>
  </w:style>
  <w:style w:type="paragraph" w:styleId="8">
    <w:name w:val="toc 8"/>
    <w:basedOn w:val="a3"/>
    <w:next w:val="a3"/>
    <w:rsid w:val="0036568F"/>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36568F"/>
    <w:pPr>
      <w:numPr>
        <w:numId w:val="3"/>
      </w:numPr>
      <w:tabs>
        <w:tab w:val="left" w:pos="926"/>
      </w:tabs>
    </w:pPr>
  </w:style>
  <w:style w:type="paragraph" w:styleId="HTML6">
    <w:name w:val="HTML Address"/>
    <w:basedOn w:val="a3"/>
    <w:link w:val="HTML7"/>
    <w:unhideWhenUsed/>
    <w:rsid w:val="0036568F"/>
    <w:rPr>
      <w:sz w:val="16"/>
      <w:szCs w:val="16"/>
    </w:rPr>
  </w:style>
  <w:style w:type="character" w:customStyle="1" w:styleId="HTML7">
    <w:name w:val="Адрес HTML Знак"/>
    <w:basedOn w:val="a4"/>
    <w:link w:val="HTML6"/>
    <w:rsid w:val="0036568F"/>
    <w:rPr>
      <w:rFonts w:ascii="Times New Roman" w:eastAsia="Times New Roman" w:hAnsi="Times New Roman" w:cs="Times New Roman"/>
      <w:sz w:val="16"/>
      <w:szCs w:val="16"/>
      <w:lang w:val="ru-RU" w:eastAsia="ru-RU"/>
    </w:rPr>
  </w:style>
  <w:style w:type="paragraph" w:styleId="aff0">
    <w:name w:val="header"/>
    <w:basedOn w:val="a3"/>
    <w:link w:val="aff1"/>
    <w:rsid w:val="0036568F"/>
    <w:pPr>
      <w:tabs>
        <w:tab w:val="center" w:pos="4677"/>
        <w:tab w:val="right" w:pos="9355"/>
      </w:tabs>
    </w:pPr>
    <w:rPr>
      <w:b/>
      <w:caps/>
    </w:rPr>
  </w:style>
  <w:style w:type="character" w:customStyle="1" w:styleId="aff1">
    <w:name w:val="Верхний колонтитул Знак"/>
    <w:basedOn w:val="a4"/>
    <w:link w:val="aff0"/>
    <w:rsid w:val="0036568F"/>
    <w:rPr>
      <w:rFonts w:ascii="Times New Roman" w:eastAsia="Times New Roman" w:hAnsi="Times New Roman" w:cs="Times New Roman"/>
      <w:b/>
      <w:caps/>
      <w:sz w:val="24"/>
      <w:szCs w:val="24"/>
      <w:lang w:eastAsia="ru-RU"/>
    </w:rPr>
  </w:style>
  <w:style w:type="paragraph" w:styleId="91">
    <w:name w:val="toc 9"/>
    <w:basedOn w:val="a3"/>
    <w:next w:val="a3"/>
    <w:rsid w:val="0036568F"/>
    <w:pPr>
      <w:spacing w:after="100" w:line="276" w:lineRule="auto"/>
      <w:ind w:left="1760"/>
    </w:pPr>
    <w:rPr>
      <w:rFonts w:ascii="Calibri" w:hAnsi="Calibri"/>
      <w:sz w:val="22"/>
      <w:szCs w:val="22"/>
    </w:rPr>
  </w:style>
  <w:style w:type="paragraph" w:styleId="71">
    <w:name w:val="toc 7"/>
    <w:basedOn w:val="a3"/>
    <w:next w:val="a3"/>
    <w:rsid w:val="0036568F"/>
    <w:pPr>
      <w:spacing w:after="100" w:line="276" w:lineRule="auto"/>
      <w:ind w:left="1320"/>
    </w:pPr>
    <w:rPr>
      <w:rFonts w:ascii="Calibri" w:hAnsi="Calibri"/>
      <w:sz w:val="22"/>
      <w:szCs w:val="22"/>
    </w:rPr>
  </w:style>
  <w:style w:type="paragraph" w:styleId="aff2">
    <w:name w:val="Body Text"/>
    <w:basedOn w:val="a3"/>
    <w:link w:val="43"/>
    <w:rsid w:val="0036568F"/>
    <w:pPr>
      <w:spacing w:after="120"/>
    </w:pPr>
  </w:style>
  <w:style w:type="character" w:customStyle="1" w:styleId="aff3">
    <w:name w:val="Основной текст Знак"/>
    <w:basedOn w:val="a4"/>
    <w:rsid w:val="0036568F"/>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36568F"/>
    <w:rPr>
      <w:rFonts w:ascii="Times New Roman" w:eastAsia="Times New Roman" w:hAnsi="Times New Roman" w:cs="Times New Roman"/>
      <w:sz w:val="24"/>
      <w:szCs w:val="24"/>
      <w:lang w:eastAsia="ru-RU"/>
    </w:rPr>
  </w:style>
  <w:style w:type="paragraph" w:styleId="aff4">
    <w:name w:val="index heading"/>
    <w:basedOn w:val="a3"/>
    <w:rsid w:val="0036568F"/>
    <w:pPr>
      <w:suppressLineNumbers/>
      <w:suppressAutoHyphens/>
    </w:pPr>
    <w:rPr>
      <w:rFonts w:cs="Tahoma"/>
      <w:lang w:eastAsia="ar-SA"/>
    </w:rPr>
  </w:style>
  <w:style w:type="paragraph" w:styleId="15">
    <w:name w:val="toc 1"/>
    <w:basedOn w:val="a3"/>
    <w:next w:val="a3"/>
    <w:link w:val="16"/>
    <w:rsid w:val="0036568F"/>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36568F"/>
    <w:rPr>
      <w:rFonts w:ascii="Times New Roman" w:eastAsia="Times New Roman" w:hAnsi="Times New Roman" w:cs="Times New Roman"/>
      <w:color w:val="000000"/>
      <w:sz w:val="24"/>
      <w:szCs w:val="24"/>
      <w:lang w:eastAsia="ru-RU"/>
    </w:rPr>
  </w:style>
  <w:style w:type="paragraph" w:styleId="aff5">
    <w:name w:val="macro"/>
    <w:link w:val="aff6"/>
    <w:rsid w:val="0036568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36568F"/>
    <w:rPr>
      <w:rFonts w:ascii="Courier New" w:eastAsia="Times New Roman" w:hAnsi="Courier New" w:cs="Times New Roman"/>
      <w:sz w:val="20"/>
      <w:szCs w:val="20"/>
      <w:lang w:val="en-US" w:eastAsia="ru-RU"/>
    </w:rPr>
  </w:style>
  <w:style w:type="paragraph" w:styleId="61">
    <w:name w:val="toc 6"/>
    <w:basedOn w:val="a3"/>
    <w:next w:val="a3"/>
    <w:rsid w:val="0036568F"/>
    <w:pPr>
      <w:spacing w:after="100" w:line="276" w:lineRule="auto"/>
      <w:ind w:left="1100"/>
    </w:pPr>
    <w:rPr>
      <w:rFonts w:ascii="Calibri" w:hAnsi="Calibri"/>
      <w:sz w:val="22"/>
      <w:szCs w:val="22"/>
    </w:rPr>
  </w:style>
  <w:style w:type="paragraph" w:styleId="36">
    <w:name w:val="toc 3"/>
    <w:basedOn w:val="a3"/>
    <w:next w:val="a3"/>
    <w:rsid w:val="0036568F"/>
    <w:pPr>
      <w:widowControl w:val="0"/>
      <w:tabs>
        <w:tab w:val="left" w:pos="360"/>
      </w:tabs>
      <w:autoSpaceDE w:val="0"/>
      <w:autoSpaceDN w:val="0"/>
      <w:adjustRightInd w:val="0"/>
      <w:ind w:left="400"/>
    </w:pPr>
    <w:rPr>
      <w:szCs w:val="20"/>
    </w:rPr>
  </w:style>
  <w:style w:type="paragraph" w:styleId="26">
    <w:name w:val="toc 2"/>
    <w:basedOn w:val="a3"/>
    <w:next w:val="a3"/>
    <w:rsid w:val="0036568F"/>
    <w:pPr>
      <w:widowControl w:val="0"/>
      <w:tabs>
        <w:tab w:val="left" w:pos="360"/>
      </w:tabs>
      <w:autoSpaceDE w:val="0"/>
      <w:autoSpaceDN w:val="0"/>
      <w:adjustRightInd w:val="0"/>
      <w:ind w:left="200"/>
    </w:pPr>
    <w:rPr>
      <w:szCs w:val="20"/>
    </w:rPr>
  </w:style>
  <w:style w:type="paragraph" w:styleId="40">
    <w:name w:val="toc 4"/>
    <w:basedOn w:val="a3"/>
    <w:next w:val="a3"/>
    <w:rsid w:val="0036568F"/>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36568F"/>
    <w:pPr>
      <w:spacing w:after="100" w:line="276" w:lineRule="auto"/>
      <w:ind w:left="880"/>
    </w:pPr>
    <w:rPr>
      <w:rFonts w:ascii="Calibri" w:hAnsi="Calibri"/>
      <w:sz w:val="22"/>
      <w:szCs w:val="22"/>
    </w:rPr>
  </w:style>
  <w:style w:type="paragraph" w:styleId="53">
    <w:name w:val="List Bullet 5"/>
    <w:basedOn w:val="a3"/>
    <w:rsid w:val="0036568F"/>
    <w:pPr>
      <w:ind w:left="1132" w:hanging="283"/>
    </w:pPr>
    <w:rPr>
      <w:color w:val="00000A"/>
    </w:rPr>
  </w:style>
  <w:style w:type="paragraph" w:styleId="aff7">
    <w:name w:val="Body Text First Indent"/>
    <w:basedOn w:val="aff2"/>
    <w:link w:val="aff8"/>
    <w:rsid w:val="0036568F"/>
    <w:pPr>
      <w:ind w:firstLine="210"/>
    </w:pPr>
    <w:rPr>
      <w:b/>
      <w:bCs/>
      <w:sz w:val="27"/>
      <w:szCs w:val="27"/>
    </w:rPr>
  </w:style>
  <w:style w:type="character" w:customStyle="1" w:styleId="aff8">
    <w:name w:val="Красная строка Знак"/>
    <w:basedOn w:val="aff3"/>
    <w:link w:val="aff7"/>
    <w:rsid w:val="0036568F"/>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36568F"/>
    <w:pPr>
      <w:spacing w:after="120"/>
      <w:ind w:left="283"/>
    </w:pPr>
  </w:style>
  <w:style w:type="character" w:customStyle="1" w:styleId="affa">
    <w:name w:val="Основной текст с отступом Знак"/>
    <w:basedOn w:val="a4"/>
    <w:link w:val="aff9"/>
    <w:semiHidden/>
    <w:rsid w:val="0036568F"/>
    <w:rPr>
      <w:rFonts w:ascii="Times New Roman" w:eastAsia="Times New Roman" w:hAnsi="Times New Roman" w:cs="Times New Roman"/>
      <w:sz w:val="24"/>
      <w:szCs w:val="24"/>
      <w:lang w:eastAsia="ru-RU"/>
    </w:rPr>
  </w:style>
  <w:style w:type="paragraph" w:styleId="27">
    <w:name w:val="Body Text First Indent 2"/>
    <w:basedOn w:val="aff9"/>
    <w:link w:val="28"/>
    <w:rsid w:val="0036568F"/>
    <w:pPr>
      <w:ind w:firstLine="210"/>
    </w:pPr>
  </w:style>
  <w:style w:type="character" w:customStyle="1" w:styleId="28">
    <w:name w:val="Красная строка 2 Знак"/>
    <w:basedOn w:val="affa"/>
    <w:link w:val="27"/>
    <w:rsid w:val="0036568F"/>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36568F"/>
    <w:rPr>
      <w:sz w:val="24"/>
      <w:szCs w:val="24"/>
      <w:lang w:val="ru-RU" w:eastAsia="ru-RU" w:bidi="ar-SA"/>
    </w:rPr>
  </w:style>
  <w:style w:type="paragraph" w:styleId="44">
    <w:name w:val="List Bullet 4"/>
    <w:basedOn w:val="a3"/>
    <w:rsid w:val="0036568F"/>
    <w:pPr>
      <w:ind w:left="849" w:hanging="283"/>
    </w:pPr>
    <w:rPr>
      <w:color w:val="00000A"/>
    </w:rPr>
  </w:style>
  <w:style w:type="paragraph" w:styleId="affb">
    <w:name w:val="List Bullet"/>
    <w:basedOn w:val="a3"/>
    <w:rsid w:val="0036568F"/>
    <w:pPr>
      <w:tabs>
        <w:tab w:val="left" w:pos="643"/>
      </w:tabs>
      <w:ind w:left="643" w:hanging="360"/>
      <w:contextualSpacing/>
    </w:pPr>
  </w:style>
  <w:style w:type="paragraph" w:styleId="2">
    <w:name w:val="List Bullet 2"/>
    <w:basedOn w:val="a3"/>
    <w:rsid w:val="0036568F"/>
    <w:pPr>
      <w:numPr>
        <w:numId w:val="5"/>
      </w:numPr>
    </w:pPr>
  </w:style>
  <w:style w:type="paragraph" w:styleId="37">
    <w:name w:val="List Bullet 3"/>
    <w:basedOn w:val="a3"/>
    <w:rsid w:val="0036568F"/>
    <w:pPr>
      <w:tabs>
        <w:tab w:val="left" w:pos="926"/>
      </w:tabs>
      <w:ind w:left="926" w:hanging="360"/>
    </w:pPr>
  </w:style>
  <w:style w:type="paragraph" w:customStyle="1" w:styleId="affc">
    <w:basedOn w:val="a3"/>
    <w:next w:val="affd"/>
    <w:qFormat/>
    <w:rsid w:val="0036568F"/>
    <w:pPr>
      <w:suppressAutoHyphens/>
      <w:jc w:val="center"/>
    </w:pPr>
    <w:rPr>
      <w:sz w:val="28"/>
      <w:lang w:val="en-US" w:eastAsia="ar-SA"/>
    </w:rPr>
  </w:style>
  <w:style w:type="character" w:customStyle="1" w:styleId="54">
    <w:name w:val="Заголовок Знак5"/>
    <w:link w:val="affe"/>
    <w:rsid w:val="0036568F"/>
    <w:rPr>
      <w:sz w:val="28"/>
      <w:szCs w:val="24"/>
      <w:lang w:val="en-US" w:eastAsia="ar-SA" w:bidi="ar-SA"/>
    </w:rPr>
  </w:style>
  <w:style w:type="paragraph" w:styleId="affd">
    <w:name w:val="Subtitle"/>
    <w:basedOn w:val="a3"/>
    <w:link w:val="afff"/>
    <w:qFormat/>
    <w:rsid w:val="0036568F"/>
    <w:pPr>
      <w:jc w:val="center"/>
    </w:pPr>
    <w:rPr>
      <w:b/>
    </w:rPr>
  </w:style>
  <w:style w:type="character" w:customStyle="1" w:styleId="afff">
    <w:name w:val="Подзаголовок Знак"/>
    <w:basedOn w:val="a4"/>
    <w:link w:val="affd"/>
    <w:rsid w:val="0036568F"/>
    <w:rPr>
      <w:rFonts w:ascii="Times New Roman" w:eastAsia="Times New Roman" w:hAnsi="Times New Roman" w:cs="Times New Roman"/>
      <w:b/>
      <w:sz w:val="24"/>
      <w:szCs w:val="24"/>
    </w:rPr>
  </w:style>
  <w:style w:type="paragraph" w:styleId="afff0">
    <w:name w:val="footer"/>
    <w:basedOn w:val="a3"/>
    <w:link w:val="afff1"/>
    <w:rsid w:val="0036568F"/>
    <w:pPr>
      <w:tabs>
        <w:tab w:val="center" w:pos="4677"/>
        <w:tab w:val="right" w:pos="9355"/>
      </w:tabs>
    </w:pPr>
  </w:style>
  <w:style w:type="character" w:customStyle="1" w:styleId="afff1">
    <w:name w:val="Нижний колонтитул Знак"/>
    <w:basedOn w:val="a4"/>
    <w:link w:val="afff0"/>
    <w:rsid w:val="0036568F"/>
    <w:rPr>
      <w:rFonts w:ascii="Times New Roman" w:eastAsia="Times New Roman" w:hAnsi="Times New Roman" w:cs="Times New Roman"/>
      <w:sz w:val="24"/>
      <w:szCs w:val="24"/>
      <w:lang w:eastAsia="ru-RU"/>
    </w:rPr>
  </w:style>
  <w:style w:type="paragraph" w:styleId="a2">
    <w:name w:val="List Number"/>
    <w:basedOn w:val="a3"/>
    <w:rsid w:val="0036568F"/>
    <w:pPr>
      <w:numPr>
        <w:numId w:val="6"/>
      </w:numPr>
      <w:tabs>
        <w:tab w:val="left" w:pos="1354"/>
      </w:tabs>
      <w:contextualSpacing/>
    </w:pPr>
    <w:rPr>
      <w:sz w:val="20"/>
      <w:szCs w:val="20"/>
      <w:lang w:eastAsia="en-US"/>
    </w:rPr>
  </w:style>
  <w:style w:type="paragraph" w:styleId="2a">
    <w:name w:val="List Number 2"/>
    <w:basedOn w:val="a3"/>
    <w:rsid w:val="0036568F"/>
    <w:pPr>
      <w:widowControl w:val="0"/>
      <w:tabs>
        <w:tab w:val="left" w:pos="641"/>
      </w:tabs>
      <w:ind w:left="641" w:hanging="358"/>
    </w:pPr>
    <w:rPr>
      <w:rFonts w:ascii="Courier New" w:hAnsi="Courier New"/>
      <w:szCs w:val="20"/>
    </w:rPr>
  </w:style>
  <w:style w:type="paragraph" w:styleId="afff2">
    <w:name w:val="List"/>
    <w:basedOn w:val="a3"/>
    <w:rsid w:val="0036568F"/>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36568F"/>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36568F"/>
    <w:rPr>
      <w:rFonts w:ascii="Times New Roman" w:eastAsia="Times New Roman" w:hAnsi="Times New Roman" w:cs="Times New Roman"/>
      <w:sz w:val="24"/>
      <w:szCs w:val="24"/>
      <w:lang w:eastAsia="ru-RU" w:bidi="hi-IN"/>
    </w:rPr>
  </w:style>
  <w:style w:type="paragraph" w:styleId="30">
    <w:name w:val="Body Text 3"/>
    <w:basedOn w:val="a3"/>
    <w:link w:val="321"/>
    <w:rsid w:val="0036568F"/>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36568F"/>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36568F"/>
    <w:rPr>
      <w:rFonts w:ascii="Times New Roman" w:eastAsia="Times New Roman" w:hAnsi="Times New Roman" w:cs="Times New Roman"/>
      <w:sz w:val="16"/>
      <w:szCs w:val="16"/>
    </w:rPr>
  </w:style>
  <w:style w:type="paragraph" w:styleId="2b">
    <w:name w:val="Body Text Indent 2"/>
    <w:basedOn w:val="a3"/>
    <w:link w:val="220"/>
    <w:rsid w:val="0036568F"/>
    <w:pPr>
      <w:spacing w:after="120" w:line="480" w:lineRule="auto"/>
      <w:ind w:left="283"/>
    </w:pPr>
  </w:style>
  <w:style w:type="character" w:customStyle="1" w:styleId="2c">
    <w:name w:val="Основной текст с отступом 2 Знак"/>
    <w:basedOn w:val="a4"/>
    <w:rsid w:val="0036568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36568F"/>
    <w:rPr>
      <w:rFonts w:ascii="Times New Roman" w:eastAsia="Times New Roman" w:hAnsi="Times New Roman" w:cs="Times New Roman"/>
      <w:sz w:val="24"/>
      <w:szCs w:val="24"/>
      <w:lang w:eastAsia="ru-RU"/>
    </w:rPr>
  </w:style>
  <w:style w:type="paragraph" w:styleId="2d">
    <w:name w:val="List Continue 2"/>
    <w:basedOn w:val="a3"/>
    <w:rsid w:val="0036568F"/>
    <w:pPr>
      <w:spacing w:after="120"/>
      <w:ind w:left="566"/>
      <w:jc w:val="both"/>
    </w:pPr>
    <w:rPr>
      <w:sz w:val="20"/>
      <w:szCs w:val="20"/>
    </w:rPr>
  </w:style>
  <w:style w:type="paragraph" w:styleId="2e">
    <w:name w:val="List 2"/>
    <w:basedOn w:val="a3"/>
    <w:rsid w:val="0036568F"/>
    <w:pPr>
      <w:ind w:left="566" w:hanging="283"/>
      <w:contextualSpacing/>
    </w:pPr>
  </w:style>
  <w:style w:type="paragraph" w:styleId="39">
    <w:name w:val="List 3"/>
    <w:basedOn w:val="a3"/>
    <w:rsid w:val="0036568F"/>
    <w:pPr>
      <w:ind w:left="849" w:hanging="283"/>
    </w:pPr>
  </w:style>
  <w:style w:type="paragraph" w:styleId="45">
    <w:name w:val="List 4"/>
    <w:basedOn w:val="a3"/>
    <w:rsid w:val="0036568F"/>
    <w:pPr>
      <w:ind w:left="1132" w:hanging="283"/>
      <w:contextualSpacing/>
    </w:pPr>
  </w:style>
  <w:style w:type="paragraph" w:styleId="HTML8">
    <w:name w:val="HTML Preformatted"/>
    <w:basedOn w:val="a3"/>
    <w:link w:val="HTML30"/>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36568F"/>
    <w:rPr>
      <w:rFonts w:ascii="Consolas" w:eastAsia="Times New Roman" w:hAnsi="Consolas" w:cs="Times New Roman"/>
      <w:sz w:val="20"/>
      <w:szCs w:val="20"/>
      <w:lang w:eastAsia="ru-RU"/>
    </w:rPr>
  </w:style>
  <w:style w:type="character" w:customStyle="1" w:styleId="HTML30">
    <w:name w:val="Стандартный HTML Знак3"/>
    <w:link w:val="HTML8"/>
    <w:rsid w:val="0036568F"/>
    <w:rPr>
      <w:rFonts w:ascii="Courier New" w:eastAsia="Times New Roman" w:hAnsi="Courier New" w:cs="Times New Roman"/>
      <w:sz w:val="20"/>
      <w:szCs w:val="20"/>
    </w:rPr>
  </w:style>
  <w:style w:type="paragraph" w:styleId="afff4">
    <w:name w:val="Block Text"/>
    <w:basedOn w:val="a3"/>
    <w:rsid w:val="0036568F"/>
    <w:pPr>
      <w:ind w:left="709" w:right="-908"/>
    </w:pPr>
    <w:rPr>
      <w:szCs w:val="20"/>
    </w:rPr>
  </w:style>
  <w:style w:type="table" w:styleId="18">
    <w:name w:val="Table Simple 1"/>
    <w:basedOn w:val="a5"/>
    <w:rsid w:val="0036568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3656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3656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3656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36568F"/>
    <w:rPr>
      <w:rFonts w:ascii="Times New Roman" w:hAnsi="Times New Roman" w:cs="Times New Roman"/>
      <w:b/>
      <w:bCs/>
      <w:sz w:val="26"/>
      <w:szCs w:val="26"/>
    </w:rPr>
  </w:style>
  <w:style w:type="paragraph" w:customStyle="1" w:styleId="afff7">
    <w:name w:val="Для таблиц"/>
    <w:basedOn w:val="a3"/>
    <w:uiPriority w:val="99"/>
    <w:rsid w:val="0036568F"/>
  </w:style>
  <w:style w:type="paragraph" w:customStyle="1" w:styleId="afff8">
    <w:name w:val="список с точками"/>
    <w:basedOn w:val="a3"/>
    <w:rsid w:val="0036568F"/>
    <w:pPr>
      <w:tabs>
        <w:tab w:val="left" w:pos="3330"/>
      </w:tabs>
      <w:spacing w:line="312" w:lineRule="auto"/>
      <w:ind w:left="3330" w:hanging="720"/>
      <w:jc w:val="both"/>
    </w:pPr>
  </w:style>
  <w:style w:type="paragraph" w:customStyle="1" w:styleId="Default">
    <w:name w:val="Default"/>
    <w:rsid w:val="0036568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36568F"/>
    <w:rPr>
      <w:rFonts w:ascii="Times New Roman" w:hAnsi="Times New Roman" w:cs="Times New Roman"/>
      <w:b/>
      <w:bCs/>
      <w:sz w:val="24"/>
      <w:szCs w:val="24"/>
    </w:rPr>
  </w:style>
  <w:style w:type="character" w:customStyle="1" w:styleId="FontStyle12">
    <w:name w:val="Font Style12"/>
    <w:rsid w:val="0036568F"/>
    <w:rPr>
      <w:rFonts w:ascii="Times New Roman" w:hAnsi="Times New Roman" w:cs="Times New Roman"/>
      <w:sz w:val="24"/>
      <w:szCs w:val="24"/>
    </w:rPr>
  </w:style>
  <w:style w:type="paragraph" w:customStyle="1" w:styleId="Style2">
    <w:name w:val="Style2"/>
    <w:basedOn w:val="a3"/>
    <w:rsid w:val="0036568F"/>
    <w:pPr>
      <w:widowControl w:val="0"/>
      <w:autoSpaceDE w:val="0"/>
      <w:autoSpaceDN w:val="0"/>
      <w:adjustRightInd w:val="0"/>
    </w:pPr>
  </w:style>
  <w:style w:type="paragraph" w:customStyle="1" w:styleId="Style1">
    <w:name w:val="Style1"/>
    <w:basedOn w:val="a3"/>
    <w:rsid w:val="0036568F"/>
    <w:pPr>
      <w:widowControl w:val="0"/>
      <w:autoSpaceDE w:val="0"/>
      <w:autoSpaceDN w:val="0"/>
      <w:adjustRightInd w:val="0"/>
      <w:spacing w:line="309" w:lineRule="exact"/>
      <w:ind w:firstLine="686"/>
      <w:jc w:val="both"/>
    </w:pPr>
  </w:style>
  <w:style w:type="paragraph" w:customStyle="1" w:styleId="Style16">
    <w:name w:val="Style16"/>
    <w:basedOn w:val="a3"/>
    <w:rsid w:val="0036568F"/>
    <w:pPr>
      <w:widowControl w:val="0"/>
      <w:autoSpaceDE w:val="0"/>
      <w:autoSpaceDN w:val="0"/>
      <w:adjustRightInd w:val="0"/>
      <w:spacing w:line="480" w:lineRule="exact"/>
      <w:ind w:firstLine="715"/>
      <w:jc w:val="both"/>
    </w:pPr>
  </w:style>
  <w:style w:type="character" w:customStyle="1" w:styleId="FontStyle36">
    <w:name w:val="Font Style36"/>
    <w:rsid w:val="0036568F"/>
    <w:rPr>
      <w:rFonts w:ascii="Times New Roman" w:hAnsi="Times New Roman" w:cs="Times New Roman" w:hint="default"/>
      <w:sz w:val="26"/>
      <w:szCs w:val="26"/>
    </w:rPr>
  </w:style>
  <w:style w:type="character" w:customStyle="1" w:styleId="FontStyle51">
    <w:name w:val="Font Style51"/>
    <w:rsid w:val="0036568F"/>
    <w:rPr>
      <w:rFonts w:ascii="Times New Roman" w:hAnsi="Times New Roman" w:cs="Times New Roman"/>
      <w:sz w:val="24"/>
      <w:szCs w:val="24"/>
    </w:rPr>
  </w:style>
  <w:style w:type="character" w:customStyle="1" w:styleId="afffa">
    <w:name w:val="Тело ИАК Знак"/>
    <w:link w:val="afffb"/>
    <w:rsid w:val="0036568F"/>
    <w:rPr>
      <w:sz w:val="28"/>
      <w:szCs w:val="28"/>
    </w:rPr>
  </w:style>
  <w:style w:type="paragraph" w:customStyle="1" w:styleId="afffb">
    <w:name w:val="Тело ИАК"/>
    <w:basedOn w:val="a3"/>
    <w:link w:val="afffa"/>
    <w:rsid w:val="0036568F"/>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3656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36568F"/>
  </w:style>
  <w:style w:type="character" w:customStyle="1" w:styleId="150">
    <w:name w:val="Знак Знак15"/>
    <w:locked/>
    <w:rsid w:val="0036568F"/>
    <w:rPr>
      <w:b/>
      <w:caps/>
      <w:sz w:val="24"/>
      <w:szCs w:val="24"/>
      <w:lang w:val="ru-RU" w:eastAsia="ru-RU" w:bidi="ar-SA"/>
    </w:rPr>
  </w:style>
  <w:style w:type="character" w:customStyle="1" w:styleId="110">
    <w:name w:val="Знак Знак11"/>
    <w:locked/>
    <w:rsid w:val="0036568F"/>
    <w:rPr>
      <w:sz w:val="16"/>
      <w:szCs w:val="16"/>
      <w:lang w:val="ru-RU" w:eastAsia="ru-RU" w:bidi="ar-SA"/>
    </w:rPr>
  </w:style>
  <w:style w:type="character" w:customStyle="1" w:styleId="100">
    <w:name w:val="Знак Знак10"/>
    <w:rsid w:val="0036568F"/>
    <w:rPr>
      <w:sz w:val="16"/>
      <w:szCs w:val="16"/>
      <w:lang w:val="ru-RU" w:eastAsia="ru-RU" w:bidi="ar-SA"/>
    </w:rPr>
  </w:style>
  <w:style w:type="character" w:customStyle="1" w:styleId="140">
    <w:name w:val="Знак Знак14"/>
    <w:rsid w:val="0036568F"/>
    <w:rPr>
      <w:rFonts w:ascii="Arial" w:hAnsi="Arial" w:cs="Arial"/>
      <w:b/>
      <w:bCs/>
      <w:i/>
      <w:iCs/>
      <w:sz w:val="28"/>
      <w:szCs w:val="28"/>
      <w:lang w:val="ru-RU" w:eastAsia="en-US" w:bidi="ar-SA"/>
    </w:rPr>
  </w:style>
  <w:style w:type="character" w:customStyle="1" w:styleId="120">
    <w:name w:val="Знак Знак12"/>
    <w:rsid w:val="0036568F"/>
    <w:rPr>
      <w:rFonts w:ascii="Calibri" w:hAnsi="Calibri"/>
      <w:i/>
      <w:iCs/>
      <w:sz w:val="24"/>
      <w:szCs w:val="24"/>
      <w:lang w:val="ru-RU" w:eastAsia="en-US" w:bidi="ar-SA"/>
    </w:rPr>
  </w:style>
  <w:style w:type="character" w:customStyle="1" w:styleId="62">
    <w:name w:val="Знак Знак6"/>
    <w:rsid w:val="0036568F"/>
    <w:rPr>
      <w:sz w:val="24"/>
      <w:szCs w:val="24"/>
    </w:rPr>
  </w:style>
  <w:style w:type="paragraph" w:customStyle="1" w:styleId="Style5">
    <w:name w:val="Style5"/>
    <w:basedOn w:val="a3"/>
    <w:rsid w:val="0036568F"/>
    <w:pPr>
      <w:widowControl w:val="0"/>
      <w:autoSpaceDE w:val="0"/>
      <w:autoSpaceDN w:val="0"/>
      <w:adjustRightInd w:val="0"/>
      <w:spacing w:line="490" w:lineRule="exact"/>
      <w:jc w:val="center"/>
    </w:pPr>
  </w:style>
  <w:style w:type="paragraph" w:customStyle="1" w:styleId="FR3">
    <w:name w:val="FR3"/>
    <w:rsid w:val="0036568F"/>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36568F"/>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36568F"/>
    <w:rPr>
      <w:rFonts w:ascii="Times New Roman" w:hAnsi="Times New Roman" w:cs="Times New Roman" w:hint="default"/>
      <w:i/>
      <w:iCs/>
      <w:sz w:val="16"/>
      <w:szCs w:val="16"/>
    </w:rPr>
  </w:style>
  <w:style w:type="paragraph" w:customStyle="1" w:styleId="2f">
    <w:name w:val="Стиль2"/>
    <w:basedOn w:val="a3"/>
    <w:next w:val="a2"/>
    <w:rsid w:val="0036568F"/>
    <w:rPr>
      <w:b/>
      <w:sz w:val="20"/>
    </w:rPr>
  </w:style>
  <w:style w:type="paragraph" w:customStyle="1" w:styleId="FR4">
    <w:name w:val="FR4"/>
    <w:rsid w:val="0036568F"/>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36568F"/>
    <w:pPr>
      <w:spacing w:line="360" w:lineRule="auto"/>
      <w:jc w:val="both"/>
    </w:pPr>
    <w:rPr>
      <w:szCs w:val="20"/>
    </w:rPr>
  </w:style>
  <w:style w:type="paragraph" w:customStyle="1" w:styleId="1b">
    <w:name w:val="Текст1"/>
    <w:basedOn w:val="a3"/>
    <w:rsid w:val="0036568F"/>
    <w:rPr>
      <w:rFonts w:ascii="Courier New" w:hAnsi="Courier New"/>
      <w:sz w:val="20"/>
      <w:szCs w:val="20"/>
    </w:rPr>
  </w:style>
  <w:style w:type="paragraph" w:customStyle="1" w:styleId="1c">
    <w:name w:val="Абзац списка1"/>
    <w:basedOn w:val="a3"/>
    <w:link w:val="ListParagraphChar"/>
    <w:rsid w:val="0036568F"/>
    <w:pPr>
      <w:ind w:left="708"/>
    </w:pPr>
  </w:style>
  <w:style w:type="character" w:customStyle="1" w:styleId="ListParagraphChar">
    <w:name w:val="List Paragraph Char"/>
    <w:link w:val="1c"/>
    <w:locked/>
    <w:rsid w:val="0036568F"/>
    <w:rPr>
      <w:rFonts w:ascii="Times New Roman" w:eastAsia="Times New Roman" w:hAnsi="Times New Roman" w:cs="Times New Roman"/>
      <w:sz w:val="24"/>
      <w:szCs w:val="24"/>
      <w:lang w:eastAsia="ru-RU"/>
    </w:rPr>
  </w:style>
  <w:style w:type="character" w:customStyle="1" w:styleId="FontStyle600">
    <w:name w:val="Font Style600"/>
    <w:rsid w:val="0036568F"/>
    <w:rPr>
      <w:rFonts w:ascii="Times New Roman" w:hAnsi="Times New Roman" w:cs="Times New Roman"/>
      <w:sz w:val="22"/>
      <w:szCs w:val="22"/>
    </w:rPr>
  </w:style>
  <w:style w:type="character" w:customStyle="1" w:styleId="FontStyle184">
    <w:name w:val="Font Style184"/>
    <w:rsid w:val="0036568F"/>
    <w:rPr>
      <w:rFonts w:ascii="Times New Roman" w:hAnsi="Times New Roman" w:cs="Times New Roman"/>
      <w:sz w:val="20"/>
      <w:szCs w:val="20"/>
    </w:rPr>
  </w:style>
  <w:style w:type="character" w:customStyle="1" w:styleId="FontStyle624">
    <w:name w:val="Font Style624"/>
    <w:rsid w:val="0036568F"/>
    <w:rPr>
      <w:rFonts w:ascii="Times New Roman" w:hAnsi="Times New Roman" w:cs="Times New Roman"/>
      <w:b/>
      <w:bCs/>
      <w:i/>
      <w:iCs/>
      <w:sz w:val="22"/>
      <w:szCs w:val="22"/>
    </w:rPr>
  </w:style>
  <w:style w:type="character" w:customStyle="1" w:styleId="FontStyle187">
    <w:name w:val="Font Style187"/>
    <w:rsid w:val="0036568F"/>
    <w:rPr>
      <w:rFonts w:ascii="Times New Roman" w:hAnsi="Times New Roman" w:cs="Times New Roman"/>
      <w:i/>
      <w:iCs/>
      <w:sz w:val="20"/>
      <w:szCs w:val="20"/>
    </w:rPr>
  </w:style>
  <w:style w:type="character" w:customStyle="1" w:styleId="FontStyle572">
    <w:name w:val="Font Style572"/>
    <w:rsid w:val="0036568F"/>
    <w:rPr>
      <w:rFonts w:ascii="Times New Roman" w:hAnsi="Times New Roman" w:cs="Times New Roman"/>
      <w:sz w:val="16"/>
      <w:szCs w:val="16"/>
    </w:rPr>
  </w:style>
  <w:style w:type="character" w:customStyle="1" w:styleId="FontStyle568">
    <w:name w:val="Font Style568"/>
    <w:rsid w:val="0036568F"/>
    <w:rPr>
      <w:rFonts w:ascii="Times New Roman" w:hAnsi="Times New Roman" w:cs="Times New Roman"/>
      <w:i/>
      <w:iCs/>
      <w:sz w:val="16"/>
      <w:szCs w:val="16"/>
    </w:rPr>
  </w:style>
  <w:style w:type="paragraph" w:customStyle="1" w:styleId="Style241">
    <w:name w:val="Style241"/>
    <w:basedOn w:val="a3"/>
    <w:rsid w:val="0036568F"/>
    <w:pPr>
      <w:widowControl w:val="0"/>
      <w:autoSpaceDE w:val="0"/>
      <w:autoSpaceDN w:val="0"/>
      <w:adjustRightInd w:val="0"/>
      <w:spacing w:line="194" w:lineRule="exact"/>
      <w:ind w:hanging="2021"/>
    </w:pPr>
  </w:style>
  <w:style w:type="character" w:customStyle="1" w:styleId="FontStyle152">
    <w:name w:val="Font Style152"/>
    <w:rsid w:val="0036568F"/>
    <w:rPr>
      <w:rFonts w:ascii="Times New Roman" w:hAnsi="Times New Roman" w:cs="Times New Roman"/>
      <w:b/>
      <w:bCs/>
      <w:sz w:val="20"/>
      <w:szCs w:val="20"/>
    </w:rPr>
  </w:style>
  <w:style w:type="paragraph" w:customStyle="1" w:styleId="Style174">
    <w:name w:val="Style174"/>
    <w:basedOn w:val="a3"/>
    <w:rsid w:val="0036568F"/>
    <w:pPr>
      <w:widowControl w:val="0"/>
      <w:autoSpaceDE w:val="0"/>
      <w:autoSpaceDN w:val="0"/>
      <w:adjustRightInd w:val="0"/>
      <w:spacing w:line="254" w:lineRule="exact"/>
      <w:jc w:val="center"/>
    </w:pPr>
  </w:style>
  <w:style w:type="paragraph" w:customStyle="1" w:styleId="Style222">
    <w:name w:val="Style222"/>
    <w:basedOn w:val="a3"/>
    <w:rsid w:val="0036568F"/>
    <w:pPr>
      <w:widowControl w:val="0"/>
      <w:autoSpaceDE w:val="0"/>
      <w:autoSpaceDN w:val="0"/>
      <w:adjustRightInd w:val="0"/>
      <w:spacing w:line="174" w:lineRule="exact"/>
      <w:ind w:firstLine="374"/>
      <w:jc w:val="both"/>
    </w:pPr>
  </w:style>
  <w:style w:type="paragraph" w:customStyle="1" w:styleId="Style285">
    <w:name w:val="Style285"/>
    <w:basedOn w:val="a3"/>
    <w:rsid w:val="0036568F"/>
    <w:pPr>
      <w:widowControl w:val="0"/>
      <w:autoSpaceDE w:val="0"/>
      <w:autoSpaceDN w:val="0"/>
      <w:adjustRightInd w:val="0"/>
      <w:spacing w:line="379" w:lineRule="exact"/>
      <w:ind w:hanging="787"/>
    </w:pPr>
  </w:style>
  <w:style w:type="paragraph" w:customStyle="1" w:styleId="Style204">
    <w:name w:val="Style204"/>
    <w:basedOn w:val="a3"/>
    <w:rsid w:val="0036568F"/>
    <w:pPr>
      <w:widowControl w:val="0"/>
      <w:autoSpaceDE w:val="0"/>
      <w:autoSpaceDN w:val="0"/>
      <w:adjustRightInd w:val="0"/>
      <w:spacing w:line="229" w:lineRule="exact"/>
      <w:jc w:val="both"/>
    </w:pPr>
  </w:style>
  <w:style w:type="paragraph" w:customStyle="1" w:styleId="Style210">
    <w:name w:val="Style210"/>
    <w:basedOn w:val="a3"/>
    <w:rsid w:val="0036568F"/>
    <w:pPr>
      <w:widowControl w:val="0"/>
      <w:autoSpaceDE w:val="0"/>
      <w:autoSpaceDN w:val="0"/>
      <w:adjustRightInd w:val="0"/>
      <w:spacing w:line="221" w:lineRule="exact"/>
    </w:pPr>
  </w:style>
  <w:style w:type="character" w:customStyle="1" w:styleId="FontStyle575">
    <w:name w:val="Font Style575"/>
    <w:rsid w:val="0036568F"/>
    <w:rPr>
      <w:rFonts w:ascii="Courier New" w:hAnsi="Courier New" w:cs="Courier New"/>
      <w:b/>
      <w:bCs/>
      <w:sz w:val="24"/>
      <w:szCs w:val="24"/>
    </w:rPr>
  </w:style>
  <w:style w:type="character" w:customStyle="1" w:styleId="FontStyle668">
    <w:name w:val="Font Style668"/>
    <w:rsid w:val="0036568F"/>
    <w:rPr>
      <w:rFonts w:ascii="Times New Roman" w:hAnsi="Times New Roman" w:cs="Times New Roman"/>
      <w:b/>
      <w:bCs/>
      <w:i/>
      <w:iCs/>
      <w:spacing w:val="30"/>
      <w:sz w:val="20"/>
      <w:szCs w:val="20"/>
    </w:rPr>
  </w:style>
  <w:style w:type="character" w:customStyle="1" w:styleId="toctext">
    <w:name w:val="toctext"/>
    <w:rsid w:val="0036568F"/>
  </w:style>
  <w:style w:type="paragraph" w:customStyle="1" w:styleId="Style59">
    <w:name w:val="Style59"/>
    <w:basedOn w:val="a3"/>
    <w:rsid w:val="0036568F"/>
    <w:pPr>
      <w:widowControl w:val="0"/>
      <w:autoSpaceDE w:val="0"/>
      <w:autoSpaceDN w:val="0"/>
      <w:adjustRightInd w:val="0"/>
      <w:spacing w:line="221" w:lineRule="exact"/>
      <w:ind w:firstLine="950"/>
      <w:jc w:val="both"/>
    </w:pPr>
  </w:style>
  <w:style w:type="paragraph" w:customStyle="1" w:styleId="Style269">
    <w:name w:val="Style269"/>
    <w:basedOn w:val="a3"/>
    <w:rsid w:val="0036568F"/>
    <w:pPr>
      <w:widowControl w:val="0"/>
      <w:autoSpaceDE w:val="0"/>
      <w:autoSpaceDN w:val="0"/>
      <w:adjustRightInd w:val="0"/>
      <w:spacing w:line="331" w:lineRule="exact"/>
      <w:ind w:firstLine="2621"/>
    </w:pPr>
  </w:style>
  <w:style w:type="paragraph" w:customStyle="1" w:styleId="Style19">
    <w:name w:val="Style19"/>
    <w:basedOn w:val="a3"/>
    <w:rsid w:val="0036568F"/>
    <w:pPr>
      <w:widowControl w:val="0"/>
      <w:autoSpaceDE w:val="0"/>
      <w:autoSpaceDN w:val="0"/>
      <w:adjustRightInd w:val="0"/>
      <w:spacing w:line="456" w:lineRule="exact"/>
      <w:ind w:firstLine="667"/>
      <w:jc w:val="both"/>
    </w:pPr>
  </w:style>
  <w:style w:type="character" w:customStyle="1" w:styleId="FontStyle580">
    <w:name w:val="Font Style580"/>
    <w:rsid w:val="0036568F"/>
    <w:rPr>
      <w:rFonts w:ascii="Times New Roman" w:hAnsi="Times New Roman" w:cs="Times New Roman"/>
      <w:i/>
      <w:iCs/>
      <w:sz w:val="22"/>
      <w:szCs w:val="22"/>
    </w:rPr>
  </w:style>
  <w:style w:type="character" w:customStyle="1" w:styleId="FontStyle582">
    <w:name w:val="Font Style582"/>
    <w:rsid w:val="0036568F"/>
    <w:rPr>
      <w:rFonts w:ascii="Times New Roman" w:hAnsi="Times New Roman" w:cs="Times New Roman"/>
      <w:b/>
      <w:bCs/>
      <w:i/>
      <w:iCs/>
      <w:sz w:val="22"/>
      <w:szCs w:val="22"/>
    </w:rPr>
  </w:style>
  <w:style w:type="paragraph" w:customStyle="1" w:styleId="Style192">
    <w:name w:val="Style192"/>
    <w:basedOn w:val="a3"/>
    <w:rsid w:val="0036568F"/>
    <w:pPr>
      <w:widowControl w:val="0"/>
      <w:autoSpaceDE w:val="0"/>
      <w:autoSpaceDN w:val="0"/>
      <w:adjustRightInd w:val="0"/>
      <w:spacing w:line="226" w:lineRule="exact"/>
      <w:ind w:firstLine="346"/>
      <w:jc w:val="both"/>
    </w:pPr>
  </w:style>
  <w:style w:type="character" w:customStyle="1" w:styleId="FontStyle592">
    <w:name w:val="Font Style592"/>
    <w:rsid w:val="0036568F"/>
    <w:rPr>
      <w:rFonts w:ascii="Times New Roman" w:hAnsi="Times New Roman" w:cs="Times New Roman"/>
      <w:b/>
      <w:bCs/>
      <w:sz w:val="20"/>
      <w:szCs w:val="20"/>
    </w:rPr>
  </w:style>
  <w:style w:type="character" w:customStyle="1" w:styleId="FontStyle577">
    <w:name w:val="Font Style577"/>
    <w:rsid w:val="0036568F"/>
    <w:rPr>
      <w:rFonts w:ascii="Times New Roman" w:hAnsi="Times New Roman" w:cs="Times New Roman"/>
      <w:sz w:val="20"/>
      <w:szCs w:val="20"/>
    </w:rPr>
  </w:style>
  <w:style w:type="character" w:customStyle="1" w:styleId="FontStyle594">
    <w:name w:val="Font Style594"/>
    <w:rsid w:val="0036568F"/>
    <w:rPr>
      <w:rFonts w:ascii="Times New Roman" w:hAnsi="Times New Roman" w:cs="Times New Roman"/>
      <w:i/>
      <w:iCs/>
      <w:sz w:val="20"/>
      <w:szCs w:val="20"/>
    </w:rPr>
  </w:style>
  <w:style w:type="character" w:customStyle="1" w:styleId="FontStyle148">
    <w:name w:val="Font Style148"/>
    <w:rsid w:val="0036568F"/>
    <w:rPr>
      <w:rFonts w:ascii="Times New Roman" w:hAnsi="Times New Roman" w:cs="Times New Roman"/>
      <w:i/>
      <w:iCs/>
      <w:sz w:val="20"/>
      <w:szCs w:val="20"/>
    </w:rPr>
  </w:style>
  <w:style w:type="paragraph" w:customStyle="1" w:styleId="Style139">
    <w:name w:val="Style139"/>
    <w:basedOn w:val="a3"/>
    <w:rsid w:val="0036568F"/>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36568F"/>
    <w:rPr>
      <w:rFonts w:ascii="Times New Roman" w:hAnsi="Times New Roman" w:cs="Times New Roman"/>
      <w:b/>
      <w:bCs/>
      <w:i/>
      <w:iCs/>
      <w:spacing w:val="30"/>
      <w:sz w:val="22"/>
      <w:szCs w:val="22"/>
    </w:rPr>
  </w:style>
  <w:style w:type="paragraph" w:customStyle="1" w:styleId="Style161">
    <w:name w:val="Style161"/>
    <w:basedOn w:val="a3"/>
    <w:rsid w:val="0036568F"/>
    <w:pPr>
      <w:widowControl w:val="0"/>
      <w:autoSpaceDE w:val="0"/>
      <w:autoSpaceDN w:val="0"/>
      <w:adjustRightInd w:val="0"/>
      <w:spacing w:line="221" w:lineRule="exact"/>
      <w:ind w:firstLine="379"/>
      <w:jc w:val="both"/>
    </w:pPr>
  </w:style>
  <w:style w:type="character" w:customStyle="1" w:styleId="FontStyle562">
    <w:name w:val="Font Style562"/>
    <w:rsid w:val="0036568F"/>
    <w:rPr>
      <w:rFonts w:ascii="Times New Roman" w:hAnsi="Times New Roman" w:cs="Times New Roman"/>
      <w:b/>
      <w:bCs/>
      <w:spacing w:val="-10"/>
      <w:sz w:val="28"/>
      <w:szCs w:val="28"/>
    </w:rPr>
  </w:style>
  <w:style w:type="paragraph" w:customStyle="1" w:styleId="Style135">
    <w:name w:val="Style135"/>
    <w:basedOn w:val="a3"/>
    <w:rsid w:val="0036568F"/>
    <w:pPr>
      <w:widowControl w:val="0"/>
      <w:autoSpaceDE w:val="0"/>
      <w:autoSpaceDN w:val="0"/>
      <w:adjustRightInd w:val="0"/>
      <w:spacing w:line="302" w:lineRule="exact"/>
      <w:ind w:firstLine="355"/>
    </w:pPr>
  </w:style>
  <w:style w:type="character" w:customStyle="1" w:styleId="FontStyle188">
    <w:name w:val="Font Style188"/>
    <w:rsid w:val="0036568F"/>
    <w:rPr>
      <w:rFonts w:ascii="Times New Roman" w:hAnsi="Times New Roman" w:cs="Times New Roman"/>
      <w:b/>
      <w:bCs/>
      <w:sz w:val="20"/>
      <w:szCs w:val="20"/>
    </w:rPr>
  </w:style>
  <w:style w:type="character" w:customStyle="1" w:styleId="FontStyle581">
    <w:name w:val="Font Style581"/>
    <w:rsid w:val="0036568F"/>
    <w:rPr>
      <w:rFonts w:ascii="Courier New" w:hAnsi="Courier New" w:cs="Courier New"/>
      <w:b/>
      <w:bCs/>
      <w:sz w:val="26"/>
      <w:szCs w:val="26"/>
    </w:rPr>
  </w:style>
  <w:style w:type="character" w:customStyle="1" w:styleId="FontStyle653">
    <w:name w:val="Font Style653"/>
    <w:rsid w:val="0036568F"/>
    <w:rPr>
      <w:rFonts w:ascii="Book Antiqua" w:hAnsi="Book Antiqua" w:cs="Book Antiqua"/>
      <w:b/>
      <w:bCs/>
      <w:sz w:val="18"/>
      <w:szCs w:val="18"/>
    </w:rPr>
  </w:style>
  <w:style w:type="character" w:customStyle="1" w:styleId="FontStyle631">
    <w:name w:val="Font Style631"/>
    <w:rsid w:val="0036568F"/>
    <w:rPr>
      <w:rFonts w:ascii="Times New Roman" w:hAnsi="Times New Roman" w:cs="Times New Roman"/>
      <w:b/>
      <w:bCs/>
      <w:spacing w:val="20"/>
      <w:sz w:val="22"/>
      <w:szCs w:val="22"/>
    </w:rPr>
  </w:style>
  <w:style w:type="character" w:customStyle="1" w:styleId="FontStyle712">
    <w:name w:val="Font Style712"/>
    <w:rsid w:val="0036568F"/>
    <w:rPr>
      <w:rFonts w:ascii="Times New Roman" w:hAnsi="Times New Roman" w:cs="Times New Roman"/>
      <w:b/>
      <w:bCs/>
      <w:sz w:val="20"/>
      <w:szCs w:val="20"/>
    </w:rPr>
  </w:style>
  <w:style w:type="character" w:customStyle="1" w:styleId="FontStyle820">
    <w:name w:val="Font Style820"/>
    <w:rsid w:val="0036568F"/>
    <w:rPr>
      <w:rFonts w:ascii="Times New Roman" w:hAnsi="Times New Roman" w:cs="Times New Roman"/>
      <w:sz w:val="22"/>
      <w:szCs w:val="22"/>
    </w:rPr>
  </w:style>
  <w:style w:type="character" w:customStyle="1" w:styleId="FontStyle821">
    <w:name w:val="Font Style821"/>
    <w:rsid w:val="0036568F"/>
    <w:rPr>
      <w:rFonts w:ascii="Times New Roman" w:hAnsi="Times New Roman" w:cs="Times New Roman"/>
      <w:i/>
      <w:iCs/>
      <w:sz w:val="22"/>
      <w:szCs w:val="22"/>
    </w:rPr>
  </w:style>
  <w:style w:type="paragraph" w:customStyle="1" w:styleId="Style450">
    <w:name w:val="Style450"/>
    <w:basedOn w:val="a3"/>
    <w:rsid w:val="0036568F"/>
    <w:pPr>
      <w:widowControl w:val="0"/>
      <w:autoSpaceDE w:val="0"/>
      <w:autoSpaceDN w:val="0"/>
      <w:adjustRightInd w:val="0"/>
      <w:spacing w:line="336" w:lineRule="exact"/>
      <w:ind w:firstLine="331"/>
      <w:jc w:val="both"/>
    </w:pPr>
  </w:style>
  <w:style w:type="character" w:customStyle="1" w:styleId="z-">
    <w:name w:val="z-Начало формы Знак"/>
    <w:link w:val="z-0"/>
    <w:rsid w:val="0036568F"/>
    <w:rPr>
      <w:rFonts w:ascii="Arial" w:hAnsi="Arial"/>
      <w:b/>
      <w:bCs/>
      <w:kern w:val="32"/>
      <w:sz w:val="32"/>
      <w:szCs w:val="32"/>
    </w:rPr>
  </w:style>
  <w:style w:type="paragraph" w:styleId="z-0">
    <w:name w:val="HTML Top of Form"/>
    <w:basedOn w:val="a3"/>
    <w:next w:val="a3"/>
    <w:link w:val="z-"/>
    <w:unhideWhenUsed/>
    <w:rsid w:val="0036568F"/>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36568F"/>
    <w:rPr>
      <w:rFonts w:ascii="Arial" w:eastAsia="Times New Roman" w:hAnsi="Arial" w:cs="Arial"/>
      <w:vanish/>
      <w:sz w:val="16"/>
      <w:szCs w:val="16"/>
      <w:lang w:eastAsia="ru-RU"/>
    </w:rPr>
  </w:style>
  <w:style w:type="character" w:customStyle="1" w:styleId="Heading2Char">
    <w:name w:val="Heading 2 Char"/>
    <w:aliases w:val="Знак3 Знак Char"/>
    <w:locked/>
    <w:rsid w:val="0036568F"/>
    <w:rPr>
      <w:rFonts w:ascii="Arial" w:hAnsi="Arial" w:cs="Arial"/>
      <w:b/>
      <w:bCs/>
      <w:i/>
      <w:iCs/>
      <w:sz w:val="28"/>
      <w:szCs w:val="28"/>
    </w:rPr>
  </w:style>
  <w:style w:type="paragraph" w:customStyle="1" w:styleId="1d">
    <w:name w:val="Без интервала1"/>
    <w:basedOn w:val="a3"/>
    <w:link w:val="NoSpacingChar"/>
    <w:rsid w:val="0036568F"/>
  </w:style>
  <w:style w:type="character" w:customStyle="1" w:styleId="NoSpacingChar">
    <w:name w:val="No Spacing Char"/>
    <w:link w:val="1d"/>
    <w:locked/>
    <w:rsid w:val="0036568F"/>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36568F"/>
    <w:pPr>
      <w:ind w:left="708"/>
    </w:pPr>
  </w:style>
  <w:style w:type="character" w:customStyle="1" w:styleId="ListParagraphChar4">
    <w:name w:val="List Paragraph Char4"/>
    <w:link w:val="2f0"/>
    <w:locked/>
    <w:rsid w:val="0036568F"/>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36568F"/>
    <w:rPr>
      <w:i/>
      <w:iCs/>
      <w:color w:val="000000"/>
    </w:rPr>
  </w:style>
  <w:style w:type="character" w:customStyle="1" w:styleId="QuoteChar">
    <w:name w:val="Quote Char"/>
    <w:link w:val="210"/>
    <w:locked/>
    <w:rsid w:val="0036568F"/>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36568F"/>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36568F"/>
    <w:rPr>
      <w:rFonts w:ascii="Times New Roman" w:eastAsia="Times New Roman" w:hAnsi="Times New Roman" w:cs="Times New Roman"/>
      <w:b/>
      <w:bCs/>
      <w:i/>
      <w:iCs/>
      <w:color w:val="4F81BD"/>
      <w:sz w:val="24"/>
      <w:szCs w:val="24"/>
    </w:rPr>
  </w:style>
  <w:style w:type="character" w:customStyle="1" w:styleId="1f">
    <w:name w:val="Слабое выделение1"/>
    <w:rsid w:val="0036568F"/>
    <w:rPr>
      <w:rFonts w:cs="Times New Roman"/>
      <w:i/>
      <w:color w:val="808080"/>
    </w:rPr>
  </w:style>
  <w:style w:type="character" w:customStyle="1" w:styleId="1f0">
    <w:name w:val="Сильное выделение1"/>
    <w:rsid w:val="0036568F"/>
    <w:rPr>
      <w:rFonts w:cs="Times New Roman"/>
      <w:b/>
      <w:i/>
      <w:color w:val="4F81BD"/>
    </w:rPr>
  </w:style>
  <w:style w:type="character" w:customStyle="1" w:styleId="1f1">
    <w:name w:val="Слабая ссылка1"/>
    <w:rsid w:val="0036568F"/>
    <w:rPr>
      <w:rFonts w:cs="Times New Roman"/>
      <w:smallCaps/>
      <w:color w:val="C0504D"/>
      <w:u w:val="single"/>
    </w:rPr>
  </w:style>
  <w:style w:type="character" w:customStyle="1" w:styleId="1f2">
    <w:name w:val="Сильная ссылка1"/>
    <w:rsid w:val="0036568F"/>
    <w:rPr>
      <w:rFonts w:cs="Times New Roman"/>
      <w:b/>
      <w:smallCaps/>
      <w:color w:val="C0504D"/>
      <w:spacing w:val="5"/>
      <w:u w:val="single"/>
    </w:rPr>
  </w:style>
  <w:style w:type="character" w:customStyle="1" w:styleId="1f3">
    <w:name w:val="Название книги1"/>
    <w:rsid w:val="0036568F"/>
    <w:rPr>
      <w:rFonts w:cs="Times New Roman"/>
      <w:b/>
      <w:smallCaps/>
      <w:spacing w:val="5"/>
    </w:rPr>
  </w:style>
  <w:style w:type="paragraph" w:customStyle="1" w:styleId="1f4">
    <w:name w:val="Заголовок оглавления1"/>
    <w:basedOn w:val="11"/>
    <w:next w:val="a3"/>
    <w:rsid w:val="0036568F"/>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36568F"/>
    <w:pPr>
      <w:widowControl w:val="0"/>
      <w:spacing w:before="200" w:after="60" w:line="204" w:lineRule="auto"/>
      <w:jc w:val="center"/>
    </w:pPr>
    <w:rPr>
      <w:rFonts w:ascii="SchoolDL" w:hAnsi="SchoolDL"/>
      <w:b/>
      <w:caps/>
      <w:sz w:val="20"/>
      <w:szCs w:val="20"/>
    </w:rPr>
  </w:style>
  <w:style w:type="paragraph" w:customStyle="1" w:styleId="p">
    <w:name w:val="p"/>
    <w:basedOn w:val="a3"/>
    <w:rsid w:val="0036568F"/>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36568F"/>
    <w:rPr>
      <w:rFonts w:cs="Times New Roman"/>
    </w:rPr>
  </w:style>
  <w:style w:type="paragraph" w:customStyle="1" w:styleId="1f6">
    <w:name w:val="ЗАГОЛОВОК 1"/>
    <w:link w:val="1f7"/>
    <w:rsid w:val="0036568F"/>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36568F"/>
    <w:rPr>
      <w:rFonts w:ascii="Times New Roman" w:eastAsia="Times New Roman" w:hAnsi="Times New Roman" w:cs="Times New Roman"/>
      <w:b/>
      <w:caps/>
      <w:sz w:val="24"/>
      <w:szCs w:val="24"/>
      <w:lang w:eastAsia="ru-RU"/>
    </w:rPr>
  </w:style>
  <w:style w:type="paragraph" w:customStyle="1" w:styleId="1f8">
    <w:name w:val="Стиль1"/>
    <w:basedOn w:val="11"/>
    <w:link w:val="1f9"/>
    <w:rsid w:val="0036568F"/>
    <w:pPr>
      <w:keepNext/>
      <w:spacing w:line="312" w:lineRule="auto"/>
      <w:ind w:firstLine="0"/>
      <w:jc w:val="center"/>
    </w:pPr>
    <w:rPr>
      <w:bCs/>
      <w:kern w:val="32"/>
    </w:rPr>
  </w:style>
  <w:style w:type="character" w:customStyle="1" w:styleId="1f9">
    <w:name w:val="Стиль1 Знак"/>
    <w:link w:val="1f8"/>
    <w:locked/>
    <w:rsid w:val="0036568F"/>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36568F"/>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36568F"/>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36568F"/>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36568F"/>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36568F"/>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36568F"/>
    <w:pPr>
      <w:keepNext/>
      <w:numPr>
        <w:numId w:val="8"/>
      </w:numPr>
      <w:tabs>
        <w:tab w:val="left" w:pos="0"/>
      </w:tabs>
      <w:spacing w:before="240" w:after="60"/>
      <w:outlineLvl w:val="3"/>
    </w:pPr>
    <w:rPr>
      <w:bCs/>
      <w:i/>
      <w:sz w:val="28"/>
      <w:szCs w:val="28"/>
    </w:rPr>
  </w:style>
  <w:style w:type="paragraph" w:customStyle="1" w:styleId="1ff">
    <w:name w:val="Обычный1"/>
    <w:rsid w:val="0036568F"/>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36568F"/>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36568F"/>
    <w:rPr>
      <w:rFonts w:ascii="Cambria" w:hAnsi="Cambria" w:cs="Times New Roman"/>
      <w:b/>
      <w:bCs/>
      <w:color w:val="365F91"/>
      <w:sz w:val="28"/>
      <w:szCs w:val="28"/>
    </w:rPr>
  </w:style>
  <w:style w:type="character" w:customStyle="1" w:styleId="apple-converted-space">
    <w:name w:val="apple-converted-space"/>
    <w:rsid w:val="0036568F"/>
  </w:style>
  <w:style w:type="paragraph" w:styleId="afffc">
    <w:name w:val="List Paragraph"/>
    <w:basedOn w:val="a3"/>
    <w:link w:val="afffd"/>
    <w:uiPriority w:val="99"/>
    <w:qFormat/>
    <w:rsid w:val="0036568F"/>
    <w:pPr>
      <w:ind w:left="708"/>
    </w:pPr>
  </w:style>
  <w:style w:type="character" w:customStyle="1" w:styleId="afffd">
    <w:name w:val="Абзац списка Знак"/>
    <w:link w:val="afffc"/>
    <w:uiPriority w:val="99"/>
    <w:rsid w:val="0036568F"/>
    <w:rPr>
      <w:rFonts w:ascii="Times New Roman" w:eastAsia="Times New Roman" w:hAnsi="Times New Roman" w:cs="Times New Roman"/>
      <w:sz w:val="24"/>
      <w:szCs w:val="24"/>
    </w:rPr>
  </w:style>
  <w:style w:type="character" w:customStyle="1" w:styleId="211">
    <w:name w:val="Заголовок 2 Знак1"/>
    <w:uiPriority w:val="99"/>
    <w:rsid w:val="0036568F"/>
    <w:rPr>
      <w:rFonts w:ascii="Arial" w:hAnsi="Arial" w:cs="Arial"/>
      <w:b/>
      <w:bCs/>
      <w:i/>
      <w:iCs/>
      <w:sz w:val="28"/>
      <w:szCs w:val="28"/>
      <w:lang w:val="ru-RU" w:eastAsia="en-US" w:bidi="ar-SA"/>
    </w:rPr>
  </w:style>
  <w:style w:type="character" w:customStyle="1" w:styleId="apple-style-span">
    <w:name w:val="apple-style-span"/>
    <w:uiPriority w:val="99"/>
    <w:rsid w:val="0036568F"/>
  </w:style>
  <w:style w:type="paragraph" w:customStyle="1" w:styleId="1ff0">
    <w:name w:val="абзац1"/>
    <w:basedOn w:val="a3"/>
    <w:rsid w:val="0036568F"/>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36568F"/>
    <w:pPr>
      <w:jc w:val="both"/>
    </w:pPr>
    <w:rPr>
      <w:sz w:val="28"/>
      <w:szCs w:val="20"/>
    </w:rPr>
  </w:style>
  <w:style w:type="paragraph" w:customStyle="1" w:styleId="text">
    <w:name w:val="text"/>
    <w:basedOn w:val="a3"/>
    <w:rsid w:val="0036568F"/>
    <w:pPr>
      <w:spacing w:before="100" w:beforeAutospacing="1" w:after="100" w:afterAutospacing="1"/>
    </w:pPr>
  </w:style>
  <w:style w:type="character" w:customStyle="1" w:styleId="112">
    <w:name w:val="1 Заголовок 1 Знак"/>
    <w:link w:val="113"/>
    <w:locked/>
    <w:rsid w:val="0036568F"/>
    <w:rPr>
      <w:rFonts w:ascii="Arial" w:hAnsi="Arial"/>
      <w:b/>
      <w:sz w:val="32"/>
      <w:szCs w:val="32"/>
    </w:rPr>
  </w:style>
  <w:style w:type="paragraph" w:customStyle="1" w:styleId="113">
    <w:name w:val="1 Заголовок 1"/>
    <w:basedOn w:val="a3"/>
    <w:link w:val="112"/>
    <w:rsid w:val="0036568F"/>
    <w:pPr>
      <w:spacing w:before="240" w:after="60"/>
    </w:pPr>
    <w:rPr>
      <w:rFonts w:ascii="Arial" w:eastAsiaTheme="minorHAnsi" w:hAnsi="Arial" w:cstheme="minorBidi"/>
      <w:b/>
      <w:sz w:val="32"/>
      <w:szCs w:val="32"/>
      <w:lang w:eastAsia="en-US"/>
    </w:rPr>
  </w:style>
  <w:style w:type="paragraph" w:customStyle="1" w:styleId="Style14">
    <w:name w:val="Style14"/>
    <w:basedOn w:val="a3"/>
    <w:rsid w:val="0036568F"/>
    <w:pPr>
      <w:widowControl w:val="0"/>
      <w:autoSpaceDE w:val="0"/>
      <w:autoSpaceDN w:val="0"/>
      <w:adjustRightInd w:val="0"/>
    </w:pPr>
  </w:style>
  <w:style w:type="paragraph" w:customStyle="1" w:styleId="Style11">
    <w:name w:val="Style11"/>
    <w:basedOn w:val="a3"/>
    <w:rsid w:val="0036568F"/>
    <w:pPr>
      <w:widowControl w:val="0"/>
      <w:autoSpaceDE w:val="0"/>
      <w:autoSpaceDN w:val="0"/>
      <w:adjustRightInd w:val="0"/>
    </w:pPr>
  </w:style>
  <w:style w:type="paragraph" w:customStyle="1" w:styleId="FR1">
    <w:name w:val="FR1"/>
    <w:rsid w:val="0036568F"/>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36568F"/>
  </w:style>
  <w:style w:type="paragraph" w:customStyle="1" w:styleId="afffe">
    <w:name w:val="Обычный текст"/>
    <w:basedOn w:val="a3"/>
    <w:link w:val="affff"/>
    <w:rsid w:val="0036568F"/>
    <w:pPr>
      <w:ind w:firstLine="454"/>
      <w:jc w:val="both"/>
    </w:pPr>
    <w:rPr>
      <w:szCs w:val="20"/>
    </w:rPr>
  </w:style>
  <w:style w:type="character" w:customStyle="1" w:styleId="affff">
    <w:name w:val="Обычный текст Знак"/>
    <w:link w:val="afffe"/>
    <w:rsid w:val="0036568F"/>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36568F"/>
    <w:rPr>
      <w:bCs/>
      <w:kern w:val="32"/>
      <w:sz w:val="32"/>
      <w:lang w:val="ru-RU" w:eastAsia="en-US" w:bidi="ar-SA"/>
    </w:rPr>
  </w:style>
  <w:style w:type="character" w:customStyle="1" w:styleId="Heading3Char">
    <w:name w:val="Heading 3 Char"/>
    <w:aliases w:val="Знак2 Char"/>
    <w:locked/>
    <w:rsid w:val="0036568F"/>
    <w:rPr>
      <w:rFonts w:ascii="Arial" w:hAnsi="Arial" w:cs="Arial"/>
      <w:b/>
      <w:bCs/>
      <w:sz w:val="26"/>
      <w:szCs w:val="26"/>
      <w:lang w:val="ru-RU" w:eastAsia="en-US" w:bidi="ar-SA"/>
    </w:rPr>
  </w:style>
  <w:style w:type="character" w:customStyle="1" w:styleId="TitleChar">
    <w:name w:val="Title Char"/>
    <w:locked/>
    <w:rsid w:val="0036568F"/>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36568F"/>
    <w:rPr>
      <w:sz w:val="24"/>
      <w:lang w:val="en-US" w:eastAsia="en-US" w:bidi="ar-SA"/>
    </w:rPr>
  </w:style>
  <w:style w:type="paragraph" w:customStyle="1" w:styleId="l1">
    <w:name w:val="l1"/>
    <w:basedOn w:val="a3"/>
    <w:rsid w:val="0036568F"/>
    <w:pPr>
      <w:spacing w:before="100" w:beforeAutospacing="1" w:after="100" w:afterAutospacing="1"/>
    </w:pPr>
  </w:style>
  <w:style w:type="paragraph" w:customStyle="1" w:styleId="l2">
    <w:name w:val="l2"/>
    <w:basedOn w:val="a3"/>
    <w:rsid w:val="0036568F"/>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36568F"/>
    <w:rPr>
      <w:sz w:val="24"/>
      <w:szCs w:val="24"/>
      <w:lang w:val="ru-RU" w:eastAsia="ru-RU" w:bidi="ar-SA"/>
    </w:rPr>
  </w:style>
  <w:style w:type="character" w:customStyle="1" w:styleId="gapspan">
    <w:name w:val="gapspan"/>
    <w:rsid w:val="0036568F"/>
    <w:rPr>
      <w:rFonts w:cs="Times New Roman"/>
    </w:rPr>
  </w:style>
  <w:style w:type="paragraph" w:customStyle="1" w:styleId="TablLeft">
    <w:name w:val="Tabl Left"/>
    <w:basedOn w:val="a3"/>
    <w:semiHidden/>
    <w:rsid w:val="0036568F"/>
    <w:pPr>
      <w:overflowPunct w:val="0"/>
      <w:autoSpaceDE w:val="0"/>
      <w:autoSpaceDN w:val="0"/>
      <w:adjustRightInd w:val="0"/>
      <w:textAlignment w:val="baseline"/>
    </w:pPr>
    <w:rPr>
      <w:sz w:val="28"/>
      <w:szCs w:val="20"/>
    </w:rPr>
  </w:style>
  <w:style w:type="character" w:customStyle="1" w:styleId="citecrochet1">
    <w:name w:val="cite_crochet1"/>
    <w:rsid w:val="0036568F"/>
    <w:rPr>
      <w:vanish/>
    </w:rPr>
  </w:style>
  <w:style w:type="character" w:customStyle="1" w:styleId="nowrap1">
    <w:name w:val="nowrap1"/>
    <w:rsid w:val="0036568F"/>
  </w:style>
  <w:style w:type="paragraph" w:customStyle="1" w:styleId="style3">
    <w:name w:val="style3"/>
    <w:basedOn w:val="a3"/>
    <w:rsid w:val="0036568F"/>
    <w:pPr>
      <w:spacing w:before="100" w:beforeAutospacing="1" w:after="100" w:afterAutospacing="1"/>
    </w:pPr>
    <w:rPr>
      <w:rFonts w:ascii="Verdana" w:hAnsi="Verdana"/>
      <w:sz w:val="18"/>
      <w:szCs w:val="18"/>
    </w:rPr>
  </w:style>
  <w:style w:type="character" w:customStyle="1" w:styleId="zagl">
    <w:name w:val="zagl"/>
    <w:rsid w:val="0036568F"/>
  </w:style>
  <w:style w:type="character" w:customStyle="1" w:styleId="font4">
    <w:name w:val="font4"/>
    <w:rsid w:val="0036568F"/>
  </w:style>
  <w:style w:type="paragraph" w:customStyle="1" w:styleId="tekstob">
    <w:name w:val="tekstob"/>
    <w:basedOn w:val="a3"/>
    <w:rsid w:val="0036568F"/>
    <w:pPr>
      <w:spacing w:before="100" w:beforeAutospacing="1" w:after="100" w:afterAutospacing="1"/>
    </w:pPr>
  </w:style>
  <w:style w:type="character" w:customStyle="1" w:styleId="st1">
    <w:name w:val="st1"/>
    <w:rsid w:val="0036568F"/>
  </w:style>
  <w:style w:type="character" w:customStyle="1" w:styleId="p1">
    <w:name w:val="p1"/>
    <w:rsid w:val="0036568F"/>
    <w:rPr>
      <w:rFonts w:cs="Times New Roman"/>
    </w:rPr>
  </w:style>
  <w:style w:type="character" w:customStyle="1" w:styleId="accented">
    <w:name w:val="accented"/>
    <w:rsid w:val="0036568F"/>
  </w:style>
  <w:style w:type="character" w:customStyle="1" w:styleId="editsection">
    <w:name w:val="editsection"/>
    <w:rsid w:val="0036568F"/>
  </w:style>
  <w:style w:type="paragraph" w:customStyle="1" w:styleId="-1">
    <w:name w:val="Обычный-1"/>
    <w:basedOn w:val="a3"/>
    <w:rsid w:val="0036568F"/>
    <w:pPr>
      <w:widowControl w:val="0"/>
      <w:spacing w:line="360" w:lineRule="auto"/>
      <w:ind w:firstLine="720"/>
      <w:jc w:val="both"/>
    </w:pPr>
    <w:rPr>
      <w:szCs w:val="20"/>
    </w:rPr>
  </w:style>
  <w:style w:type="paragraph" w:customStyle="1" w:styleId="text-v">
    <w:name w:val="text-v"/>
    <w:basedOn w:val="a3"/>
    <w:rsid w:val="0036568F"/>
    <w:pPr>
      <w:spacing w:before="100" w:beforeAutospacing="1" w:after="100" w:afterAutospacing="1"/>
    </w:pPr>
  </w:style>
  <w:style w:type="paragraph" w:customStyle="1" w:styleId="normal5">
    <w:name w:val="normal5"/>
    <w:basedOn w:val="a3"/>
    <w:rsid w:val="0036568F"/>
    <w:pPr>
      <w:spacing w:before="100" w:beforeAutospacing="1" w:after="100" w:afterAutospacing="1"/>
    </w:pPr>
  </w:style>
  <w:style w:type="paragraph" w:styleId="affff0">
    <w:name w:val="No Spacing"/>
    <w:link w:val="affff1"/>
    <w:qFormat/>
    <w:rsid w:val="0036568F"/>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36568F"/>
    <w:rPr>
      <w:rFonts w:ascii="Times New Roman" w:eastAsia="Times New Roman" w:hAnsi="Times New Roman" w:cs="Times New Roman"/>
      <w:sz w:val="24"/>
      <w:szCs w:val="24"/>
      <w:lang w:eastAsia="ru-RU"/>
    </w:rPr>
  </w:style>
  <w:style w:type="paragraph" w:customStyle="1" w:styleId="1ff1">
    <w:name w:val="Основной текст1"/>
    <w:basedOn w:val="1a"/>
    <w:rsid w:val="0036568F"/>
    <w:pPr>
      <w:widowControl/>
      <w:spacing w:after="120"/>
      <w:ind w:firstLine="0"/>
      <w:jc w:val="left"/>
    </w:pPr>
    <w:rPr>
      <w:rFonts w:ascii="Times New Roman" w:hAnsi="Times New Roman"/>
      <w:sz w:val="24"/>
    </w:rPr>
  </w:style>
  <w:style w:type="character" w:customStyle="1" w:styleId="FontStyle571">
    <w:name w:val="Font Style571"/>
    <w:rsid w:val="0036568F"/>
    <w:rPr>
      <w:rFonts w:ascii="Times New Roman" w:hAnsi="Times New Roman" w:cs="Times New Roman"/>
      <w:b/>
      <w:bCs/>
      <w:i/>
      <w:iCs/>
      <w:spacing w:val="30"/>
      <w:sz w:val="20"/>
      <w:szCs w:val="20"/>
    </w:rPr>
  </w:style>
  <w:style w:type="character" w:customStyle="1" w:styleId="FontStyle658">
    <w:name w:val="Font Style658"/>
    <w:rsid w:val="0036568F"/>
    <w:rPr>
      <w:rFonts w:ascii="Times New Roman" w:hAnsi="Times New Roman" w:cs="Times New Roman"/>
      <w:b/>
      <w:bCs/>
      <w:spacing w:val="-30"/>
      <w:sz w:val="32"/>
      <w:szCs w:val="32"/>
    </w:rPr>
  </w:style>
  <w:style w:type="character" w:customStyle="1" w:styleId="FontStyle596">
    <w:name w:val="Font Style596"/>
    <w:rsid w:val="0036568F"/>
    <w:rPr>
      <w:rFonts w:ascii="Consolas" w:hAnsi="Consolas" w:cs="Consolas"/>
      <w:i/>
      <w:iCs/>
      <w:spacing w:val="10"/>
      <w:sz w:val="24"/>
      <w:szCs w:val="24"/>
    </w:rPr>
  </w:style>
  <w:style w:type="character" w:customStyle="1" w:styleId="FontStyle621">
    <w:name w:val="Font Style621"/>
    <w:rsid w:val="0036568F"/>
    <w:rPr>
      <w:rFonts w:ascii="Times New Roman" w:hAnsi="Times New Roman" w:cs="Times New Roman" w:hint="default"/>
      <w:b/>
      <w:bCs/>
      <w:i/>
      <w:iCs/>
      <w:spacing w:val="30"/>
      <w:sz w:val="18"/>
      <w:szCs w:val="18"/>
    </w:rPr>
  </w:style>
  <w:style w:type="paragraph" w:customStyle="1" w:styleId="Style570">
    <w:name w:val="Style570"/>
    <w:basedOn w:val="a3"/>
    <w:rsid w:val="0036568F"/>
    <w:pPr>
      <w:widowControl w:val="0"/>
      <w:autoSpaceDE w:val="0"/>
      <w:autoSpaceDN w:val="0"/>
      <w:adjustRightInd w:val="0"/>
    </w:pPr>
  </w:style>
  <w:style w:type="character" w:customStyle="1" w:styleId="FontStyle870">
    <w:name w:val="Font Style870"/>
    <w:rsid w:val="0036568F"/>
    <w:rPr>
      <w:rFonts w:ascii="Times New Roman" w:hAnsi="Times New Roman" w:cs="Times New Roman" w:hint="default"/>
      <w:b/>
      <w:bCs/>
      <w:i/>
      <w:iCs/>
      <w:sz w:val="22"/>
      <w:szCs w:val="22"/>
    </w:rPr>
  </w:style>
  <w:style w:type="paragraph" w:customStyle="1" w:styleId="Style43">
    <w:name w:val="Style43"/>
    <w:basedOn w:val="a3"/>
    <w:rsid w:val="0036568F"/>
    <w:pPr>
      <w:widowControl w:val="0"/>
      <w:autoSpaceDE w:val="0"/>
      <w:autoSpaceDN w:val="0"/>
      <w:adjustRightInd w:val="0"/>
      <w:spacing w:line="211" w:lineRule="exact"/>
      <w:ind w:hanging="756"/>
    </w:pPr>
  </w:style>
  <w:style w:type="paragraph" w:customStyle="1" w:styleId="Style318">
    <w:name w:val="Style318"/>
    <w:basedOn w:val="a3"/>
    <w:rsid w:val="0036568F"/>
    <w:pPr>
      <w:widowControl w:val="0"/>
      <w:autoSpaceDE w:val="0"/>
      <w:autoSpaceDN w:val="0"/>
      <w:adjustRightInd w:val="0"/>
      <w:spacing w:line="223" w:lineRule="exact"/>
      <w:ind w:firstLine="374"/>
      <w:jc w:val="both"/>
    </w:pPr>
  </w:style>
  <w:style w:type="character" w:customStyle="1" w:styleId="FontStyle846">
    <w:name w:val="Font Style846"/>
    <w:rsid w:val="0036568F"/>
    <w:rPr>
      <w:rFonts w:ascii="Times New Roman" w:hAnsi="Times New Roman" w:cs="Times New Roman"/>
      <w:b/>
      <w:bCs/>
      <w:sz w:val="22"/>
      <w:szCs w:val="22"/>
    </w:rPr>
  </w:style>
  <w:style w:type="character" w:customStyle="1" w:styleId="FontStyle811">
    <w:name w:val="Font Style811"/>
    <w:rsid w:val="0036568F"/>
    <w:rPr>
      <w:rFonts w:ascii="Times New Roman" w:hAnsi="Times New Roman" w:cs="Times New Roman"/>
      <w:b/>
      <w:bCs/>
      <w:i/>
      <w:iCs/>
      <w:sz w:val="22"/>
      <w:szCs w:val="22"/>
    </w:rPr>
  </w:style>
  <w:style w:type="paragraph" w:customStyle="1" w:styleId="bodytext">
    <w:name w:val="bodytext"/>
    <w:basedOn w:val="a3"/>
    <w:rsid w:val="0036568F"/>
    <w:pPr>
      <w:spacing w:after="100" w:afterAutospacing="1" w:line="300" w:lineRule="atLeast"/>
    </w:pPr>
    <w:rPr>
      <w:rFonts w:ascii="Arial" w:hAnsi="Arial" w:cs="Arial"/>
      <w:color w:val="666666"/>
      <w:sz w:val="21"/>
      <w:szCs w:val="21"/>
    </w:rPr>
  </w:style>
  <w:style w:type="paragraph" w:customStyle="1" w:styleId="subheader">
    <w:name w:val="subheader"/>
    <w:basedOn w:val="a3"/>
    <w:rsid w:val="0036568F"/>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36568F"/>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36568F"/>
  </w:style>
  <w:style w:type="character" w:customStyle="1" w:styleId="mymarkfind">
    <w:name w:val="my_mark_find"/>
    <w:rsid w:val="0036568F"/>
  </w:style>
  <w:style w:type="paragraph" w:customStyle="1" w:styleId="3a">
    <w:name w:val="Знак3"/>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36568F"/>
    <w:pPr>
      <w:spacing w:before="48" w:after="48"/>
      <w:jc w:val="both"/>
    </w:pPr>
  </w:style>
  <w:style w:type="character" w:customStyle="1" w:styleId="b-serp-url">
    <w:name w:val="b-serp-url"/>
    <w:rsid w:val="0036568F"/>
  </w:style>
  <w:style w:type="paragraph" w:styleId="z-2">
    <w:name w:val="HTML Bottom of Form"/>
    <w:basedOn w:val="a3"/>
    <w:next w:val="a3"/>
    <w:link w:val="z-3"/>
    <w:rsid w:val="0036568F"/>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36568F"/>
    <w:rPr>
      <w:rFonts w:ascii="Arial" w:eastAsia="Times New Roman" w:hAnsi="Arial" w:cs="Times New Roman"/>
      <w:vanish/>
      <w:sz w:val="16"/>
      <w:szCs w:val="16"/>
    </w:rPr>
  </w:style>
  <w:style w:type="paragraph" w:customStyle="1" w:styleId="3b">
    <w:name w:val="Стиль3"/>
    <w:basedOn w:val="a3"/>
    <w:link w:val="3c"/>
    <w:rsid w:val="0036568F"/>
    <w:pPr>
      <w:widowControl w:val="0"/>
      <w:autoSpaceDE w:val="0"/>
      <w:autoSpaceDN w:val="0"/>
      <w:adjustRightInd w:val="0"/>
      <w:ind w:firstLine="567"/>
      <w:jc w:val="both"/>
    </w:pPr>
    <w:rPr>
      <w:b/>
      <w:sz w:val="28"/>
      <w:szCs w:val="20"/>
    </w:rPr>
  </w:style>
  <w:style w:type="character" w:customStyle="1" w:styleId="3c">
    <w:name w:val="Стиль3 Знак"/>
    <w:link w:val="3b"/>
    <w:locked/>
    <w:rsid w:val="0036568F"/>
    <w:rPr>
      <w:rFonts w:ascii="Times New Roman" w:eastAsia="Times New Roman" w:hAnsi="Times New Roman" w:cs="Times New Roman"/>
      <w:b/>
      <w:sz w:val="28"/>
      <w:szCs w:val="20"/>
      <w:lang w:eastAsia="ru-RU"/>
    </w:rPr>
  </w:style>
  <w:style w:type="paragraph" w:customStyle="1" w:styleId="biblio">
    <w:name w:val="biblio"/>
    <w:basedOn w:val="a3"/>
    <w:rsid w:val="0036568F"/>
    <w:pPr>
      <w:spacing w:before="48" w:after="48"/>
      <w:ind w:firstLine="360"/>
      <w:jc w:val="both"/>
    </w:pPr>
    <w:rPr>
      <w:sz w:val="19"/>
      <w:szCs w:val="19"/>
    </w:rPr>
  </w:style>
  <w:style w:type="paragraph" w:customStyle="1" w:styleId="biblio0">
    <w:name w:val="biblio0"/>
    <w:basedOn w:val="a3"/>
    <w:rsid w:val="0036568F"/>
    <w:pPr>
      <w:spacing w:before="48" w:after="48"/>
      <w:jc w:val="both"/>
    </w:pPr>
    <w:rPr>
      <w:sz w:val="19"/>
      <w:szCs w:val="19"/>
    </w:rPr>
  </w:style>
  <w:style w:type="paragraph" w:customStyle="1" w:styleId="podpis">
    <w:name w:val="podpis"/>
    <w:basedOn w:val="a3"/>
    <w:rsid w:val="0036568F"/>
    <w:pPr>
      <w:spacing w:before="48" w:after="48"/>
      <w:jc w:val="right"/>
    </w:pPr>
    <w:rPr>
      <w:i/>
      <w:iCs/>
      <w:sz w:val="19"/>
      <w:szCs w:val="19"/>
    </w:rPr>
  </w:style>
  <w:style w:type="paragraph" w:customStyle="1" w:styleId="ris">
    <w:name w:val="ris"/>
    <w:basedOn w:val="a3"/>
    <w:rsid w:val="0036568F"/>
    <w:pPr>
      <w:spacing w:before="48" w:after="48"/>
      <w:jc w:val="center"/>
    </w:pPr>
    <w:rPr>
      <w:i/>
      <w:iCs/>
      <w:sz w:val="19"/>
      <w:szCs w:val="19"/>
    </w:rPr>
  </w:style>
  <w:style w:type="paragraph" w:customStyle="1" w:styleId="small">
    <w:name w:val="small"/>
    <w:basedOn w:val="a3"/>
    <w:rsid w:val="0036568F"/>
    <w:pPr>
      <w:spacing w:before="48" w:after="48"/>
      <w:ind w:firstLine="360"/>
      <w:jc w:val="both"/>
    </w:pPr>
    <w:rPr>
      <w:sz w:val="19"/>
      <w:szCs w:val="19"/>
    </w:rPr>
  </w:style>
  <w:style w:type="paragraph" w:customStyle="1" w:styleId="small0">
    <w:name w:val="small0"/>
    <w:basedOn w:val="a3"/>
    <w:rsid w:val="0036568F"/>
    <w:pPr>
      <w:spacing w:before="48" w:after="48"/>
      <w:jc w:val="both"/>
    </w:pPr>
    <w:rPr>
      <w:sz w:val="19"/>
      <w:szCs w:val="19"/>
    </w:rPr>
  </w:style>
  <w:style w:type="paragraph" w:customStyle="1" w:styleId="stih4">
    <w:name w:val="stih4"/>
    <w:basedOn w:val="a3"/>
    <w:rsid w:val="0036568F"/>
    <w:pPr>
      <w:spacing w:before="120" w:after="120"/>
      <w:ind w:left="3240"/>
    </w:pPr>
    <w:rPr>
      <w:sz w:val="19"/>
      <w:szCs w:val="19"/>
    </w:rPr>
  </w:style>
  <w:style w:type="paragraph" w:customStyle="1" w:styleId="zag8">
    <w:name w:val="zag8"/>
    <w:basedOn w:val="a3"/>
    <w:rsid w:val="0036568F"/>
    <w:pPr>
      <w:spacing w:before="240" w:after="48"/>
      <w:jc w:val="center"/>
    </w:pPr>
    <w:rPr>
      <w:sz w:val="19"/>
      <w:szCs w:val="19"/>
    </w:rPr>
  </w:style>
  <w:style w:type="character" w:customStyle="1" w:styleId="page">
    <w:name w:val="page"/>
    <w:rsid w:val="0036568F"/>
    <w:rPr>
      <w:i/>
      <w:iCs/>
      <w:vanish/>
      <w:color w:val="00008B"/>
      <w:sz w:val="19"/>
      <w:szCs w:val="19"/>
      <w:bdr w:val="single" w:sz="4" w:space="0" w:color="C1C1C1"/>
    </w:rPr>
  </w:style>
  <w:style w:type="paragraph" w:customStyle="1" w:styleId="hook">
    <w:name w:val="hook"/>
    <w:basedOn w:val="a3"/>
    <w:rsid w:val="0036568F"/>
    <w:pPr>
      <w:spacing w:before="100" w:beforeAutospacing="1" w:after="100" w:afterAutospacing="1"/>
    </w:pPr>
    <w:rPr>
      <w:rFonts w:ascii="Comic Sans MS" w:hAnsi="Comic Sans MS"/>
      <w:b/>
      <w:bCs/>
    </w:rPr>
  </w:style>
  <w:style w:type="character" w:customStyle="1" w:styleId="current">
    <w:name w:val="current"/>
    <w:rsid w:val="0036568F"/>
  </w:style>
  <w:style w:type="paragraph" w:customStyle="1" w:styleId="affff3">
    <w:name w:val="Цитаты"/>
    <w:basedOn w:val="1a"/>
    <w:rsid w:val="0036568F"/>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36568F"/>
    <w:pPr>
      <w:spacing w:before="100" w:after="100"/>
      <w:jc w:val="both"/>
    </w:pPr>
    <w:rPr>
      <w:rFonts w:ascii="Arial" w:hAnsi="Arial"/>
      <w:color w:val="000000"/>
      <w:sz w:val="20"/>
      <w:szCs w:val="20"/>
    </w:rPr>
  </w:style>
  <w:style w:type="character" w:customStyle="1" w:styleId="udar">
    <w:name w:val="udar"/>
    <w:rsid w:val="0036568F"/>
    <w:rPr>
      <w:rFonts w:cs="Times New Roman"/>
    </w:rPr>
  </w:style>
  <w:style w:type="paragraph" w:customStyle="1" w:styleId="CharCharCarCarCharCharCarCarCharCharCarCarCharChar">
    <w:name w:val="Char Char Car Car Char Char Car Car Char Char Car Car Char Char"/>
    <w:basedOn w:val="a3"/>
    <w:rsid w:val="0036568F"/>
    <w:pPr>
      <w:spacing w:after="160" w:line="240" w:lineRule="exact"/>
    </w:pPr>
    <w:rPr>
      <w:sz w:val="20"/>
      <w:szCs w:val="20"/>
    </w:rPr>
  </w:style>
  <w:style w:type="paragraph" w:customStyle="1" w:styleId="310">
    <w:name w:val="Основной текст с отступом 31"/>
    <w:basedOn w:val="a3"/>
    <w:rsid w:val="0036568F"/>
    <w:pPr>
      <w:ind w:firstLine="567"/>
      <w:jc w:val="both"/>
    </w:pPr>
    <w:rPr>
      <w:rFonts w:ascii="Arial" w:hAnsi="Arial"/>
      <w:sz w:val="20"/>
      <w:szCs w:val="20"/>
    </w:rPr>
  </w:style>
  <w:style w:type="character" w:customStyle="1" w:styleId="submenu-table">
    <w:name w:val="submenu-table"/>
    <w:rsid w:val="0036568F"/>
  </w:style>
  <w:style w:type="paragraph" w:customStyle="1" w:styleId="book">
    <w:name w:val="book"/>
    <w:basedOn w:val="a3"/>
    <w:rsid w:val="0036568F"/>
    <w:pPr>
      <w:ind w:firstLine="450"/>
      <w:jc w:val="both"/>
    </w:pPr>
  </w:style>
  <w:style w:type="character" w:customStyle="1" w:styleId="bday">
    <w:name w:val="bday"/>
    <w:rsid w:val="0036568F"/>
  </w:style>
  <w:style w:type="paragraph" w:customStyle="1" w:styleId="212">
    <w:name w:val="Основной текст 21"/>
    <w:basedOn w:val="a3"/>
    <w:rsid w:val="0036568F"/>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36568F"/>
    <w:rPr>
      <w:sz w:val="24"/>
      <w:szCs w:val="24"/>
    </w:rPr>
  </w:style>
  <w:style w:type="paragraph" w:customStyle="1" w:styleId="Style45">
    <w:name w:val="Style45"/>
    <w:basedOn w:val="a3"/>
    <w:rsid w:val="0036568F"/>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36568F"/>
    <w:rPr>
      <w:b/>
      <w:caps/>
      <w:sz w:val="24"/>
      <w:szCs w:val="24"/>
      <w:lang w:val="ru-RU" w:eastAsia="ru-RU" w:bidi="ar-SA"/>
    </w:rPr>
  </w:style>
  <w:style w:type="character" w:customStyle="1" w:styleId="400">
    <w:name w:val="Знак Знак40"/>
    <w:locked/>
    <w:rsid w:val="0036568F"/>
    <w:rPr>
      <w:rFonts w:ascii="Arial" w:hAnsi="Arial" w:cs="Arial"/>
      <w:b/>
      <w:bCs/>
      <w:i/>
      <w:iCs/>
      <w:sz w:val="28"/>
      <w:szCs w:val="28"/>
      <w:lang w:val="ru-RU" w:eastAsia="en-US" w:bidi="ar-SA"/>
    </w:rPr>
  </w:style>
  <w:style w:type="character" w:customStyle="1" w:styleId="390">
    <w:name w:val="Знак Знак39"/>
    <w:locked/>
    <w:rsid w:val="0036568F"/>
    <w:rPr>
      <w:b/>
      <w:bCs/>
      <w:sz w:val="27"/>
      <w:szCs w:val="27"/>
      <w:lang w:val="ru-RU" w:eastAsia="ru-RU" w:bidi="ar-SA"/>
    </w:rPr>
  </w:style>
  <w:style w:type="character" w:customStyle="1" w:styleId="380">
    <w:name w:val="Знак Знак38"/>
    <w:locked/>
    <w:rsid w:val="0036568F"/>
    <w:rPr>
      <w:b/>
      <w:bCs/>
      <w:sz w:val="28"/>
      <w:szCs w:val="28"/>
      <w:lang w:val="ru-RU" w:eastAsia="ru-RU" w:bidi="ar-SA"/>
    </w:rPr>
  </w:style>
  <w:style w:type="character" w:customStyle="1" w:styleId="370">
    <w:name w:val="Знак Знак37"/>
    <w:locked/>
    <w:rsid w:val="0036568F"/>
    <w:rPr>
      <w:b/>
      <w:bCs/>
      <w:i/>
      <w:iCs/>
      <w:sz w:val="26"/>
      <w:szCs w:val="26"/>
      <w:lang w:val="ru-RU" w:eastAsia="ru-RU" w:bidi="ar-SA"/>
    </w:rPr>
  </w:style>
  <w:style w:type="character" w:customStyle="1" w:styleId="360">
    <w:name w:val="Знак Знак36"/>
    <w:locked/>
    <w:rsid w:val="0036568F"/>
    <w:rPr>
      <w:sz w:val="24"/>
      <w:lang w:val="ru-RU" w:eastAsia="ru-RU" w:bidi="ar-SA"/>
    </w:rPr>
  </w:style>
  <w:style w:type="character" w:customStyle="1" w:styleId="350">
    <w:name w:val="Знак Знак35"/>
    <w:locked/>
    <w:rsid w:val="0036568F"/>
    <w:rPr>
      <w:sz w:val="24"/>
      <w:szCs w:val="24"/>
      <w:lang w:val="ru-RU" w:eastAsia="ru-RU" w:bidi="ar-SA"/>
    </w:rPr>
  </w:style>
  <w:style w:type="character" w:customStyle="1" w:styleId="340">
    <w:name w:val="Знак Знак34"/>
    <w:locked/>
    <w:rsid w:val="0036568F"/>
    <w:rPr>
      <w:i/>
      <w:iCs/>
      <w:sz w:val="24"/>
      <w:szCs w:val="24"/>
      <w:lang w:val="ru-RU" w:eastAsia="ru-RU" w:bidi="ar-SA"/>
    </w:rPr>
  </w:style>
  <w:style w:type="character" w:customStyle="1" w:styleId="affff5">
    <w:name w:val="Знак Знак Знак"/>
    <w:locked/>
    <w:rsid w:val="0036568F"/>
    <w:rPr>
      <w:rFonts w:ascii="Courier New" w:hAnsi="Courier New" w:cs="Courier New"/>
      <w:lang w:val="ru-RU" w:eastAsia="ru-RU" w:bidi="ar-SA"/>
    </w:rPr>
  </w:style>
  <w:style w:type="paragraph" w:customStyle="1" w:styleId="affff6">
    <w:name w:val="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36568F"/>
    <w:pPr>
      <w:autoSpaceDE w:val="0"/>
      <w:autoSpaceDN w:val="0"/>
      <w:adjustRightInd w:val="0"/>
    </w:pPr>
  </w:style>
  <w:style w:type="paragraph" w:customStyle="1" w:styleId="affff8">
    <w:name w:val="Темы"/>
    <w:basedOn w:val="a3"/>
    <w:link w:val="affff9"/>
    <w:rsid w:val="0036568F"/>
    <w:pPr>
      <w:keepNext/>
    </w:pPr>
  </w:style>
  <w:style w:type="character" w:customStyle="1" w:styleId="affff9">
    <w:name w:val="Темы Знак"/>
    <w:link w:val="affff8"/>
    <w:locked/>
    <w:rsid w:val="0036568F"/>
    <w:rPr>
      <w:rFonts w:ascii="Times New Roman" w:eastAsia="Times New Roman" w:hAnsi="Times New Roman" w:cs="Times New Roman"/>
      <w:sz w:val="24"/>
      <w:szCs w:val="24"/>
      <w:lang w:eastAsia="ru-RU"/>
    </w:rPr>
  </w:style>
  <w:style w:type="paragraph" w:customStyle="1" w:styleId="affffa">
    <w:name w:val="a"/>
    <w:basedOn w:val="a3"/>
    <w:rsid w:val="0036568F"/>
    <w:pPr>
      <w:spacing w:before="100" w:beforeAutospacing="1" w:after="100" w:afterAutospacing="1"/>
    </w:pPr>
  </w:style>
  <w:style w:type="paragraph" w:customStyle="1" w:styleId="acxspmiddle">
    <w:name w:val="acxspmiddle"/>
    <w:basedOn w:val="a3"/>
    <w:rsid w:val="0036568F"/>
    <w:pPr>
      <w:spacing w:before="100" w:beforeAutospacing="1" w:after="100" w:afterAutospacing="1"/>
    </w:pPr>
  </w:style>
  <w:style w:type="character" w:customStyle="1" w:styleId="affffb">
    <w:name w:val="Основной текст_"/>
    <w:link w:val="1ff3"/>
    <w:locked/>
    <w:rsid w:val="0036568F"/>
    <w:rPr>
      <w:rFonts w:ascii="Arial" w:hAnsi="Arial" w:cs="Arial"/>
      <w:sz w:val="19"/>
      <w:szCs w:val="19"/>
      <w:shd w:val="clear" w:color="auto" w:fill="FFFFFF"/>
    </w:rPr>
  </w:style>
  <w:style w:type="paragraph" w:customStyle="1" w:styleId="1ff3">
    <w:name w:val="Основной текст1"/>
    <w:basedOn w:val="a3"/>
    <w:link w:val="affffb"/>
    <w:rsid w:val="0036568F"/>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36568F"/>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36568F"/>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36568F"/>
    <w:pPr>
      <w:spacing w:after="160" w:line="240" w:lineRule="exact"/>
    </w:pPr>
    <w:rPr>
      <w:rFonts w:ascii="Verdana" w:hAnsi="Verdana"/>
      <w:lang w:val="en-US" w:eastAsia="en-US"/>
    </w:rPr>
  </w:style>
  <w:style w:type="paragraph" w:customStyle="1" w:styleId="Style24">
    <w:name w:val="Style24"/>
    <w:basedOn w:val="a3"/>
    <w:rsid w:val="0036568F"/>
    <w:pPr>
      <w:widowControl w:val="0"/>
      <w:autoSpaceDE w:val="0"/>
      <w:autoSpaceDN w:val="0"/>
      <w:adjustRightInd w:val="0"/>
      <w:spacing w:line="482" w:lineRule="exact"/>
      <w:ind w:firstLine="720"/>
      <w:jc w:val="both"/>
    </w:pPr>
  </w:style>
  <w:style w:type="paragraph" w:customStyle="1" w:styleId="ConsPlusTitle">
    <w:name w:val="ConsPlusTitle"/>
    <w:rsid w:val="0036568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36568F"/>
    <w:rPr>
      <w:rFonts w:ascii="Courier New" w:hAnsi="Courier New"/>
      <w:sz w:val="20"/>
      <w:szCs w:val="20"/>
    </w:rPr>
  </w:style>
  <w:style w:type="paragraph" w:customStyle="1" w:styleId="ConsPlusNormal">
    <w:name w:val="ConsPlusNormal"/>
    <w:link w:val="ConsPlusNormal0"/>
    <w:rsid w:val="003656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6568F"/>
    <w:rPr>
      <w:rFonts w:ascii="Arial" w:eastAsia="Times New Roman" w:hAnsi="Arial" w:cs="Arial"/>
      <w:sz w:val="20"/>
      <w:szCs w:val="20"/>
      <w:lang w:eastAsia="ru-RU"/>
    </w:rPr>
  </w:style>
  <w:style w:type="paragraph" w:customStyle="1" w:styleId="213">
    <w:name w:val="Заголовок 21"/>
    <w:basedOn w:val="a3"/>
    <w:next w:val="a3"/>
    <w:rsid w:val="0036568F"/>
    <w:pPr>
      <w:keepNext/>
      <w:widowControl w:val="0"/>
      <w:jc w:val="center"/>
    </w:pPr>
    <w:rPr>
      <w:b/>
      <w:sz w:val="26"/>
      <w:szCs w:val="20"/>
    </w:rPr>
  </w:style>
  <w:style w:type="paragraph" w:customStyle="1" w:styleId="2f1">
    <w:name w:val="Обычный2"/>
    <w:basedOn w:val="a3"/>
    <w:rsid w:val="0036568F"/>
    <w:pPr>
      <w:spacing w:before="100" w:beforeAutospacing="1" w:after="100" w:afterAutospacing="1"/>
    </w:pPr>
  </w:style>
  <w:style w:type="paragraph" w:customStyle="1" w:styleId="2f2">
    <w:name w:val="заголовок 2"/>
    <w:basedOn w:val="a3"/>
    <w:next w:val="a3"/>
    <w:rsid w:val="0036568F"/>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36568F"/>
    <w:pPr>
      <w:spacing w:before="24" w:after="16"/>
      <w:ind w:firstLine="454"/>
      <w:jc w:val="center"/>
    </w:pPr>
    <w:rPr>
      <w:rFonts w:ascii="Times New Roman" w:hAnsi="Times New Roman" w:cs="Times New Roman"/>
      <w:b/>
      <w:bCs/>
    </w:rPr>
  </w:style>
  <w:style w:type="paragraph" w:customStyle="1" w:styleId="46">
    <w:name w:val="Стиль4"/>
    <w:basedOn w:val="21"/>
    <w:rsid w:val="0036568F"/>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36568F"/>
    <w:pPr>
      <w:keepNext/>
      <w:spacing w:before="0" w:beforeAutospacing="0" w:after="0" w:afterAutospacing="0" w:line="312" w:lineRule="auto"/>
      <w:ind w:firstLine="454"/>
    </w:pPr>
    <w:rPr>
      <w:sz w:val="22"/>
      <w:szCs w:val="22"/>
    </w:rPr>
  </w:style>
  <w:style w:type="paragraph" w:customStyle="1" w:styleId="63">
    <w:name w:val="Стиль6"/>
    <w:basedOn w:val="a3"/>
    <w:rsid w:val="0036568F"/>
    <w:pPr>
      <w:spacing w:line="312" w:lineRule="auto"/>
      <w:ind w:firstLine="454"/>
      <w:jc w:val="both"/>
    </w:pPr>
  </w:style>
  <w:style w:type="paragraph" w:customStyle="1" w:styleId="affffd">
    <w:name w:val="Стиль По ширине"/>
    <w:basedOn w:val="a3"/>
    <w:rsid w:val="0036568F"/>
    <w:pPr>
      <w:spacing w:line="312" w:lineRule="auto"/>
      <w:ind w:firstLine="454"/>
      <w:jc w:val="both"/>
    </w:pPr>
  </w:style>
  <w:style w:type="paragraph" w:customStyle="1" w:styleId="Style8">
    <w:name w:val="Style8"/>
    <w:basedOn w:val="a3"/>
    <w:rsid w:val="0036568F"/>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36568F"/>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36568F"/>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36568F"/>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36568F"/>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36568F"/>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36568F"/>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36568F"/>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36568F"/>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36568F"/>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36568F"/>
    <w:rPr>
      <w:rFonts w:ascii="Arial" w:eastAsia="Times New Roman" w:hAnsi="Arial" w:cs="Times New Roman"/>
      <w:sz w:val="20"/>
      <w:szCs w:val="20"/>
      <w:lang w:eastAsia="ru-RU"/>
    </w:rPr>
  </w:style>
  <w:style w:type="paragraph" w:customStyle="1" w:styleId="western">
    <w:name w:val="western"/>
    <w:basedOn w:val="a3"/>
    <w:rsid w:val="0036568F"/>
    <w:pPr>
      <w:shd w:val="clear" w:color="auto" w:fill="FFFFFF"/>
      <w:spacing w:before="778" w:line="475" w:lineRule="atLeast"/>
    </w:pPr>
    <w:rPr>
      <w:color w:val="000000"/>
    </w:rPr>
  </w:style>
  <w:style w:type="character" w:customStyle="1" w:styleId="small11">
    <w:name w:val="small11"/>
    <w:rsid w:val="0036568F"/>
    <w:rPr>
      <w:rFonts w:ascii="Times New Roman" w:hAnsi="Times New Roman" w:cs="Times New Roman" w:hint="default"/>
      <w:sz w:val="16"/>
      <w:szCs w:val="16"/>
    </w:rPr>
  </w:style>
  <w:style w:type="character" w:customStyle="1" w:styleId="b-serp-urlitem1">
    <w:name w:val="b-serp-url__item1"/>
    <w:rsid w:val="0036568F"/>
    <w:rPr>
      <w:rFonts w:ascii="Times New Roman" w:hAnsi="Times New Roman" w:cs="Times New Roman" w:hint="default"/>
    </w:rPr>
  </w:style>
  <w:style w:type="character" w:customStyle="1" w:styleId="121">
    <w:name w:val="Знак Знак12"/>
    <w:locked/>
    <w:rsid w:val="0036568F"/>
    <w:rPr>
      <w:b/>
      <w:bCs w:val="0"/>
      <w:caps/>
      <w:sz w:val="24"/>
      <w:szCs w:val="24"/>
      <w:lang w:val="ru-RU" w:eastAsia="ru-RU" w:bidi="ar-SA"/>
    </w:rPr>
  </w:style>
  <w:style w:type="character" w:customStyle="1" w:styleId="tbln121">
    <w:name w:val="tbln121"/>
    <w:rsid w:val="0036568F"/>
    <w:rPr>
      <w:rFonts w:ascii="Arial" w:hAnsi="Arial" w:cs="Arial" w:hint="default"/>
      <w:b w:val="0"/>
      <w:bCs w:val="0"/>
      <w:i/>
      <w:iCs/>
      <w:strike w:val="0"/>
      <w:dstrike w:val="0"/>
      <w:color w:val="000000"/>
      <w:sz w:val="18"/>
      <w:szCs w:val="18"/>
      <w:u w:val="none"/>
    </w:rPr>
  </w:style>
  <w:style w:type="character" w:customStyle="1" w:styleId="mistake">
    <w:name w:val="mistake"/>
    <w:rsid w:val="0036568F"/>
    <w:rPr>
      <w:sz w:val="24"/>
      <w:szCs w:val="24"/>
    </w:rPr>
  </w:style>
  <w:style w:type="character" w:customStyle="1" w:styleId="trb12">
    <w:name w:val="trb12"/>
    <w:rsid w:val="0036568F"/>
  </w:style>
  <w:style w:type="character" w:customStyle="1" w:styleId="tbln12">
    <w:name w:val="tbln12"/>
    <w:rsid w:val="0036568F"/>
  </w:style>
  <w:style w:type="character" w:customStyle="1" w:styleId="tbb12">
    <w:name w:val="tbb12"/>
    <w:rsid w:val="0036568F"/>
  </w:style>
  <w:style w:type="character" w:customStyle="1" w:styleId="hpsatn">
    <w:name w:val="hps atn"/>
    <w:rsid w:val="0036568F"/>
  </w:style>
  <w:style w:type="character" w:customStyle="1" w:styleId="64">
    <w:name w:val="Знак Знак6"/>
    <w:rsid w:val="0036568F"/>
    <w:rPr>
      <w:rFonts w:ascii="Arial" w:hAnsi="Arial" w:cs="Arial" w:hint="default"/>
      <w:b/>
      <w:bCs/>
      <w:kern w:val="32"/>
      <w:sz w:val="32"/>
      <w:szCs w:val="32"/>
    </w:rPr>
  </w:style>
  <w:style w:type="character" w:customStyle="1" w:styleId="FontStyle42">
    <w:name w:val="Font Style42"/>
    <w:rsid w:val="0036568F"/>
    <w:rPr>
      <w:rFonts w:ascii="Times New Roman" w:hAnsi="Times New Roman" w:cs="Times New Roman" w:hint="default"/>
      <w:sz w:val="26"/>
      <w:szCs w:val="26"/>
    </w:rPr>
  </w:style>
  <w:style w:type="character" w:customStyle="1" w:styleId="FontStyle41">
    <w:name w:val="Font Style41"/>
    <w:rsid w:val="0036568F"/>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36568F"/>
    <w:rPr>
      <w:sz w:val="24"/>
      <w:szCs w:val="24"/>
      <w:lang w:val="ru-RU" w:eastAsia="ru-RU" w:bidi="ar-SA"/>
    </w:rPr>
  </w:style>
  <w:style w:type="character" w:customStyle="1" w:styleId="FontStyle139">
    <w:name w:val="Font Style139"/>
    <w:rsid w:val="0036568F"/>
    <w:rPr>
      <w:rFonts w:ascii="Palatino Linotype" w:hAnsi="Palatino Linotype" w:cs="Palatino Linotype" w:hint="default"/>
      <w:sz w:val="18"/>
      <w:szCs w:val="18"/>
    </w:rPr>
  </w:style>
  <w:style w:type="character" w:customStyle="1" w:styleId="FontStyle157">
    <w:name w:val="Font Style157"/>
    <w:rsid w:val="0036568F"/>
    <w:rPr>
      <w:rFonts w:ascii="Palatino Linotype" w:hAnsi="Palatino Linotype" w:cs="Palatino Linotype" w:hint="default"/>
      <w:sz w:val="18"/>
      <w:szCs w:val="18"/>
    </w:rPr>
  </w:style>
  <w:style w:type="character" w:customStyle="1" w:styleId="FontStyle138">
    <w:name w:val="Font Style138"/>
    <w:rsid w:val="0036568F"/>
    <w:rPr>
      <w:rFonts w:ascii="Palatino Linotype" w:hAnsi="Palatino Linotype" w:cs="Palatino Linotype" w:hint="default"/>
      <w:b/>
      <w:bCs/>
      <w:sz w:val="18"/>
      <w:szCs w:val="18"/>
    </w:rPr>
  </w:style>
  <w:style w:type="character" w:customStyle="1" w:styleId="FontStyle146">
    <w:name w:val="Font Style146"/>
    <w:rsid w:val="0036568F"/>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36568F"/>
    <w:rPr>
      <w:sz w:val="24"/>
      <w:szCs w:val="24"/>
      <w:lang w:val="ru-RU" w:eastAsia="ru-RU" w:bidi="ar-SA"/>
    </w:rPr>
  </w:style>
  <w:style w:type="character" w:customStyle="1" w:styleId="1ff7">
    <w:name w:val="Знак1"/>
    <w:rsid w:val="0036568F"/>
    <w:rPr>
      <w:rFonts w:ascii="Arial" w:hAnsi="Arial" w:cs="Arial" w:hint="default"/>
      <w:b/>
      <w:bCs/>
      <w:kern w:val="32"/>
      <w:sz w:val="32"/>
      <w:szCs w:val="32"/>
      <w:lang w:val="ru-RU" w:eastAsia="ru-RU" w:bidi="ar-SA"/>
    </w:rPr>
  </w:style>
  <w:style w:type="character" w:customStyle="1" w:styleId="2f3">
    <w:name w:val="Знак2"/>
    <w:rsid w:val="0036568F"/>
    <w:rPr>
      <w:sz w:val="24"/>
      <w:lang w:val="ru-RU" w:eastAsia="en-US" w:bidi="ar-SA"/>
    </w:rPr>
  </w:style>
  <w:style w:type="character" w:customStyle="1" w:styleId="311">
    <w:name w:val="Заголовок 3 Знак1"/>
    <w:aliases w:val="Знак2 Знак3"/>
    <w:locked/>
    <w:rsid w:val="0036568F"/>
    <w:rPr>
      <w:b/>
      <w:bCs/>
      <w:sz w:val="27"/>
      <w:szCs w:val="27"/>
      <w:lang w:val="ru-RU" w:eastAsia="ru-RU" w:bidi="ar-SA"/>
    </w:rPr>
  </w:style>
  <w:style w:type="paragraph" w:customStyle="1" w:styleId="mane">
    <w:name w:val="mane"/>
    <w:rsid w:val="0036568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36568F"/>
    <w:rPr>
      <w:rFonts w:ascii="Sylfaen" w:hAnsi="Sylfaen" w:cs="Sylfaen"/>
      <w:sz w:val="18"/>
      <w:szCs w:val="18"/>
    </w:rPr>
  </w:style>
  <w:style w:type="character" w:customStyle="1" w:styleId="keyword1">
    <w:name w:val="keyword1"/>
    <w:rsid w:val="0036568F"/>
    <w:rPr>
      <w:i/>
      <w:iCs/>
    </w:rPr>
  </w:style>
  <w:style w:type="character" w:customStyle="1" w:styleId="keyworddef1">
    <w:name w:val="keyword_def1"/>
    <w:rsid w:val="0036568F"/>
    <w:rPr>
      <w:b/>
      <w:bCs/>
      <w:i/>
      <w:iCs/>
    </w:rPr>
  </w:style>
  <w:style w:type="character" w:customStyle="1" w:styleId="afffff">
    <w:name w:val="Выделение в тексте документа"/>
    <w:rsid w:val="0036568F"/>
    <w:rPr>
      <w:rFonts w:cs="Times New Roman"/>
      <w:b/>
    </w:rPr>
  </w:style>
  <w:style w:type="paragraph" w:customStyle="1" w:styleId="afffff0">
    <w:name w:val="Текст документа"/>
    <w:basedOn w:val="a3"/>
    <w:rsid w:val="0036568F"/>
    <w:pPr>
      <w:ind w:firstLine="709"/>
      <w:jc w:val="both"/>
    </w:pPr>
  </w:style>
  <w:style w:type="character" w:customStyle="1" w:styleId="xmlemitalic1">
    <w:name w:val="xml_em_italic1"/>
    <w:rsid w:val="0036568F"/>
    <w:rPr>
      <w:i/>
      <w:iCs/>
    </w:rPr>
  </w:style>
  <w:style w:type="paragraph" w:customStyle="1" w:styleId="afffff1">
    <w:name w:val="Модуль"/>
    <w:basedOn w:val="a3"/>
    <w:rsid w:val="0036568F"/>
    <w:pPr>
      <w:keepNext/>
      <w:jc w:val="both"/>
    </w:pPr>
  </w:style>
  <w:style w:type="character" w:customStyle="1" w:styleId="WW8Num4z3">
    <w:name w:val="WW8Num4z3"/>
    <w:rsid w:val="0036568F"/>
    <w:rPr>
      <w:rFonts w:ascii="Symbol" w:hAnsi="Symbol"/>
    </w:rPr>
  </w:style>
  <w:style w:type="paragraph" w:customStyle="1" w:styleId="114">
    <w:name w:val="Название11"/>
    <w:basedOn w:val="a3"/>
    <w:next w:val="aff2"/>
    <w:qFormat/>
    <w:rsid w:val="0036568F"/>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36568F"/>
    <w:pPr>
      <w:suppressLineNumbers/>
      <w:suppressAutoHyphens/>
    </w:pPr>
    <w:rPr>
      <w:lang w:eastAsia="ar-SA"/>
    </w:rPr>
  </w:style>
  <w:style w:type="paragraph" w:customStyle="1" w:styleId="afffff3">
    <w:name w:val="Заголовок таблицы"/>
    <w:basedOn w:val="afffff2"/>
    <w:rsid w:val="0036568F"/>
    <w:pPr>
      <w:jc w:val="center"/>
    </w:pPr>
    <w:rPr>
      <w:b/>
      <w:bCs/>
    </w:rPr>
  </w:style>
  <w:style w:type="paragraph" w:customStyle="1" w:styleId="Style46">
    <w:name w:val="Style46"/>
    <w:basedOn w:val="a3"/>
    <w:rsid w:val="0036568F"/>
    <w:pPr>
      <w:widowControl w:val="0"/>
      <w:autoSpaceDE w:val="0"/>
      <w:autoSpaceDN w:val="0"/>
      <w:adjustRightInd w:val="0"/>
      <w:spacing w:line="240" w:lineRule="exact"/>
      <w:ind w:hanging="106"/>
    </w:pPr>
  </w:style>
  <w:style w:type="paragraph" w:customStyle="1" w:styleId="Style61">
    <w:name w:val="Style61"/>
    <w:basedOn w:val="a3"/>
    <w:rsid w:val="0036568F"/>
    <w:pPr>
      <w:widowControl w:val="0"/>
      <w:autoSpaceDE w:val="0"/>
      <w:autoSpaceDN w:val="0"/>
      <w:adjustRightInd w:val="0"/>
      <w:spacing w:line="242" w:lineRule="exact"/>
      <w:ind w:hanging="446"/>
    </w:pPr>
  </w:style>
  <w:style w:type="paragraph" w:customStyle="1" w:styleId="Style164">
    <w:name w:val="Style164"/>
    <w:basedOn w:val="a3"/>
    <w:rsid w:val="0036568F"/>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36568F"/>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36568F"/>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36568F"/>
    <w:pPr>
      <w:spacing w:before="100" w:beforeAutospacing="1" w:after="100" w:afterAutospacing="1"/>
      <w:ind w:firstLine="360"/>
      <w:jc w:val="both"/>
    </w:pPr>
  </w:style>
  <w:style w:type="character" w:customStyle="1" w:styleId="c1">
    <w:name w:val="c1"/>
    <w:rsid w:val="0036568F"/>
  </w:style>
  <w:style w:type="character" w:customStyle="1" w:styleId="afffff4">
    <w:name w:val="Текст.Акцентированный"/>
    <w:rsid w:val="0036568F"/>
    <w:rPr>
      <w:rFonts w:cs="Times New Roman"/>
      <w:i/>
    </w:rPr>
  </w:style>
  <w:style w:type="paragraph" w:customStyle="1" w:styleId="65">
    <w:name w:val="Обычный (веб)6"/>
    <w:basedOn w:val="a3"/>
    <w:rsid w:val="0036568F"/>
  </w:style>
  <w:style w:type="paragraph" w:customStyle="1" w:styleId="afffff5">
    <w:name w:val="слайд"/>
    <w:basedOn w:val="a3"/>
    <w:rsid w:val="0036568F"/>
    <w:pPr>
      <w:jc w:val="both"/>
    </w:pPr>
    <w:rPr>
      <w:sz w:val="36"/>
      <w:lang w:eastAsia="en-US"/>
    </w:rPr>
  </w:style>
  <w:style w:type="character" w:customStyle="1" w:styleId="st">
    <w:name w:val="st"/>
    <w:rsid w:val="0036568F"/>
  </w:style>
  <w:style w:type="character" w:customStyle="1" w:styleId="keyworddef">
    <w:name w:val="keyword_def"/>
    <w:rsid w:val="0036568F"/>
  </w:style>
  <w:style w:type="character" w:customStyle="1" w:styleId="grame">
    <w:name w:val="grame"/>
    <w:rsid w:val="0036568F"/>
  </w:style>
  <w:style w:type="paragraph" w:customStyle="1" w:styleId="115">
    <w:name w:val="Обычный + 11 пт"/>
    <w:basedOn w:val="a3"/>
    <w:rsid w:val="0036568F"/>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36568F"/>
  </w:style>
  <w:style w:type="paragraph" w:customStyle="1" w:styleId="afffff6">
    <w:name w:val="Знак Знак Знак Знак Знак Знак Знак Знак Знак Знак Знак Знак Знак"/>
    <w:basedOn w:val="a3"/>
    <w:rsid w:val="0036568F"/>
    <w:pPr>
      <w:spacing w:after="160" w:line="240" w:lineRule="exact"/>
    </w:pPr>
    <w:rPr>
      <w:rFonts w:ascii="Verdana" w:hAnsi="Verdana"/>
      <w:lang w:val="en-US" w:eastAsia="en-US"/>
    </w:rPr>
  </w:style>
  <w:style w:type="character" w:customStyle="1" w:styleId="pav31">
    <w:name w:val="pav31"/>
    <w:rsid w:val="0036568F"/>
    <w:rPr>
      <w:rFonts w:ascii="Comic Sans MS" w:hAnsi="Comic Sans MS" w:hint="default"/>
      <w:color w:val="272652"/>
      <w:sz w:val="12"/>
      <w:szCs w:val="12"/>
    </w:rPr>
  </w:style>
  <w:style w:type="paragraph" w:customStyle="1" w:styleId="pri">
    <w:name w:val="pri"/>
    <w:basedOn w:val="a3"/>
    <w:rsid w:val="0036568F"/>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36568F"/>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36568F"/>
    <w:rPr>
      <w:rFonts w:ascii="Times New Roman" w:eastAsia="Times New Roman" w:hAnsi="Times New Roman" w:cs="Times New Roman"/>
      <w:i/>
      <w:snapToGrid w:val="0"/>
      <w:sz w:val="12"/>
      <w:szCs w:val="20"/>
      <w:lang w:eastAsia="ru-RU"/>
    </w:rPr>
  </w:style>
  <w:style w:type="character" w:customStyle="1" w:styleId="WW8Num3z1">
    <w:name w:val="WW8Num3z1"/>
    <w:rsid w:val="0036568F"/>
    <w:rPr>
      <w:rFonts w:ascii="Times New Roman" w:eastAsia="Times New Roman" w:hAnsi="Times New Roman" w:cs="Times New Roman"/>
    </w:rPr>
  </w:style>
  <w:style w:type="character" w:customStyle="1" w:styleId="WW8Num4z0">
    <w:name w:val="WW8Num4z0"/>
    <w:rsid w:val="0036568F"/>
    <w:rPr>
      <w:rFonts w:ascii="Wingdings" w:hAnsi="Wingdings"/>
    </w:rPr>
  </w:style>
  <w:style w:type="character" w:customStyle="1" w:styleId="WW8Num4z1">
    <w:name w:val="WW8Num4z1"/>
    <w:rsid w:val="0036568F"/>
    <w:rPr>
      <w:rFonts w:ascii="Courier New" w:hAnsi="Courier New" w:cs="Courier New"/>
    </w:rPr>
  </w:style>
  <w:style w:type="character" w:customStyle="1" w:styleId="WW8Num6z1">
    <w:name w:val="WW8Num6z1"/>
    <w:rsid w:val="0036568F"/>
    <w:rPr>
      <w:rFonts w:ascii="Times New Roman" w:eastAsia="Times New Roman" w:hAnsi="Times New Roman" w:cs="Times New Roman"/>
    </w:rPr>
  </w:style>
  <w:style w:type="character" w:customStyle="1" w:styleId="WW8Num7z1">
    <w:name w:val="WW8Num7z1"/>
    <w:rsid w:val="0036568F"/>
    <w:rPr>
      <w:rFonts w:ascii="Times New Roman" w:eastAsia="Times New Roman" w:hAnsi="Times New Roman" w:cs="Times New Roman"/>
    </w:rPr>
  </w:style>
  <w:style w:type="character" w:customStyle="1" w:styleId="WW8Num8z0">
    <w:name w:val="WW8Num8z0"/>
    <w:rsid w:val="0036568F"/>
    <w:rPr>
      <w:color w:val="auto"/>
    </w:rPr>
  </w:style>
  <w:style w:type="character" w:customStyle="1" w:styleId="WW8Num14z0">
    <w:name w:val="WW8Num14z0"/>
    <w:rsid w:val="0036568F"/>
    <w:rPr>
      <w:rFonts w:ascii="Wingdings" w:hAnsi="Wingdings"/>
    </w:rPr>
  </w:style>
  <w:style w:type="character" w:customStyle="1" w:styleId="WW8Num14z1">
    <w:name w:val="WW8Num14z1"/>
    <w:rsid w:val="0036568F"/>
    <w:rPr>
      <w:rFonts w:ascii="Courier New" w:hAnsi="Courier New" w:cs="Courier New"/>
    </w:rPr>
  </w:style>
  <w:style w:type="character" w:customStyle="1" w:styleId="WW8Num14z3">
    <w:name w:val="WW8Num14z3"/>
    <w:rsid w:val="0036568F"/>
    <w:rPr>
      <w:rFonts w:ascii="Symbol" w:hAnsi="Symbol"/>
    </w:rPr>
  </w:style>
  <w:style w:type="character" w:customStyle="1" w:styleId="WW8Num15z1">
    <w:name w:val="WW8Num15z1"/>
    <w:rsid w:val="0036568F"/>
    <w:rPr>
      <w:rFonts w:ascii="Times New Roman" w:eastAsia="Times New Roman" w:hAnsi="Times New Roman" w:cs="Times New Roman"/>
    </w:rPr>
  </w:style>
  <w:style w:type="character" w:customStyle="1" w:styleId="WW8Num17z1">
    <w:name w:val="WW8Num17z1"/>
    <w:rsid w:val="0036568F"/>
    <w:rPr>
      <w:rFonts w:ascii="Times New Roman" w:eastAsia="Times New Roman" w:hAnsi="Times New Roman" w:cs="Times New Roman"/>
    </w:rPr>
  </w:style>
  <w:style w:type="character" w:customStyle="1" w:styleId="WW8Num18z0">
    <w:name w:val="WW8Num18z0"/>
    <w:rsid w:val="0036568F"/>
    <w:rPr>
      <w:rFonts w:ascii="Wingdings" w:hAnsi="Wingdings"/>
      <w:sz w:val="20"/>
    </w:rPr>
  </w:style>
  <w:style w:type="character" w:customStyle="1" w:styleId="FontStyle514">
    <w:name w:val="Font Style514"/>
    <w:rsid w:val="0036568F"/>
    <w:rPr>
      <w:rFonts w:ascii="Times New Roman" w:hAnsi="Times New Roman" w:cs="Times New Roman" w:hint="default"/>
      <w:sz w:val="20"/>
      <w:szCs w:val="20"/>
    </w:rPr>
  </w:style>
  <w:style w:type="character" w:customStyle="1" w:styleId="FontStyle528">
    <w:name w:val="Font Style528"/>
    <w:rsid w:val="0036568F"/>
    <w:rPr>
      <w:rFonts w:ascii="Times New Roman" w:hAnsi="Times New Roman" w:cs="Times New Roman"/>
      <w:b/>
      <w:bCs/>
      <w:i/>
      <w:iCs/>
      <w:sz w:val="16"/>
      <w:szCs w:val="16"/>
    </w:rPr>
  </w:style>
  <w:style w:type="character" w:customStyle="1" w:styleId="MTEquationSection">
    <w:name w:val="MTEquationSection"/>
    <w:rsid w:val="0036568F"/>
    <w:rPr>
      <w:vanish/>
      <w:color w:val="FF0000"/>
      <w:lang w:val="en-US"/>
    </w:rPr>
  </w:style>
  <w:style w:type="character" w:customStyle="1" w:styleId="texample1">
    <w:name w:val="texample1"/>
    <w:rsid w:val="0036568F"/>
    <w:rPr>
      <w:rFonts w:ascii="Courier New" w:hAnsi="Courier New" w:cs="Courier New" w:hint="default"/>
      <w:color w:val="8B0000"/>
    </w:rPr>
  </w:style>
  <w:style w:type="character" w:customStyle="1" w:styleId="FontStyle28">
    <w:name w:val="Font Style28"/>
    <w:rsid w:val="0036568F"/>
    <w:rPr>
      <w:rFonts w:ascii="Times New Roman" w:hAnsi="Times New Roman" w:cs="Times New Roman"/>
      <w:i/>
      <w:iCs/>
      <w:sz w:val="18"/>
      <w:szCs w:val="18"/>
    </w:rPr>
  </w:style>
  <w:style w:type="character" w:customStyle="1" w:styleId="FontStyle33">
    <w:name w:val="Font Style33"/>
    <w:rsid w:val="0036568F"/>
    <w:rPr>
      <w:rFonts w:ascii="Arial" w:hAnsi="Arial" w:cs="Arial"/>
      <w:sz w:val="16"/>
      <w:szCs w:val="16"/>
    </w:rPr>
  </w:style>
  <w:style w:type="character" w:customStyle="1" w:styleId="FontStyle20">
    <w:name w:val="Font Style20"/>
    <w:rsid w:val="0036568F"/>
    <w:rPr>
      <w:rFonts w:ascii="Book Antiqua" w:hAnsi="Book Antiqua" w:cs="Book Antiqua"/>
      <w:sz w:val="18"/>
      <w:szCs w:val="18"/>
    </w:rPr>
  </w:style>
  <w:style w:type="paragraph" w:customStyle="1" w:styleId="Style6">
    <w:name w:val="Style6"/>
    <w:basedOn w:val="a3"/>
    <w:rsid w:val="0036568F"/>
    <w:pPr>
      <w:widowControl w:val="0"/>
      <w:autoSpaceDE w:val="0"/>
      <w:autoSpaceDN w:val="0"/>
      <w:adjustRightInd w:val="0"/>
    </w:pPr>
    <w:rPr>
      <w:rFonts w:ascii="Arial Narrow" w:hAnsi="Arial Narrow"/>
    </w:rPr>
  </w:style>
  <w:style w:type="character" w:customStyle="1" w:styleId="FontStyle14">
    <w:name w:val="Font Style14"/>
    <w:rsid w:val="0036568F"/>
    <w:rPr>
      <w:rFonts w:ascii="Franklin Gothic Book" w:hAnsi="Franklin Gothic Book" w:cs="Franklin Gothic Book"/>
      <w:b/>
      <w:bCs/>
      <w:sz w:val="30"/>
      <w:szCs w:val="30"/>
    </w:rPr>
  </w:style>
  <w:style w:type="character" w:customStyle="1" w:styleId="FontStyle13">
    <w:name w:val="Font Style13"/>
    <w:rsid w:val="0036568F"/>
    <w:rPr>
      <w:rFonts w:ascii="Arial" w:hAnsi="Arial" w:cs="Arial"/>
      <w:b/>
      <w:bCs/>
      <w:sz w:val="14"/>
      <w:szCs w:val="14"/>
    </w:rPr>
  </w:style>
  <w:style w:type="paragraph" w:customStyle="1" w:styleId="Style18">
    <w:name w:val="Style18"/>
    <w:basedOn w:val="a3"/>
    <w:rsid w:val="0036568F"/>
    <w:pPr>
      <w:widowControl w:val="0"/>
      <w:autoSpaceDE w:val="0"/>
      <w:autoSpaceDN w:val="0"/>
      <w:adjustRightInd w:val="0"/>
      <w:spacing w:line="483" w:lineRule="exact"/>
      <w:ind w:firstLine="566"/>
      <w:jc w:val="both"/>
    </w:pPr>
  </w:style>
  <w:style w:type="paragraph" w:customStyle="1" w:styleId="2f4">
    <w:name w:val="Загол. 2 ур."/>
    <w:basedOn w:val="a3"/>
    <w:rsid w:val="0036568F"/>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36568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36568F"/>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36568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36568F"/>
  </w:style>
  <w:style w:type="character" w:customStyle="1" w:styleId="fontstyle15">
    <w:name w:val="fontstyle15"/>
    <w:rsid w:val="0036568F"/>
  </w:style>
  <w:style w:type="character" w:customStyle="1" w:styleId="fontstyle140">
    <w:name w:val="fontstyle14"/>
    <w:rsid w:val="0036568F"/>
  </w:style>
  <w:style w:type="character" w:customStyle="1" w:styleId="fontstyle16">
    <w:name w:val="fontstyle16"/>
    <w:rsid w:val="0036568F"/>
  </w:style>
  <w:style w:type="character" w:customStyle="1" w:styleId="noprint">
    <w:name w:val="noprint"/>
    <w:rsid w:val="0036568F"/>
  </w:style>
  <w:style w:type="paragraph" w:customStyle="1" w:styleId="center">
    <w:name w:val="center"/>
    <w:basedOn w:val="a3"/>
    <w:rsid w:val="0036568F"/>
    <w:pPr>
      <w:spacing w:before="100" w:beforeAutospacing="1" w:after="100" w:afterAutospacing="1"/>
    </w:pPr>
  </w:style>
  <w:style w:type="paragraph" w:customStyle="1" w:styleId="p12left">
    <w:name w:val="p12_left"/>
    <w:basedOn w:val="a3"/>
    <w:rsid w:val="0036568F"/>
    <w:pPr>
      <w:spacing w:before="100" w:beforeAutospacing="1" w:after="100" w:afterAutospacing="1"/>
    </w:pPr>
  </w:style>
  <w:style w:type="character" w:customStyle="1" w:styleId="spelle">
    <w:name w:val="spelle"/>
    <w:rsid w:val="0036568F"/>
  </w:style>
  <w:style w:type="character" w:customStyle="1" w:styleId="a00">
    <w:name w:val="a0"/>
    <w:rsid w:val="0036568F"/>
  </w:style>
  <w:style w:type="character" w:customStyle="1" w:styleId="style10">
    <w:name w:val="style1"/>
    <w:rsid w:val="0036568F"/>
  </w:style>
  <w:style w:type="character" w:customStyle="1" w:styleId="Typewriter">
    <w:name w:val="Typewriter"/>
    <w:rsid w:val="0036568F"/>
    <w:rPr>
      <w:rFonts w:ascii="Courier New" w:hAnsi="Courier New"/>
      <w:sz w:val="20"/>
    </w:rPr>
  </w:style>
  <w:style w:type="paragraph" w:customStyle="1" w:styleId="ConsNonformat">
    <w:name w:val="ConsNonformat"/>
    <w:rsid w:val="0036568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36568F"/>
    <w:pPr>
      <w:tabs>
        <w:tab w:val="center" w:pos="4153"/>
        <w:tab w:val="right" w:pos="8306"/>
      </w:tabs>
    </w:pPr>
    <w:rPr>
      <w:rFonts w:ascii="Arial" w:hAnsi="Arial"/>
      <w:szCs w:val="20"/>
    </w:rPr>
  </w:style>
  <w:style w:type="character" w:customStyle="1" w:styleId="keyword">
    <w:name w:val="keyword"/>
    <w:rsid w:val="0036568F"/>
  </w:style>
  <w:style w:type="character" w:customStyle="1" w:styleId="texample">
    <w:name w:val="texample"/>
    <w:rsid w:val="0036568F"/>
  </w:style>
  <w:style w:type="character" w:customStyle="1" w:styleId="sentence">
    <w:name w:val="sentence"/>
    <w:rsid w:val="0036568F"/>
  </w:style>
  <w:style w:type="character" w:customStyle="1" w:styleId="input">
    <w:name w:val="input"/>
    <w:rsid w:val="0036568F"/>
  </w:style>
  <w:style w:type="character" w:customStyle="1" w:styleId="xmlemitalic">
    <w:name w:val="xml_em_italic"/>
    <w:rsid w:val="0036568F"/>
  </w:style>
  <w:style w:type="character" w:customStyle="1" w:styleId="WW8Num16z0">
    <w:name w:val="WW8Num16z0"/>
    <w:rsid w:val="0036568F"/>
    <w:rPr>
      <w:rFonts w:ascii="Wingdings 2" w:hAnsi="Wingdings 2" w:cs="OpenSymbol"/>
    </w:rPr>
  </w:style>
  <w:style w:type="paragraph" w:customStyle="1" w:styleId="afffff8">
    <w:name w:val="Абзац"/>
    <w:basedOn w:val="a3"/>
    <w:rsid w:val="0036568F"/>
    <w:pPr>
      <w:spacing w:line="312" w:lineRule="auto"/>
      <w:ind w:firstLine="567"/>
      <w:jc w:val="both"/>
    </w:pPr>
    <w:rPr>
      <w:spacing w:val="-4"/>
      <w:szCs w:val="20"/>
    </w:rPr>
  </w:style>
  <w:style w:type="character" w:customStyle="1" w:styleId="BodyTextIndent3Char">
    <w:name w:val="Body Text Indent 3 Char"/>
    <w:semiHidden/>
    <w:locked/>
    <w:rsid w:val="0036568F"/>
    <w:rPr>
      <w:sz w:val="16"/>
      <w:szCs w:val="16"/>
      <w:lang w:val="ru-RU" w:eastAsia="ru-RU" w:bidi="ar-SA"/>
    </w:rPr>
  </w:style>
  <w:style w:type="character" w:customStyle="1" w:styleId="FontStyle54">
    <w:name w:val="Font Style54"/>
    <w:rsid w:val="0036568F"/>
    <w:rPr>
      <w:rFonts w:ascii="Times New Roman" w:hAnsi="Times New Roman" w:cs="Times New Roman"/>
      <w:sz w:val="24"/>
      <w:szCs w:val="24"/>
    </w:rPr>
  </w:style>
  <w:style w:type="character" w:customStyle="1" w:styleId="HTML10">
    <w:name w:val="Стандартный HTML Знак1"/>
    <w:semiHidden/>
    <w:rsid w:val="0036568F"/>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36568F"/>
    <w:rPr>
      <w:sz w:val="24"/>
      <w:szCs w:val="24"/>
    </w:rPr>
  </w:style>
  <w:style w:type="character" w:customStyle="1" w:styleId="1ffb">
    <w:name w:val="Текст примечания Знак1"/>
    <w:semiHidden/>
    <w:rsid w:val="0036568F"/>
  </w:style>
  <w:style w:type="character" w:customStyle="1" w:styleId="1ffc">
    <w:name w:val="Нижний колонтитул Знак1"/>
    <w:semiHidden/>
    <w:rsid w:val="0036568F"/>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36568F"/>
    <w:rPr>
      <w:sz w:val="16"/>
      <w:szCs w:val="16"/>
    </w:rPr>
  </w:style>
  <w:style w:type="character" w:customStyle="1" w:styleId="313">
    <w:name w:val="Основной текст с отступом 3 Знак1"/>
    <w:semiHidden/>
    <w:rsid w:val="0036568F"/>
    <w:rPr>
      <w:sz w:val="16"/>
      <w:szCs w:val="16"/>
    </w:rPr>
  </w:style>
  <w:style w:type="character" w:customStyle="1" w:styleId="214">
    <w:name w:val="Основной текст с отступом 2 Знак1"/>
    <w:semiHidden/>
    <w:rsid w:val="0036568F"/>
    <w:rPr>
      <w:sz w:val="24"/>
      <w:szCs w:val="24"/>
    </w:rPr>
  </w:style>
  <w:style w:type="character" w:customStyle="1" w:styleId="215">
    <w:name w:val="Основной текст 2 Знак1"/>
    <w:semiHidden/>
    <w:rsid w:val="0036568F"/>
    <w:rPr>
      <w:sz w:val="24"/>
      <w:szCs w:val="24"/>
    </w:rPr>
  </w:style>
  <w:style w:type="character" w:customStyle="1" w:styleId="1ffd">
    <w:name w:val="Схема документа Знак1"/>
    <w:semiHidden/>
    <w:rsid w:val="0036568F"/>
    <w:rPr>
      <w:rFonts w:ascii="Tahoma" w:hAnsi="Tahoma" w:cs="Tahoma"/>
      <w:sz w:val="16"/>
      <w:szCs w:val="16"/>
    </w:rPr>
  </w:style>
  <w:style w:type="character" w:customStyle="1" w:styleId="1ffe">
    <w:name w:val="Текст выноски Знак1"/>
    <w:semiHidden/>
    <w:rsid w:val="0036568F"/>
    <w:rPr>
      <w:rFonts w:ascii="Tahoma" w:hAnsi="Tahoma" w:cs="Tahoma"/>
      <w:sz w:val="16"/>
      <w:szCs w:val="16"/>
    </w:rPr>
  </w:style>
  <w:style w:type="character" w:customStyle="1" w:styleId="1fff">
    <w:name w:val="Название Знак1"/>
    <w:rsid w:val="0036568F"/>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36568F"/>
    <w:rPr>
      <w:b/>
      <w:bCs/>
    </w:rPr>
  </w:style>
  <w:style w:type="character" w:customStyle="1" w:styleId="serp-urlitem">
    <w:name w:val="serp-url__item"/>
    <w:rsid w:val="0036568F"/>
  </w:style>
  <w:style w:type="character" w:customStyle="1" w:styleId="1fff1">
    <w:name w:val="Гиперссылка1"/>
    <w:rsid w:val="0036568F"/>
    <w:rPr>
      <w:strike w:val="0"/>
      <w:dstrike w:val="0"/>
      <w:color w:val="006890"/>
      <w:u w:val="none"/>
    </w:rPr>
  </w:style>
  <w:style w:type="character" w:customStyle="1" w:styleId="221">
    <w:name w:val="Заголовок 2 Знак2"/>
    <w:rsid w:val="0036568F"/>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36568F"/>
    <w:rPr>
      <w:sz w:val="24"/>
      <w:szCs w:val="24"/>
    </w:rPr>
  </w:style>
  <w:style w:type="paragraph" w:customStyle="1" w:styleId="paragraf2">
    <w:name w:val="paragraf2"/>
    <w:basedOn w:val="a3"/>
    <w:rsid w:val="0036568F"/>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36568F"/>
    <w:pPr>
      <w:tabs>
        <w:tab w:val="center" w:pos="4680"/>
        <w:tab w:val="right" w:pos="9360"/>
      </w:tabs>
      <w:ind w:right="850"/>
    </w:pPr>
    <w:rPr>
      <w:lang w:eastAsia="en-US"/>
    </w:rPr>
  </w:style>
  <w:style w:type="paragraph" w:customStyle="1" w:styleId="Mycell">
    <w:name w:val="My cell"/>
    <w:basedOn w:val="a3"/>
    <w:rsid w:val="0036568F"/>
    <w:pPr>
      <w:widowControl w:val="0"/>
      <w:jc w:val="both"/>
    </w:pPr>
    <w:rPr>
      <w:rFonts w:ascii="Antiqua" w:hAnsi="Antiqua"/>
      <w:szCs w:val="20"/>
      <w:lang w:val="en-GB"/>
    </w:rPr>
  </w:style>
  <w:style w:type="character" w:customStyle="1" w:styleId="FontStyle55">
    <w:name w:val="Font Style55"/>
    <w:rsid w:val="0036568F"/>
    <w:rPr>
      <w:rFonts w:ascii="Times New Roman" w:hAnsi="Times New Roman" w:cs="Times New Roman"/>
      <w:sz w:val="28"/>
      <w:szCs w:val="28"/>
    </w:rPr>
  </w:style>
  <w:style w:type="paragraph" w:customStyle="1" w:styleId="Style49">
    <w:name w:val="Style49"/>
    <w:basedOn w:val="a3"/>
    <w:rsid w:val="0036568F"/>
    <w:pPr>
      <w:widowControl w:val="0"/>
      <w:autoSpaceDE w:val="0"/>
      <w:autoSpaceDN w:val="0"/>
      <w:adjustRightInd w:val="0"/>
      <w:spacing w:line="480" w:lineRule="exact"/>
      <w:ind w:firstLine="240"/>
      <w:jc w:val="both"/>
    </w:pPr>
  </w:style>
  <w:style w:type="character" w:customStyle="1" w:styleId="gogofoundword">
    <w:name w:val="gogofoundword"/>
    <w:rsid w:val="0036568F"/>
  </w:style>
  <w:style w:type="paragraph" w:customStyle="1" w:styleId="20">
    <w:name w:val="Обычный 2"/>
    <w:basedOn w:val="a3"/>
    <w:rsid w:val="0036568F"/>
    <w:pPr>
      <w:numPr>
        <w:ilvl w:val="1"/>
        <w:numId w:val="9"/>
      </w:numPr>
      <w:tabs>
        <w:tab w:val="left" w:pos="1211"/>
      </w:tabs>
      <w:jc w:val="both"/>
    </w:pPr>
    <w:rPr>
      <w:sz w:val="20"/>
      <w:szCs w:val="20"/>
    </w:rPr>
  </w:style>
  <w:style w:type="paragraph" w:customStyle="1" w:styleId="2f5">
    <w:name w:val="Стиль Заголовок 2 + полужирный"/>
    <w:basedOn w:val="21"/>
    <w:rsid w:val="0036568F"/>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36568F"/>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36568F"/>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36568F"/>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36568F"/>
    <w:pPr>
      <w:keepNext/>
      <w:pageBreakBefore/>
      <w:autoSpaceDE w:val="0"/>
      <w:autoSpaceDN w:val="0"/>
      <w:adjustRightInd w:val="0"/>
      <w:spacing w:line="312" w:lineRule="auto"/>
    </w:pPr>
    <w:rPr>
      <w:bCs/>
      <w:szCs w:val="20"/>
    </w:rPr>
  </w:style>
  <w:style w:type="paragraph" w:customStyle="1" w:styleId="314">
    <w:name w:val="Заголовок 3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36568F"/>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36568F"/>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36568F"/>
    <w:rPr>
      <w:color w:val="auto"/>
    </w:rPr>
  </w:style>
  <w:style w:type="paragraph" w:customStyle="1" w:styleId="Caaieiaie2">
    <w:name w:val="Caaieiaie 2"/>
    <w:basedOn w:val="Default"/>
    <w:next w:val="Default"/>
    <w:rsid w:val="0036568F"/>
    <w:rPr>
      <w:color w:val="auto"/>
    </w:rPr>
  </w:style>
  <w:style w:type="paragraph" w:customStyle="1" w:styleId="afffffb">
    <w:name w:val="Нормальный"/>
    <w:rsid w:val="0036568F"/>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36568F"/>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36568F"/>
    <w:rPr>
      <w:rFonts w:ascii="Times New Roman" w:hAnsi="Times New Roman" w:cs="Times New Roman"/>
      <w:i/>
      <w:iCs/>
      <w:sz w:val="20"/>
      <w:szCs w:val="20"/>
    </w:rPr>
  </w:style>
  <w:style w:type="character" w:customStyle="1" w:styleId="Heading4Char">
    <w:name w:val="Heading 4 Char"/>
    <w:semiHidden/>
    <w:locked/>
    <w:rsid w:val="0036568F"/>
    <w:rPr>
      <w:b/>
      <w:bCs/>
      <w:sz w:val="28"/>
      <w:szCs w:val="28"/>
      <w:lang w:val="ru-RU" w:eastAsia="ru-RU" w:bidi="ar-SA"/>
    </w:rPr>
  </w:style>
  <w:style w:type="paragraph" w:customStyle="1" w:styleId="e">
    <w:name w:val="Основн*e"/>
    <w:basedOn w:val="a3"/>
    <w:rsid w:val="0036568F"/>
    <w:pPr>
      <w:widowControl w:val="0"/>
      <w:autoSpaceDE w:val="0"/>
      <w:autoSpaceDN w:val="0"/>
      <w:adjustRightInd w:val="0"/>
      <w:spacing w:line="360" w:lineRule="auto"/>
      <w:ind w:firstLine="709"/>
      <w:jc w:val="both"/>
    </w:pPr>
    <w:rPr>
      <w:sz w:val="28"/>
      <w:szCs w:val="28"/>
    </w:rPr>
  </w:style>
  <w:style w:type="character" w:customStyle="1" w:styleId="font2">
    <w:name w:val="font2"/>
    <w:rsid w:val="0036568F"/>
  </w:style>
  <w:style w:type="character" w:customStyle="1" w:styleId="FontStyle40">
    <w:name w:val="Font Style40"/>
    <w:rsid w:val="0036568F"/>
    <w:rPr>
      <w:rFonts w:ascii="Times New Roman" w:hAnsi="Times New Roman" w:cs="Times New Roman"/>
      <w:sz w:val="26"/>
      <w:szCs w:val="26"/>
    </w:rPr>
  </w:style>
  <w:style w:type="paragraph" w:customStyle="1" w:styleId="Style23">
    <w:name w:val="Style23"/>
    <w:basedOn w:val="a3"/>
    <w:rsid w:val="0036568F"/>
    <w:pPr>
      <w:widowControl w:val="0"/>
      <w:autoSpaceDE w:val="0"/>
      <w:autoSpaceDN w:val="0"/>
      <w:adjustRightInd w:val="0"/>
      <w:spacing w:line="482" w:lineRule="exact"/>
      <w:ind w:firstLine="720"/>
      <w:jc w:val="both"/>
    </w:pPr>
  </w:style>
  <w:style w:type="character" w:customStyle="1" w:styleId="FontStyle43">
    <w:name w:val="Font Style43"/>
    <w:rsid w:val="0036568F"/>
    <w:rPr>
      <w:rFonts w:ascii="Times New Roman" w:hAnsi="Times New Roman" w:cs="Times New Roman"/>
      <w:b/>
      <w:bCs/>
      <w:sz w:val="26"/>
      <w:szCs w:val="26"/>
    </w:rPr>
  </w:style>
  <w:style w:type="character" w:customStyle="1" w:styleId="FontStyle59">
    <w:name w:val="Font Style59"/>
    <w:rsid w:val="0036568F"/>
    <w:rPr>
      <w:rFonts w:ascii="Times New Roman" w:hAnsi="Times New Roman" w:cs="Times New Roman"/>
      <w:sz w:val="28"/>
      <w:szCs w:val="28"/>
    </w:rPr>
  </w:style>
  <w:style w:type="paragraph" w:customStyle="1" w:styleId="Style28">
    <w:name w:val="Style28"/>
    <w:basedOn w:val="a3"/>
    <w:rsid w:val="0036568F"/>
    <w:pPr>
      <w:widowControl w:val="0"/>
      <w:autoSpaceDE w:val="0"/>
      <w:autoSpaceDN w:val="0"/>
      <w:adjustRightInd w:val="0"/>
      <w:spacing w:line="494" w:lineRule="exact"/>
      <w:ind w:firstLine="902"/>
    </w:pPr>
  </w:style>
  <w:style w:type="character" w:customStyle="1" w:styleId="blk">
    <w:name w:val="blk"/>
    <w:rsid w:val="0036568F"/>
  </w:style>
  <w:style w:type="character" w:customStyle="1" w:styleId="FontStyle47">
    <w:name w:val="Font Style47"/>
    <w:rsid w:val="0036568F"/>
    <w:rPr>
      <w:rFonts w:ascii="Times New Roman" w:hAnsi="Times New Roman" w:cs="Times New Roman"/>
      <w:b/>
      <w:bCs/>
      <w:sz w:val="22"/>
      <w:szCs w:val="22"/>
    </w:rPr>
  </w:style>
  <w:style w:type="character" w:customStyle="1" w:styleId="FontStyle44">
    <w:name w:val="Font Style44"/>
    <w:rsid w:val="0036568F"/>
    <w:rPr>
      <w:rFonts w:ascii="Times New Roman" w:hAnsi="Times New Roman" w:cs="Times New Roman"/>
      <w:b/>
      <w:bCs/>
      <w:sz w:val="26"/>
      <w:szCs w:val="26"/>
    </w:rPr>
  </w:style>
  <w:style w:type="character" w:customStyle="1" w:styleId="FontStyle34">
    <w:name w:val="Font Style34"/>
    <w:rsid w:val="0036568F"/>
    <w:rPr>
      <w:rFonts w:ascii="Times New Roman" w:hAnsi="Times New Roman" w:cs="Times New Roman"/>
      <w:sz w:val="26"/>
      <w:szCs w:val="26"/>
    </w:rPr>
  </w:style>
  <w:style w:type="paragraph" w:styleId="afffffd">
    <w:name w:val="Intense Quote"/>
    <w:basedOn w:val="a3"/>
    <w:next w:val="a3"/>
    <w:link w:val="afffffe"/>
    <w:qFormat/>
    <w:rsid w:val="0036568F"/>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36568F"/>
    <w:rPr>
      <w:rFonts w:ascii="Times New Roman" w:eastAsia="Times New Roman" w:hAnsi="Times New Roman" w:cs="Times New Roman"/>
      <w:b/>
      <w:bCs/>
      <w:i/>
      <w:iCs/>
      <w:color w:val="4F81BD"/>
      <w:sz w:val="24"/>
      <w:szCs w:val="24"/>
    </w:rPr>
  </w:style>
  <w:style w:type="character" w:customStyle="1" w:styleId="FontStyle45">
    <w:name w:val="Font Style45"/>
    <w:rsid w:val="0036568F"/>
    <w:rPr>
      <w:rFonts w:ascii="Times New Roman" w:hAnsi="Times New Roman" w:cs="Times New Roman"/>
      <w:i/>
      <w:iCs/>
      <w:sz w:val="26"/>
      <w:szCs w:val="26"/>
    </w:rPr>
  </w:style>
  <w:style w:type="paragraph" w:customStyle="1" w:styleId="Style36">
    <w:name w:val="Style36"/>
    <w:basedOn w:val="a3"/>
    <w:rsid w:val="0036568F"/>
    <w:pPr>
      <w:widowControl w:val="0"/>
      <w:autoSpaceDE w:val="0"/>
      <w:autoSpaceDN w:val="0"/>
      <w:adjustRightInd w:val="0"/>
    </w:pPr>
  </w:style>
  <w:style w:type="paragraph" w:customStyle="1" w:styleId="47">
    <w:name w:val="Квадрат4"/>
    <w:basedOn w:val="a3"/>
    <w:rsid w:val="0036568F"/>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36568F"/>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36568F"/>
    <w:rPr>
      <w:rFonts w:ascii="Century Schoolbook" w:hAnsi="Century Schoolbook"/>
      <w:sz w:val="21"/>
      <w:szCs w:val="21"/>
      <w:shd w:val="clear" w:color="auto" w:fill="FFFFFF"/>
    </w:rPr>
  </w:style>
  <w:style w:type="paragraph" w:customStyle="1" w:styleId="225">
    <w:name w:val="Основной текст (22)"/>
    <w:basedOn w:val="a3"/>
    <w:link w:val="223"/>
    <w:rsid w:val="0036568F"/>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36568F"/>
    <w:rPr>
      <w:rFonts w:ascii="Arial" w:hAnsi="Arial" w:cs="Arial"/>
      <w:b/>
      <w:bCs/>
      <w:i/>
      <w:iCs/>
      <w:sz w:val="21"/>
      <w:szCs w:val="21"/>
      <w:shd w:val="clear" w:color="auto" w:fill="FFFFFF"/>
    </w:rPr>
  </w:style>
  <w:style w:type="paragraph" w:customStyle="1" w:styleId="341">
    <w:name w:val="Основной текст34"/>
    <w:basedOn w:val="a3"/>
    <w:rsid w:val="0036568F"/>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36568F"/>
    <w:rPr>
      <w:rFonts w:ascii="Century Schoolbook" w:hAnsi="Century Schoolbook"/>
      <w:sz w:val="18"/>
      <w:szCs w:val="18"/>
      <w:shd w:val="clear" w:color="auto" w:fill="FFFFFF"/>
    </w:rPr>
  </w:style>
  <w:style w:type="paragraph" w:customStyle="1" w:styleId="132">
    <w:name w:val="Основной текст (13)"/>
    <w:basedOn w:val="a3"/>
    <w:link w:val="130"/>
    <w:rsid w:val="0036568F"/>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36568F"/>
    <w:rPr>
      <w:rFonts w:ascii="Century Schoolbook" w:hAnsi="Century Schoolbook"/>
      <w:sz w:val="18"/>
      <w:szCs w:val="18"/>
      <w:shd w:val="clear" w:color="auto" w:fill="FFFFFF"/>
    </w:rPr>
  </w:style>
  <w:style w:type="paragraph" w:customStyle="1" w:styleId="93">
    <w:name w:val="Основной текст (9)"/>
    <w:basedOn w:val="a3"/>
    <w:link w:val="92"/>
    <w:rsid w:val="0036568F"/>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36568F"/>
    <w:rPr>
      <w:rFonts w:ascii="Century Schoolbook" w:hAnsi="Century Schoolbook"/>
      <w:sz w:val="18"/>
      <w:szCs w:val="18"/>
      <w:shd w:val="clear" w:color="auto" w:fill="FFFFFF"/>
    </w:rPr>
  </w:style>
  <w:style w:type="paragraph" w:customStyle="1" w:styleId="3f">
    <w:name w:val="Основной текст (3)"/>
    <w:basedOn w:val="a3"/>
    <w:link w:val="3e"/>
    <w:rsid w:val="0036568F"/>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36568F"/>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36568F"/>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36568F"/>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36568F"/>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36568F"/>
    <w:rPr>
      <w:sz w:val="24"/>
      <w:lang w:eastAsia="ru-RU"/>
    </w:rPr>
  </w:style>
  <w:style w:type="paragraph" w:customStyle="1" w:styleId="affffff0">
    <w:name w:val="Êðàòêèé îáðàòíûé àäðåñ"/>
    <w:basedOn w:val="a3"/>
    <w:rsid w:val="0036568F"/>
    <w:rPr>
      <w:rFonts w:ascii="MS Sans Serif" w:hAnsi="MS Sans Serif"/>
      <w:sz w:val="20"/>
      <w:szCs w:val="20"/>
      <w:lang w:val="en-US"/>
    </w:rPr>
  </w:style>
  <w:style w:type="character" w:customStyle="1" w:styleId="530">
    <w:name w:val="Знак Знак53"/>
    <w:locked/>
    <w:rsid w:val="0036568F"/>
    <w:rPr>
      <w:b/>
      <w:caps/>
      <w:sz w:val="24"/>
      <w:szCs w:val="24"/>
      <w:lang w:val="ru-RU" w:eastAsia="ru-RU" w:bidi="ar-SA"/>
    </w:rPr>
  </w:style>
  <w:style w:type="character" w:customStyle="1" w:styleId="ft250">
    <w:name w:val="ft250"/>
    <w:rsid w:val="0036568F"/>
  </w:style>
  <w:style w:type="paragraph" w:customStyle="1" w:styleId="s16">
    <w:name w:val="s_16"/>
    <w:basedOn w:val="a3"/>
    <w:rsid w:val="0036568F"/>
    <w:pPr>
      <w:spacing w:before="100" w:beforeAutospacing="1" w:after="100" w:afterAutospacing="1"/>
    </w:pPr>
  </w:style>
  <w:style w:type="character" w:customStyle="1" w:styleId="410">
    <w:name w:val="Знак Знак41"/>
    <w:locked/>
    <w:rsid w:val="0036568F"/>
    <w:rPr>
      <w:sz w:val="16"/>
      <w:szCs w:val="16"/>
      <w:lang w:val="ru-RU" w:eastAsia="ru-RU" w:bidi="ar-SA"/>
    </w:rPr>
  </w:style>
  <w:style w:type="paragraph" w:customStyle="1" w:styleId="Iniiaiieoaenonionooiii3">
    <w:name w:val="Iniiaiie oaeno n ionooiii 3"/>
    <w:basedOn w:val="a3"/>
    <w:rsid w:val="0036568F"/>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36568F"/>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36568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36568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36568F"/>
    <w:rPr>
      <w:rFonts w:ascii="Arial" w:eastAsia="Times New Roman" w:hAnsi="Arial" w:cs="Arial"/>
      <w:b/>
      <w:bCs/>
      <w:kern w:val="32"/>
      <w:sz w:val="32"/>
      <w:szCs w:val="32"/>
      <w:lang w:eastAsia="ru-RU"/>
    </w:rPr>
  </w:style>
  <w:style w:type="paragraph" w:customStyle="1" w:styleId="article">
    <w:name w:val="article"/>
    <w:basedOn w:val="a3"/>
    <w:rsid w:val="0036568F"/>
    <w:pPr>
      <w:spacing w:before="100" w:beforeAutospacing="1" w:after="100" w:afterAutospacing="1"/>
    </w:pPr>
  </w:style>
  <w:style w:type="character" w:customStyle="1" w:styleId="HTML11">
    <w:name w:val="Адрес HTML Знак1"/>
    <w:rsid w:val="0036568F"/>
    <w:rPr>
      <w:rFonts w:ascii="Times New Roman" w:eastAsia="Times New Roman" w:hAnsi="Times New Roman"/>
      <w:i/>
      <w:iCs/>
      <w:sz w:val="24"/>
      <w:szCs w:val="24"/>
    </w:rPr>
  </w:style>
  <w:style w:type="paragraph" w:customStyle="1" w:styleId="affffff1">
    <w:name w:val="ненормальный"/>
    <w:basedOn w:val="a3"/>
    <w:rsid w:val="0036568F"/>
    <w:pPr>
      <w:spacing w:line="360" w:lineRule="auto"/>
      <w:ind w:firstLine="709"/>
      <w:jc w:val="both"/>
    </w:pPr>
    <w:rPr>
      <w:sz w:val="28"/>
      <w:szCs w:val="20"/>
    </w:rPr>
  </w:style>
  <w:style w:type="character" w:customStyle="1" w:styleId="FontStyle564">
    <w:name w:val="Font Style564"/>
    <w:rsid w:val="0036568F"/>
    <w:rPr>
      <w:rFonts w:ascii="Times New Roman" w:hAnsi="Times New Roman" w:cs="Times New Roman"/>
      <w:sz w:val="20"/>
      <w:szCs w:val="20"/>
    </w:rPr>
  </w:style>
  <w:style w:type="character" w:customStyle="1" w:styleId="FontStyle115">
    <w:name w:val="Font Style115"/>
    <w:rsid w:val="0036568F"/>
    <w:rPr>
      <w:rFonts w:ascii="Times New Roman" w:hAnsi="Times New Roman" w:cs="Times New Roman"/>
      <w:sz w:val="28"/>
      <w:szCs w:val="28"/>
    </w:rPr>
  </w:style>
  <w:style w:type="character" w:customStyle="1" w:styleId="FontStyle117">
    <w:name w:val="Font Style117"/>
    <w:rsid w:val="0036568F"/>
    <w:rPr>
      <w:rFonts w:ascii="Times New Roman" w:hAnsi="Times New Roman" w:cs="Times New Roman"/>
      <w:i/>
      <w:iCs/>
      <w:sz w:val="28"/>
      <w:szCs w:val="28"/>
    </w:rPr>
  </w:style>
  <w:style w:type="character" w:customStyle="1" w:styleId="ft318">
    <w:name w:val="ft318"/>
    <w:rsid w:val="0036568F"/>
  </w:style>
  <w:style w:type="character" w:customStyle="1" w:styleId="fieldname">
    <w:name w:val="fieldname"/>
    <w:rsid w:val="0036568F"/>
  </w:style>
  <w:style w:type="character" w:customStyle="1" w:styleId="FontStyle448">
    <w:name w:val="Font Style448"/>
    <w:rsid w:val="0036568F"/>
    <w:rPr>
      <w:rFonts w:ascii="Times New Roman" w:hAnsi="Times New Roman" w:cs="Times New Roman"/>
      <w:sz w:val="20"/>
      <w:szCs w:val="20"/>
    </w:rPr>
  </w:style>
  <w:style w:type="paragraph" w:customStyle="1" w:styleId="caaieiaie3">
    <w:name w:val="caaieiaie 3"/>
    <w:rsid w:val="0036568F"/>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36568F"/>
    <w:rPr>
      <w:rFonts w:ascii="Garamond" w:hAnsi="Garamond" w:cs="Garamond"/>
      <w:sz w:val="24"/>
      <w:szCs w:val="24"/>
    </w:rPr>
  </w:style>
  <w:style w:type="character" w:customStyle="1" w:styleId="FooterChar">
    <w:name w:val="Footer Char"/>
    <w:locked/>
    <w:rsid w:val="0036568F"/>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36568F"/>
    <w:rPr>
      <w:lang w:eastAsia="en-US"/>
    </w:rPr>
  </w:style>
  <w:style w:type="character" w:customStyle="1" w:styleId="316">
    <w:name w:val="Знак3 Знак Знак1"/>
    <w:aliases w:val=" Знак3 Знак Знак Знак1"/>
    <w:semiHidden/>
    <w:locked/>
    <w:rsid w:val="0036568F"/>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36568F"/>
    <w:rPr>
      <w:rFonts w:ascii="Arial" w:hAnsi="Arial"/>
      <w:b/>
      <w:sz w:val="36"/>
      <w:lang w:val="ru-RU" w:eastAsia="en-US"/>
    </w:rPr>
  </w:style>
  <w:style w:type="character" w:customStyle="1" w:styleId="2f6">
    <w:name w:val="Знак Знак2"/>
    <w:rsid w:val="0036568F"/>
    <w:rPr>
      <w:rFonts w:ascii="Arial" w:hAnsi="Arial"/>
      <w:b/>
      <w:sz w:val="36"/>
      <w:lang w:val="ru-RU" w:eastAsia="en-US"/>
    </w:rPr>
  </w:style>
  <w:style w:type="paragraph" w:customStyle="1" w:styleId="1fff5">
    <w:name w:val="Знак Знак Знак Знак Знак Знак1"/>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36568F"/>
    <w:rPr>
      <w:b/>
      <w:caps/>
      <w:sz w:val="24"/>
      <w:lang w:val="ru-RU" w:eastAsia="ru-RU"/>
    </w:rPr>
  </w:style>
  <w:style w:type="character" w:customStyle="1" w:styleId="143">
    <w:name w:val="Знак Знак14"/>
    <w:locked/>
    <w:rsid w:val="0036568F"/>
    <w:rPr>
      <w:b/>
      <w:sz w:val="27"/>
      <w:lang w:val="ru-RU" w:eastAsia="ru-RU"/>
    </w:rPr>
  </w:style>
  <w:style w:type="character" w:customStyle="1" w:styleId="72">
    <w:name w:val="Знак Знак7"/>
    <w:rsid w:val="0036568F"/>
    <w:rPr>
      <w:sz w:val="16"/>
      <w:lang w:val="ru-RU" w:eastAsia="ru-RU"/>
    </w:rPr>
  </w:style>
  <w:style w:type="character" w:customStyle="1" w:styleId="151">
    <w:name w:val="Знак Знак15"/>
    <w:rsid w:val="0036568F"/>
    <w:rPr>
      <w:rFonts w:ascii="Arial" w:hAnsi="Arial"/>
      <w:b/>
      <w:i/>
      <w:sz w:val="28"/>
      <w:lang w:val="ru-RU" w:eastAsia="en-US"/>
    </w:rPr>
  </w:style>
  <w:style w:type="character" w:customStyle="1" w:styleId="101">
    <w:name w:val="Знак Знак10"/>
    <w:rsid w:val="0036568F"/>
    <w:rPr>
      <w:rFonts w:ascii="Calibri" w:hAnsi="Calibri"/>
      <w:i/>
      <w:sz w:val="24"/>
      <w:lang w:val="ru-RU" w:eastAsia="en-US"/>
    </w:rPr>
  </w:style>
  <w:style w:type="character" w:customStyle="1" w:styleId="611">
    <w:name w:val="Знак Знак61"/>
    <w:locked/>
    <w:rsid w:val="0036568F"/>
    <w:rPr>
      <w:sz w:val="24"/>
    </w:rPr>
  </w:style>
  <w:style w:type="character" w:customStyle="1" w:styleId="affffff2">
    <w:name w:val="Основной текст + Курсив"/>
    <w:aliases w:val="Интервал 1 pt144"/>
    <w:rsid w:val="0036568F"/>
    <w:rPr>
      <w:i/>
      <w:spacing w:val="20"/>
      <w:sz w:val="22"/>
    </w:rPr>
  </w:style>
  <w:style w:type="character" w:customStyle="1" w:styleId="460">
    <w:name w:val="Знак Знак46"/>
    <w:locked/>
    <w:rsid w:val="0036568F"/>
    <w:rPr>
      <w:rFonts w:ascii="Arial" w:hAnsi="Arial" w:cs="Arial"/>
      <w:b/>
      <w:bCs/>
      <w:i/>
      <w:iCs/>
      <w:sz w:val="28"/>
      <w:szCs w:val="28"/>
      <w:lang w:val="ru-RU" w:eastAsia="en-US" w:bidi="ar-SA"/>
    </w:rPr>
  </w:style>
  <w:style w:type="character" w:customStyle="1" w:styleId="56">
    <w:name w:val="Знак5 Знак Знак"/>
    <w:locked/>
    <w:rsid w:val="0036568F"/>
    <w:rPr>
      <w:sz w:val="16"/>
      <w:szCs w:val="16"/>
      <w:lang w:val="ru-RU" w:eastAsia="ru-RU" w:bidi="ar-SA"/>
    </w:rPr>
  </w:style>
  <w:style w:type="paragraph" w:customStyle="1" w:styleId="affffff3">
    <w:name w:val="заг_пар"/>
    <w:basedOn w:val="32"/>
    <w:next w:val="1a"/>
    <w:rsid w:val="0036568F"/>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36568F"/>
    <w:pPr>
      <w:widowControl w:val="0"/>
    </w:pPr>
    <w:rPr>
      <w:rFonts w:ascii="Calibri" w:hAnsi="Calibri"/>
      <w:sz w:val="22"/>
      <w:szCs w:val="22"/>
      <w:lang w:val="en-US" w:eastAsia="en-US"/>
    </w:rPr>
  </w:style>
  <w:style w:type="paragraph" w:customStyle="1" w:styleId="affffff4">
    <w:name w:val="параг_огл"/>
    <w:basedOn w:val="a3"/>
    <w:next w:val="aff0"/>
    <w:rsid w:val="0036568F"/>
    <w:rPr>
      <w:sz w:val="20"/>
      <w:szCs w:val="20"/>
      <w:lang w:eastAsia="en-US"/>
    </w:rPr>
  </w:style>
  <w:style w:type="paragraph" w:customStyle="1" w:styleId="411">
    <w:name w:val="Заголовок 41"/>
    <w:basedOn w:val="1a"/>
    <w:next w:val="1a"/>
    <w:rsid w:val="0036568F"/>
    <w:pPr>
      <w:keepNext/>
      <w:widowControl/>
      <w:ind w:firstLine="0"/>
      <w:jc w:val="left"/>
    </w:pPr>
    <w:rPr>
      <w:rFonts w:ascii="Times New Roman" w:hAnsi="Times New Roman"/>
      <w:snapToGrid/>
      <w:sz w:val="24"/>
    </w:rPr>
  </w:style>
  <w:style w:type="paragraph" w:customStyle="1" w:styleId="Style17">
    <w:name w:val="Style17"/>
    <w:basedOn w:val="a3"/>
    <w:rsid w:val="0036568F"/>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36568F"/>
    <w:pPr>
      <w:keepNext/>
      <w:widowControl w:val="0"/>
      <w:jc w:val="center"/>
    </w:pPr>
    <w:rPr>
      <w:rFonts w:eastAsia="Calibri"/>
      <w:b/>
      <w:sz w:val="26"/>
      <w:szCs w:val="20"/>
    </w:rPr>
  </w:style>
  <w:style w:type="paragraph" w:customStyle="1" w:styleId="2f7">
    <w:name w:val="Обычный2"/>
    <w:basedOn w:val="a3"/>
    <w:rsid w:val="0036568F"/>
    <w:pPr>
      <w:spacing w:before="100" w:beforeAutospacing="1" w:after="100" w:afterAutospacing="1"/>
    </w:pPr>
    <w:rPr>
      <w:rFonts w:eastAsia="Calibri"/>
    </w:rPr>
  </w:style>
  <w:style w:type="paragraph" w:customStyle="1" w:styleId="217">
    <w:name w:val="Основной текст 21"/>
    <w:basedOn w:val="a3"/>
    <w:rsid w:val="0036568F"/>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36568F"/>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36568F"/>
    <w:pPr>
      <w:widowControl/>
      <w:spacing w:before="0" w:after="0"/>
    </w:pPr>
    <w:rPr>
      <w:rFonts w:ascii="Courier New" w:eastAsia="Calibri" w:hAnsi="Courier New"/>
      <w:sz w:val="20"/>
    </w:rPr>
  </w:style>
  <w:style w:type="paragraph" w:customStyle="1" w:styleId="412">
    <w:name w:val="Заголовок 41"/>
    <w:basedOn w:val="1ff"/>
    <w:next w:val="1ff"/>
    <w:rsid w:val="0036568F"/>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36568F"/>
    <w:pPr>
      <w:spacing w:after="160" w:line="240" w:lineRule="exact"/>
    </w:pPr>
    <w:rPr>
      <w:rFonts w:ascii="Verdana" w:eastAsia="Calibri" w:hAnsi="Verdana"/>
      <w:lang w:val="en-US" w:eastAsia="en-US"/>
    </w:rPr>
  </w:style>
  <w:style w:type="paragraph" w:customStyle="1" w:styleId="affffff5">
    <w:name w:val="Мой стиль"/>
    <w:basedOn w:val="a3"/>
    <w:rsid w:val="0036568F"/>
    <w:pPr>
      <w:ind w:left="284" w:right="567"/>
      <w:jc w:val="center"/>
    </w:pPr>
    <w:rPr>
      <w:rFonts w:ascii="Calibri" w:hAnsi="Calibri" w:cs="Calibri"/>
      <w:b/>
      <w:bCs/>
      <w:sz w:val="28"/>
      <w:szCs w:val="28"/>
    </w:rPr>
  </w:style>
  <w:style w:type="paragraph" w:customStyle="1" w:styleId="base">
    <w:name w:val="base"/>
    <w:basedOn w:val="a3"/>
    <w:rsid w:val="0036568F"/>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36568F"/>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36568F"/>
    <w:rPr>
      <w:sz w:val="16"/>
      <w:szCs w:val="16"/>
      <w:lang w:bidi="ar-SA"/>
    </w:rPr>
  </w:style>
  <w:style w:type="character" w:customStyle="1" w:styleId="1fff8">
    <w:name w:val="Знак1 Знак Знак"/>
    <w:rsid w:val="0036568F"/>
    <w:rPr>
      <w:sz w:val="24"/>
      <w:szCs w:val="24"/>
      <w:lang w:val="ru-RU" w:eastAsia="ru-RU" w:bidi="ar-SA"/>
    </w:rPr>
  </w:style>
  <w:style w:type="character" w:customStyle="1" w:styleId="1fff9">
    <w:name w:val="Знак Знак Знак1"/>
    <w:locked/>
    <w:rsid w:val="0036568F"/>
    <w:rPr>
      <w:b/>
      <w:caps/>
      <w:sz w:val="24"/>
      <w:szCs w:val="24"/>
      <w:lang w:val="ru-RU" w:eastAsia="ru-RU" w:bidi="ar-SA"/>
    </w:rPr>
  </w:style>
  <w:style w:type="character" w:customStyle="1" w:styleId="sem">
    <w:name w:val="sem"/>
    <w:rsid w:val="0036568F"/>
  </w:style>
  <w:style w:type="paragraph" w:customStyle="1" w:styleId="1">
    <w:name w:val="1"/>
    <w:basedOn w:val="a3"/>
    <w:rsid w:val="0036568F"/>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36568F"/>
    <w:rPr>
      <w:rFonts w:ascii="Times New Roman" w:hAnsi="Times New Roman"/>
      <w:i w:val="0"/>
      <w:iCs w:val="0"/>
      <w:sz w:val="24"/>
      <w:lang w:eastAsia="ru-RU"/>
    </w:rPr>
  </w:style>
  <w:style w:type="paragraph" w:customStyle="1" w:styleId="main">
    <w:name w:val="main"/>
    <w:basedOn w:val="a3"/>
    <w:rsid w:val="0036568F"/>
    <w:pPr>
      <w:ind w:firstLine="400"/>
      <w:jc w:val="both"/>
      <w:textAlignment w:val="center"/>
    </w:pPr>
    <w:rPr>
      <w:sz w:val="27"/>
      <w:szCs w:val="27"/>
    </w:rPr>
  </w:style>
  <w:style w:type="character" w:customStyle="1" w:styleId="affffff6">
    <w:name w:val="кадр"/>
    <w:rsid w:val="0036568F"/>
  </w:style>
  <w:style w:type="character" w:customStyle="1" w:styleId="-">
    <w:name w:val="опред-е"/>
    <w:rsid w:val="0036568F"/>
  </w:style>
  <w:style w:type="paragraph" w:customStyle="1" w:styleId="218">
    <w:name w:val="Основной текст с отступом 21"/>
    <w:basedOn w:val="a3"/>
    <w:rsid w:val="0036568F"/>
    <w:pPr>
      <w:keepNext/>
      <w:ind w:right="-2" w:firstLine="709"/>
      <w:jc w:val="both"/>
    </w:pPr>
    <w:rPr>
      <w:sz w:val="28"/>
      <w:szCs w:val="20"/>
    </w:rPr>
  </w:style>
  <w:style w:type="character" w:customStyle="1" w:styleId="searchmatch">
    <w:name w:val="searchmatch"/>
    <w:rsid w:val="0036568F"/>
  </w:style>
  <w:style w:type="character" w:customStyle="1" w:styleId="FontStyle160">
    <w:name w:val="Font Style16"/>
    <w:rsid w:val="0036568F"/>
    <w:rPr>
      <w:rFonts w:ascii="Times New Roman" w:hAnsi="Times New Roman" w:cs="Times New Roman"/>
      <w:sz w:val="26"/>
      <w:szCs w:val="26"/>
    </w:rPr>
  </w:style>
  <w:style w:type="paragraph" w:customStyle="1" w:styleId="1KGK9">
    <w:name w:val="1KG=K9"/>
    <w:rsid w:val="0036568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36568F"/>
    <w:rPr>
      <w:rFonts w:ascii="Times New Roman" w:hAnsi="Times New Roman" w:cs="Times New Roman"/>
      <w:i/>
      <w:iCs/>
      <w:sz w:val="24"/>
      <w:szCs w:val="24"/>
    </w:rPr>
  </w:style>
  <w:style w:type="character" w:customStyle="1" w:styleId="1fffa">
    <w:name w:val="Основной шрифт абзаца1"/>
    <w:rsid w:val="0036568F"/>
  </w:style>
  <w:style w:type="character" w:customStyle="1" w:styleId="affffff7">
    <w:name w:val="Символ сноски"/>
    <w:rsid w:val="0036568F"/>
  </w:style>
  <w:style w:type="character" w:customStyle="1" w:styleId="mnemo">
    <w:name w:val="mnemo"/>
    <w:rsid w:val="0036568F"/>
  </w:style>
  <w:style w:type="character" w:customStyle="1" w:styleId="texhtml">
    <w:name w:val="texhtml"/>
    <w:rsid w:val="0036568F"/>
  </w:style>
  <w:style w:type="paragraph" w:customStyle="1" w:styleId="1fffb">
    <w:name w:val="Название1"/>
    <w:basedOn w:val="a3"/>
    <w:rsid w:val="0036568F"/>
    <w:pPr>
      <w:suppressLineNumbers/>
      <w:suppressAutoHyphens/>
      <w:spacing w:before="120" w:after="120"/>
    </w:pPr>
    <w:rPr>
      <w:rFonts w:cs="Mangal"/>
      <w:i/>
      <w:iCs/>
      <w:lang w:eastAsia="ar-SA"/>
    </w:rPr>
  </w:style>
  <w:style w:type="paragraph" w:customStyle="1" w:styleId="1fffc">
    <w:name w:val="Указатель1"/>
    <w:basedOn w:val="a3"/>
    <w:rsid w:val="0036568F"/>
    <w:pPr>
      <w:suppressLineNumbers/>
      <w:suppressAutoHyphens/>
    </w:pPr>
    <w:rPr>
      <w:rFonts w:cs="Mangal"/>
      <w:lang w:eastAsia="ar-SA"/>
    </w:rPr>
  </w:style>
  <w:style w:type="character" w:customStyle="1" w:styleId="butback">
    <w:name w:val="butback"/>
    <w:rsid w:val="0036568F"/>
  </w:style>
  <w:style w:type="paragraph" w:customStyle="1" w:styleId="Style26">
    <w:name w:val="Style26"/>
    <w:basedOn w:val="a3"/>
    <w:rsid w:val="0036568F"/>
    <w:pPr>
      <w:widowControl w:val="0"/>
      <w:autoSpaceDE w:val="0"/>
      <w:autoSpaceDN w:val="0"/>
      <w:adjustRightInd w:val="0"/>
      <w:spacing w:line="485" w:lineRule="exact"/>
      <w:ind w:firstLine="902"/>
      <w:jc w:val="both"/>
    </w:pPr>
  </w:style>
  <w:style w:type="paragraph" w:customStyle="1" w:styleId="Style7">
    <w:name w:val="Style7"/>
    <w:basedOn w:val="a3"/>
    <w:rsid w:val="0036568F"/>
    <w:pPr>
      <w:widowControl w:val="0"/>
      <w:autoSpaceDE w:val="0"/>
      <w:autoSpaceDN w:val="0"/>
      <w:adjustRightInd w:val="0"/>
    </w:pPr>
  </w:style>
  <w:style w:type="paragraph" w:customStyle="1" w:styleId="Style32">
    <w:name w:val="Style32"/>
    <w:basedOn w:val="a3"/>
    <w:rsid w:val="0036568F"/>
    <w:pPr>
      <w:widowControl w:val="0"/>
      <w:autoSpaceDE w:val="0"/>
      <w:autoSpaceDN w:val="0"/>
      <w:adjustRightInd w:val="0"/>
    </w:pPr>
  </w:style>
  <w:style w:type="paragraph" w:customStyle="1" w:styleId="Style34">
    <w:name w:val="Style34"/>
    <w:basedOn w:val="a3"/>
    <w:rsid w:val="0036568F"/>
    <w:pPr>
      <w:widowControl w:val="0"/>
      <w:autoSpaceDE w:val="0"/>
      <w:autoSpaceDN w:val="0"/>
      <w:adjustRightInd w:val="0"/>
      <w:spacing w:line="485" w:lineRule="exact"/>
      <w:ind w:firstLine="691"/>
    </w:pPr>
  </w:style>
  <w:style w:type="paragraph" w:customStyle="1" w:styleId="Style4">
    <w:name w:val="Style4"/>
    <w:basedOn w:val="a3"/>
    <w:rsid w:val="0036568F"/>
    <w:pPr>
      <w:widowControl w:val="0"/>
      <w:autoSpaceDE w:val="0"/>
      <w:autoSpaceDN w:val="0"/>
      <w:adjustRightInd w:val="0"/>
      <w:spacing w:line="499" w:lineRule="exact"/>
      <w:ind w:firstLine="667"/>
      <w:jc w:val="both"/>
    </w:pPr>
  </w:style>
  <w:style w:type="paragraph" w:customStyle="1" w:styleId="Style40">
    <w:name w:val="Style40"/>
    <w:basedOn w:val="a3"/>
    <w:rsid w:val="0036568F"/>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36568F"/>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36568F"/>
    <w:pPr>
      <w:widowControl w:val="0"/>
      <w:autoSpaceDE w:val="0"/>
      <w:autoSpaceDN w:val="0"/>
      <w:adjustRightInd w:val="0"/>
      <w:spacing w:line="446" w:lineRule="exact"/>
    </w:pPr>
  </w:style>
  <w:style w:type="paragraph" w:customStyle="1" w:styleId="Style20">
    <w:name w:val="Style20"/>
    <w:basedOn w:val="a3"/>
    <w:rsid w:val="0036568F"/>
    <w:pPr>
      <w:widowControl w:val="0"/>
      <w:autoSpaceDE w:val="0"/>
      <w:autoSpaceDN w:val="0"/>
      <w:adjustRightInd w:val="0"/>
      <w:spacing w:line="485" w:lineRule="exact"/>
      <w:ind w:firstLine="854"/>
      <w:jc w:val="both"/>
    </w:pPr>
  </w:style>
  <w:style w:type="paragraph" w:customStyle="1" w:styleId="Style13">
    <w:name w:val="Style13"/>
    <w:basedOn w:val="a3"/>
    <w:rsid w:val="0036568F"/>
    <w:pPr>
      <w:widowControl w:val="0"/>
      <w:autoSpaceDE w:val="0"/>
      <w:autoSpaceDN w:val="0"/>
      <w:adjustRightInd w:val="0"/>
      <w:spacing w:line="486" w:lineRule="exact"/>
      <w:ind w:firstLine="710"/>
      <w:jc w:val="both"/>
    </w:pPr>
  </w:style>
  <w:style w:type="paragraph" w:customStyle="1" w:styleId="urllink">
    <w:name w:val="urllink"/>
    <w:basedOn w:val="a3"/>
    <w:rsid w:val="0036568F"/>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36568F"/>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36568F"/>
    <w:pPr>
      <w:tabs>
        <w:tab w:val="left" w:pos="454"/>
      </w:tabs>
      <w:ind w:left="454" w:hanging="454"/>
      <w:jc w:val="both"/>
    </w:pPr>
    <w:rPr>
      <w:b/>
    </w:rPr>
  </w:style>
  <w:style w:type="paragraph" w:customStyle="1" w:styleId="10pt">
    <w:name w:val="Стиль Основной текст с отступом + 10 pt по ширине"/>
    <w:basedOn w:val="aff9"/>
    <w:rsid w:val="0036568F"/>
    <w:pPr>
      <w:spacing w:after="0"/>
      <w:ind w:left="0" w:firstLine="454"/>
      <w:jc w:val="both"/>
    </w:pPr>
    <w:rPr>
      <w:sz w:val="20"/>
      <w:szCs w:val="20"/>
    </w:rPr>
  </w:style>
  <w:style w:type="paragraph" w:customStyle="1" w:styleId="ConsPlusDocList">
    <w:name w:val="ConsPlusDocList"/>
    <w:rsid w:val="003656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36568F"/>
  </w:style>
  <w:style w:type="paragraph" w:customStyle="1" w:styleId="affffff8">
    <w:name w:val="Стиль"/>
    <w:link w:val="3f1"/>
    <w:rsid w:val="003656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36568F"/>
    <w:rPr>
      <w:rFonts w:ascii="Times New Roman" w:eastAsia="Times New Roman" w:hAnsi="Times New Roman" w:cs="Times New Roman"/>
      <w:sz w:val="24"/>
      <w:szCs w:val="24"/>
      <w:lang w:eastAsia="ru-RU"/>
    </w:rPr>
  </w:style>
  <w:style w:type="paragraph" w:customStyle="1" w:styleId="affffff9">
    <w:name w:val="Литература"/>
    <w:basedOn w:val="a3"/>
    <w:rsid w:val="0036568F"/>
    <w:pPr>
      <w:keepNext/>
      <w:jc w:val="center"/>
    </w:pPr>
    <w:rPr>
      <w:b/>
    </w:rPr>
  </w:style>
  <w:style w:type="paragraph" w:customStyle="1" w:styleId="affffffa">
    <w:name w:val="Знак Знак Знак Знак Знак Знак Знак"/>
    <w:basedOn w:val="a3"/>
    <w:rsid w:val="0036568F"/>
    <w:pPr>
      <w:spacing w:after="160" w:line="240" w:lineRule="exact"/>
    </w:pPr>
    <w:rPr>
      <w:rFonts w:ascii="Verdana" w:hAnsi="Verdana"/>
      <w:sz w:val="20"/>
      <w:szCs w:val="20"/>
      <w:lang w:val="en-US" w:eastAsia="en-US"/>
    </w:rPr>
  </w:style>
  <w:style w:type="character" w:customStyle="1" w:styleId="highlighthighlightactive">
    <w:name w:val="highlight highlight_active"/>
    <w:rsid w:val="0036568F"/>
  </w:style>
  <w:style w:type="paragraph" w:customStyle="1" w:styleId="osntext">
    <w:name w:val="osn_text"/>
    <w:basedOn w:val="a3"/>
    <w:rsid w:val="0036568F"/>
    <w:pPr>
      <w:widowControl w:val="0"/>
      <w:ind w:firstLine="567"/>
      <w:jc w:val="both"/>
    </w:pPr>
    <w:rPr>
      <w:sz w:val="20"/>
      <w:szCs w:val="20"/>
    </w:rPr>
  </w:style>
  <w:style w:type="paragraph" w:customStyle="1" w:styleId="copyrights">
    <w:name w:val="copyrights"/>
    <w:basedOn w:val="a3"/>
    <w:rsid w:val="0036568F"/>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36568F"/>
    <w:pPr>
      <w:widowControl w:val="0"/>
      <w:autoSpaceDE w:val="0"/>
      <w:autoSpaceDN w:val="0"/>
      <w:adjustRightInd w:val="0"/>
    </w:pPr>
  </w:style>
  <w:style w:type="paragraph" w:customStyle="1" w:styleId="Style30">
    <w:name w:val="Style30"/>
    <w:basedOn w:val="a3"/>
    <w:rsid w:val="0036568F"/>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36568F"/>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36568F"/>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36568F"/>
    <w:pPr>
      <w:numPr>
        <w:ilvl w:val="1"/>
      </w:numPr>
      <w:tabs>
        <w:tab w:val="left" w:pos="792"/>
      </w:tabs>
    </w:pPr>
    <w:rPr>
      <w:i w:val="0"/>
      <w:iCs w:val="0"/>
      <w:kern w:val="32"/>
      <w:sz w:val="24"/>
      <w:szCs w:val="32"/>
      <w:lang w:eastAsia="ru-RU"/>
    </w:rPr>
  </w:style>
  <w:style w:type="character" w:styleId="affffffb">
    <w:name w:val="Subtle Emphasis"/>
    <w:qFormat/>
    <w:rsid w:val="0036568F"/>
    <w:rPr>
      <w:i/>
      <w:iCs/>
      <w:color w:val="808080"/>
    </w:rPr>
  </w:style>
  <w:style w:type="character" w:styleId="affffffc">
    <w:name w:val="Placeholder Text"/>
    <w:semiHidden/>
    <w:rsid w:val="0036568F"/>
    <w:rPr>
      <w:color w:val="808080"/>
    </w:rPr>
  </w:style>
  <w:style w:type="character" w:customStyle="1" w:styleId="textcopy">
    <w:name w:val="textcopy"/>
    <w:rsid w:val="0036568F"/>
  </w:style>
  <w:style w:type="character" w:customStyle="1" w:styleId="affffffd">
    <w:name w:val="Выделенный"/>
    <w:rsid w:val="0036568F"/>
    <w:rPr>
      <w:b/>
      <w:lang w:val="ru-RU" w:eastAsia="ru-RU"/>
    </w:rPr>
  </w:style>
  <w:style w:type="character" w:customStyle="1" w:styleId="ft224">
    <w:name w:val="ft224"/>
    <w:rsid w:val="0036568F"/>
  </w:style>
  <w:style w:type="paragraph" w:customStyle="1" w:styleId="1ffff">
    <w:name w:val="стиль1"/>
    <w:basedOn w:val="a3"/>
    <w:rsid w:val="0036568F"/>
    <w:pPr>
      <w:spacing w:before="100" w:beforeAutospacing="1" w:after="100" w:afterAutospacing="1"/>
    </w:pPr>
  </w:style>
  <w:style w:type="character" w:customStyle="1" w:styleId="PlainTextChar">
    <w:name w:val="Plain Text Char"/>
    <w:aliases w:val="Heading 12 Char,Знак8 Char"/>
    <w:semiHidden/>
    <w:locked/>
    <w:rsid w:val="0036568F"/>
    <w:rPr>
      <w:rFonts w:ascii="Courier New" w:hAnsi="Courier New"/>
      <w:lang w:val="ru-RU" w:eastAsia="ru-RU" w:bidi="ar-SA"/>
    </w:rPr>
  </w:style>
  <w:style w:type="paragraph" w:customStyle="1" w:styleId="Times">
    <w:name w:val="Times"/>
    <w:basedOn w:val="TableParagraph"/>
    <w:rsid w:val="0036568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36568F"/>
  </w:style>
  <w:style w:type="paragraph" w:customStyle="1" w:styleId="2f9">
    <w:name w:val="Основной текст2"/>
    <w:basedOn w:val="a3"/>
    <w:rsid w:val="0036568F"/>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36568F"/>
    <w:rPr>
      <w:rFonts w:cs="Times New Roman"/>
      <w:color w:val="666666"/>
    </w:rPr>
  </w:style>
  <w:style w:type="paragraph" w:customStyle="1" w:styleId="12pt025">
    <w:name w:val="Стиль 12 pt полужирный Черный уплотненный на  025 пт"/>
    <w:basedOn w:val="11"/>
    <w:rsid w:val="0036568F"/>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36568F"/>
    <w:pPr>
      <w:numPr>
        <w:numId w:val="13"/>
      </w:numPr>
      <w:tabs>
        <w:tab w:val="left" w:pos="0"/>
      </w:tabs>
      <w:jc w:val="both"/>
    </w:pPr>
    <w:rPr>
      <w:b/>
    </w:rPr>
  </w:style>
  <w:style w:type="character" w:customStyle="1" w:styleId="FontStyle111">
    <w:name w:val="Font Style111"/>
    <w:rsid w:val="0036568F"/>
    <w:rPr>
      <w:rFonts w:ascii="Century Schoolbook" w:hAnsi="Century Schoolbook" w:cs="Century Schoolbook" w:hint="default"/>
      <w:sz w:val="18"/>
      <w:szCs w:val="18"/>
    </w:rPr>
  </w:style>
  <w:style w:type="character" w:customStyle="1" w:styleId="FontStyle136">
    <w:name w:val="Font Style136"/>
    <w:rsid w:val="0036568F"/>
    <w:rPr>
      <w:rFonts w:ascii="Century Schoolbook" w:hAnsi="Century Schoolbook" w:cs="Century Schoolbook"/>
      <w:b/>
      <w:bCs/>
      <w:sz w:val="18"/>
      <w:szCs w:val="18"/>
    </w:rPr>
  </w:style>
  <w:style w:type="paragraph" w:customStyle="1" w:styleId="Style67">
    <w:name w:val="Style67"/>
    <w:basedOn w:val="a3"/>
    <w:rsid w:val="0036568F"/>
    <w:pPr>
      <w:widowControl w:val="0"/>
      <w:autoSpaceDE w:val="0"/>
      <w:autoSpaceDN w:val="0"/>
      <w:adjustRightInd w:val="0"/>
    </w:pPr>
    <w:rPr>
      <w:rFonts w:ascii="Arial Black" w:hAnsi="Arial Black"/>
    </w:rPr>
  </w:style>
  <w:style w:type="character" w:customStyle="1" w:styleId="r">
    <w:name w:val="r"/>
    <w:rsid w:val="0036568F"/>
  </w:style>
  <w:style w:type="character" w:customStyle="1" w:styleId="rl">
    <w:name w:val="rl"/>
    <w:rsid w:val="0036568F"/>
  </w:style>
  <w:style w:type="character" w:customStyle="1" w:styleId="ep">
    <w:name w:val="ep"/>
    <w:rsid w:val="0036568F"/>
  </w:style>
  <w:style w:type="character" w:customStyle="1" w:styleId="f">
    <w:name w:val="f"/>
    <w:rsid w:val="0036568F"/>
  </w:style>
  <w:style w:type="paragraph" w:customStyle="1" w:styleId="affffffe">
    <w:name w:val="Диссер"/>
    <w:basedOn w:val="a3"/>
    <w:rsid w:val="0036568F"/>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36568F"/>
    <w:rPr>
      <w:sz w:val="24"/>
      <w:szCs w:val="24"/>
      <w:lang w:val="ru-RU" w:eastAsia="ru-RU" w:bidi="ar-SA"/>
    </w:rPr>
  </w:style>
  <w:style w:type="character" w:customStyle="1" w:styleId="430">
    <w:name w:val="Знак Знак43"/>
    <w:locked/>
    <w:rsid w:val="0036568F"/>
    <w:rPr>
      <w:color w:val="000000"/>
      <w:sz w:val="28"/>
      <w:szCs w:val="24"/>
      <w:lang w:eastAsia="ru-RU"/>
    </w:rPr>
  </w:style>
  <w:style w:type="paragraph" w:customStyle="1" w:styleId="afffffff">
    <w:name w:val="Знак Знак Знак 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36568F"/>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36568F"/>
    <w:rPr>
      <w:sz w:val="24"/>
      <w:szCs w:val="24"/>
      <w:lang w:val="ru-RU" w:eastAsia="ru-RU" w:bidi="ar-SA"/>
    </w:rPr>
  </w:style>
  <w:style w:type="paragraph" w:customStyle="1" w:styleId="a1">
    <w:name w:val="мой"/>
    <w:basedOn w:val="a3"/>
    <w:rsid w:val="0036568F"/>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36568F"/>
    <w:pPr>
      <w:widowControl/>
      <w:ind w:firstLine="0"/>
      <w:jc w:val="left"/>
    </w:pPr>
    <w:rPr>
      <w:rFonts w:ascii="Times New Roman" w:hAnsi="Times New Roman"/>
      <w:snapToGrid/>
      <w:sz w:val="24"/>
    </w:rPr>
  </w:style>
  <w:style w:type="paragraph" w:customStyle="1" w:styleId="31">
    <w:name w:val="заголовок 3"/>
    <w:basedOn w:val="a3"/>
    <w:next w:val="a3"/>
    <w:rsid w:val="0036568F"/>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36568F"/>
  </w:style>
  <w:style w:type="paragraph" w:customStyle="1" w:styleId="-0">
    <w:name w:val="абзац-Азар"/>
    <w:basedOn w:val="afe"/>
    <w:rsid w:val="0036568F"/>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36568F"/>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36568F"/>
    <w:rPr>
      <w:rFonts w:ascii="Arial" w:hAnsi="Arial"/>
      <w:sz w:val="24"/>
      <w:szCs w:val="24"/>
      <w:lang w:bidi="ar-SA"/>
    </w:rPr>
  </w:style>
  <w:style w:type="paragraph" w:customStyle="1" w:styleId="1ffff1">
    <w:name w:val="Знак Знак Знак Знак Знак Знак1 Знак Знак Знак"/>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36568F"/>
    <w:pPr>
      <w:spacing w:before="100" w:beforeAutospacing="1" w:after="100" w:afterAutospacing="1"/>
      <w:jc w:val="both"/>
    </w:pPr>
    <w:rPr>
      <w:rFonts w:ascii="Georgia" w:hAnsi="Georgia"/>
      <w:color w:val="555555"/>
    </w:rPr>
  </w:style>
  <w:style w:type="paragraph" w:customStyle="1" w:styleId="bodytxt">
    <w:name w:val="bodytxt"/>
    <w:basedOn w:val="a3"/>
    <w:rsid w:val="0036568F"/>
    <w:pPr>
      <w:spacing w:before="100" w:beforeAutospacing="1" w:after="100" w:afterAutospacing="1"/>
    </w:pPr>
    <w:rPr>
      <w:rFonts w:ascii="Tahoma" w:hAnsi="Tahoma" w:cs="Tahoma"/>
      <w:color w:val="111111"/>
      <w:sz w:val="33"/>
      <w:szCs w:val="33"/>
    </w:rPr>
  </w:style>
  <w:style w:type="character" w:customStyle="1" w:styleId="afffffff1">
    <w:name w:val="выделение"/>
    <w:rsid w:val="0036568F"/>
    <w:rPr>
      <w:rFonts w:cs="Times New Roman"/>
    </w:rPr>
  </w:style>
  <w:style w:type="paragraph" w:customStyle="1" w:styleId="a">
    <w:name w:val="нумерованный содержание"/>
    <w:basedOn w:val="a3"/>
    <w:rsid w:val="0036568F"/>
    <w:pPr>
      <w:numPr>
        <w:numId w:val="16"/>
      </w:numPr>
    </w:pPr>
    <w:rPr>
      <w:rFonts w:eastAsia="Calibri"/>
      <w:szCs w:val="22"/>
      <w:lang w:eastAsia="en-US"/>
    </w:rPr>
  </w:style>
  <w:style w:type="character" w:customStyle="1" w:styleId="440">
    <w:name w:val="Знак Знак44"/>
    <w:locked/>
    <w:rsid w:val="0036568F"/>
    <w:rPr>
      <w:sz w:val="24"/>
      <w:szCs w:val="24"/>
    </w:rPr>
  </w:style>
  <w:style w:type="character" w:customStyle="1" w:styleId="FontStyle18">
    <w:name w:val="Font Style18"/>
    <w:rsid w:val="0036568F"/>
    <w:rPr>
      <w:rFonts w:ascii="Times New Roman" w:hAnsi="Times New Roman" w:cs="Times New Roman"/>
      <w:b/>
      <w:bCs/>
      <w:sz w:val="18"/>
      <w:szCs w:val="18"/>
    </w:rPr>
  </w:style>
  <w:style w:type="character" w:customStyle="1" w:styleId="FontStyle19">
    <w:name w:val="Font Style19"/>
    <w:rsid w:val="0036568F"/>
    <w:rPr>
      <w:rFonts w:ascii="Arial" w:hAnsi="Arial" w:cs="Arial"/>
      <w:sz w:val="16"/>
      <w:szCs w:val="16"/>
    </w:rPr>
  </w:style>
  <w:style w:type="character" w:customStyle="1" w:styleId="FontStyle150">
    <w:name w:val="Font Style15"/>
    <w:rsid w:val="0036568F"/>
    <w:rPr>
      <w:rFonts w:ascii="Georgia" w:hAnsi="Georgia" w:cs="Georgia"/>
      <w:sz w:val="18"/>
      <w:szCs w:val="18"/>
    </w:rPr>
  </w:style>
  <w:style w:type="character" w:customStyle="1" w:styleId="FontStyle17">
    <w:name w:val="Font Style17"/>
    <w:rsid w:val="0036568F"/>
    <w:rPr>
      <w:rFonts w:ascii="Times New Roman" w:hAnsi="Times New Roman" w:cs="Times New Roman"/>
      <w:sz w:val="20"/>
      <w:szCs w:val="20"/>
    </w:rPr>
  </w:style>
  <w:style w:type="character" w:customStyle="1" w:styleId="c0">
    <w:name w:val="c0"/>
    <w:rsid w:val="0036568F"/>
  </w:style>
  <w:style w:type="character" w:customStyle="1" w:styleId="FontStyle48">
    <w:name w:val="Font Style48"/>
    <w:rsid w:val="0036568F"/>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36568F"/>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36568F"/>
    <w:pPr>
      <w:spacing w:before="100" w:beforeAutospacing="1" w:after="100" w:afterAutospacing="1"/>
    </w:pPr>
  </w:style>
  <w:style w:type="character" w:customStyle="1" w:styleId="WW8Num1z0">
    <w:name w:val="WW8Num1z0"/>
    <w:rsid w:val="0036568F"/>
  </w:style>
  <w:style w:type="character" w:customStyle="1" w:styleId="WW8Num1z1">
    <w:name w:val="WW8Num1z1"/>
    <w:rsid w:val="0036568F"/>
  </w:style>
  <w:style w:type="character" w:customStyle="1" w:styleId="WW8Num1z2">
    <w:name w:val="WW8Num1z2"/>
    <w:rsid w:val="0036568F"/>
  </w:style>
  <w:style w:type="character" w:customStyle="1" w:styleId="WW8Num1z3">
    <w:name w:val="WW8Num1z3"/>
    <w:rsid w:val="0036568F"/>
  </w:style>
  <w:style w:type="character" w:customStyle="1" w:styleId="WW8Num1z4">
    <w:name w:val="WW8Num1z4"/>
    <w:rsid w:val="0036568F"/>
  </w:style>
  <w:style w:type="character" w:customStyle="1" w:styleId="WW8Num1z5">
    <w:name w:val="WW8Num1z5"/>
    <w:rsid w:val="0036568F"/>
  </w:style>
  <w:style w:type="character" w:customStyle="1" w:styleId="WW8Num1z6">
    <w:name w:val="WW8Num1z6"/>
    <w:rsid w:val="0036568F"/>
  </w:style>
  <w:style w:type="character" w:customStyle="1" w:styleId="WW8Num1z7">
    <w:name w:val="WW8Num1z7"/>
    <w:rsid w:val="0036568F"/>
  </w:style>
  <w:style w:type="character" w:customStyle="1" w:styleId="WW8Num1z8">
    <w:name w:val="WW8Num1z8"/>
    <w:rsid w:val="0036568F"/>
  </w:style>
  <w:style w:type="character" w:customStyle="1" w:styleId="WW8Num2z0">
    <w:name w:val="WW8Num2z0"/>
    <w:rsid w:val="0036568F"/>
    <w:rPr>
      <w:rFonts w:ascii="Symbol" w:hAnsi="Symbol" w:cs="Symbol"/>
    </w:rPr>
  </w:style>
  <w:style w:type="character" w:customStyle="1" w:styleId="WW8Num2z1">
    <w:name w:val="WW8Num2z1"/>
    <w:rsid w:val="0036568F"/>
    <w:rPr>
      <w:rFonts w:ascii="Courier New" w:hAnsi="Courier New" w:cs="Courier New"/>
    </w:rPr>
  </w:style>
  <w:style w:type="character" w:customStyle="1" w:styleId="WW8Num2z2">
    <w:name w:val="WW8Num2z2"/>
    <w:rsid w:val="0036568F"/>
    <w:rPr>
      <w:rFonts w:ascii="Wingdings" w:hAnsi="Wingdings" w:cs="Wingdings"/>
    </w:rPr>
  </w:style>
  <w:style w:type="character" w:customStyle="1" w:styleId="WW8Num3z0">
    <w:name w:val="WW8Num3z0"/>
    <w:rsid w:val="0036568F"/>
    <w:rPr>
      <w:rFonts w:ascii="Symbol" w:hAnsi="Symbol" w:cs="Symbol"/>
      <w:color w:val="auto"/>
    </w:rPr>
  </w:style>
  <w:style w:type="character" w:customStyle="1" w:styleId="WW8Num3z2">
    <w:name w:val="WW8Num3z2"/>
    <w:rsid w:val="0036568F"/>
    <w:rPr>
      <w:rFonts w:ascii="Wingdings" w:hAnsi="Wingdings" w:cs="Wingdings"/>
    </w:rPr>
  </w:style>
  <w:style w:type="character" w:customStyle="1" w:styleId="WW8Num3z3">
    <w:name w:val="WW8Num3z3"/>
    <w:rsid w:val="0036568F"/>
    <w:rPr>
      <w:rFonts w:ascii="Symbol" w:hAnsi="Symbol" w:cs="Symbol"/>
    </w:rPr>
  </w:style>
  <w:style w:type="character" w:customStyle="1" w:styleId="WW8Num4z2">
    <w:name w:val="WW8Num4z2"/>
    <w:rsid w:val="0036568F"/>
  </w:style>
  <w:style w:type="character" w:customStyle="1" w:styleId="WW8Num4z4">
    <w:name w:val="WW8Num4z4"/>
    <w:rsid w:val="0036568F"/>
  </w:style>
  <w:style w:type="character" w:customStyle="1" w:styleId="WW8Num4z5">
    <w:name w:val="WW8Num4z5"/>
    <w:rsid w:val="0036568F"/>
  </w:style>
  <w:style w:type="character" w:customStyle="1" w:styleId="WW8Num4z6">
    <w:name w:val="WW8Num4z6"/>
    <w:rsid w:val="0036568F"/>
  </w:style>
  <w:style w:type="character" w:customStyle="1" w:styleId="WW8Num4z7">
    <w:name w:val="WW8Num4z7"/>
    <w:rsid w:val="0036568F"/>
  </w:style>
  <w:style w:type="character" w:customStyle="1" w:styleId="WW8Num4z8">
    <w:name w:val="WW8Num4z8"/>
    <w:rsid w:val="0036568F"/>
  </w:style>
  <w:style w:type="character" w:customStyle="1" w:styleId="WW8Num5z0">
    <w:name w:val="WW8Num5z0"/>
    <w:rsid w:val="0036568F"/>
  </w:style>
  <w:style w:type="character" w:customStyle="1" w:styleId="WW8Num5z1">
    <w:name w:val="WW8Num5z1"/>
    <w:rsid w:val="0036568F"/>
  </w:style>
  <w:style w:type="character" w:customStyle="1" w:styleId="WW8Num5z2">
    <w:name w:val="WW8Num5z2"/>
    <w:rsid w:val="0036568F"/>
  </w:style>
  <w:style w:type="character" w:customStyle="1" w:styleId="WW8Num5z3">
    <w:name w:val="WW8Num5z3"/>
    <w:rsid w:val="0036568F"/>
  </w:style>
  <w:style w:type="character" w:customStyle="1" w:styleId="WW8Num5z4">
    <w:name w:val="WW8Num5z4"/>
    <w:rsid w:val="0036568F"/>
  </w:style>
  <w:style w:type="character" w:customStyle="1" w:styleId="WW8Num5z5">
    <w:name w:val="WW8Num5z5"/>
    <w:rsid w:val="0036568F"/>
  </w:style>
  <w:style w:type="character" w:customStyle="1" w:styleId="WW8Num5z6">
    <w:name w:val="WW8Num5z6"/>
    <w:rsid w:val="0036568F"/>
  </w:style>
  <w:style w:type="character" w:customStyle="1" w:styleId="WW8Num5z7">
    <w:name w:val="WW8Num5z7"/>
    <w:rsid w:val="0036568F"/>
  </w:style>
  <w:style w:type="character" w:customStyle="1" w:styleId="WW8Num5z8">
    <w:name w:val="WW8Num5z8"/>
    <w:rsid w:val="0036568F"/>
  </w:style>
  <w:style w:type="character" w:customStyle="1" w:styleId="WW8Num6z0">
    <w:name w:val="WW8Num6z0"/>
    <w:rsid w:val="0036568F"/>
  </w:style>
  <w:style w:type="character" w:customStyle="1" w:styleId="WW8Num6z2">
    <w:name w:val="WW8Num6z2"/>
    <w:rsid w:val="0036568F"/>
  </w:style>
  <w:style w:type="character" w:customStyle="1" w:styleId="WW8Num6z3">
    <w:name w:val="WW8Num6z3"/>
    <w:rsid w:val="0036568F"/>
  </w:style>
  <w:style w:type="character" w:customStyle="1" w:styleId="WW8Num6z4">
    <w:name w:val="WW8Num6z4"/>
    <w:rsid w:val="0036568F"/>
  </w:style>
  <w:style w:type="character" w:customStyle="1" w:styleId="WW8Num6z5">
    <w:name w:val="WW8Num6z5"/>
    <w:rsid w:val="0036568F"/>
  </w:style>
  <w:style w:type="character" w:customStyle="1" w:styleId="WW8Num6z6">
    <w:name w:val="WW8Num6z6"/>
    <w:rsid w:val="0036568F"/>
  </w:style>
  <w:style w:type="character" w:customStyle="1" w:styleId="WW8Num6z7">
    <w:name w:val="WW8Num6z7"/>
    <w:rsid w:val="0036568F"/>
  </w:style>
  <w:style w:type="character" w:customStyle="1" w:styleId="WW8Num6z8">
    <w:name w:val="WW8Num6z8"/>
    <w:rsid w:val="0036568F"/>
  </w:style>
  <w:style w:type="character" w:customStyle="1" w:styleId="WW8Num7z0">
    <w:name w:val="WW8Num7z0"/>
    <w:rsid w:val="0036568F"/>
    <w:rPr>
      <w:rFonts w:ascii="Symbol" w:hAnsi="Symbol" w:cs="Symbol"/>
    </w:rPr>
  </w:style>
  <w:style w:type="character" w:customStyle="1" w:styleId="WW8Num7z2">
    <w:name w:val="WW8Num7z2"/>
    <w:rsid w:val="0036568F"/>
  </w:style>
  <w:style w:type="character" w:customStyle="1" w:styleId="WW8Num7z3">
    <w:name w:val="WW8Num7z3"/>
    <w:rsid w:val="0036568F"/>
  </w:style>
  <w:style w:type="character" w:customStyle="1" w:styleId="WW8Num7z4">
    <w:name w:val="WW8Num7z4"/>
    <w:rsid w:val="0036568F"/>
  </w:style>
  <w:style w:type="character" w:customStyle="1" w:styleId="WW8Num7z5">
    <w:name w:val="WW8Num7z5"/>
    <w:rsid w:val="0036568F"/>
  </w:style>
  <w:style w:type="character" w:customStyle="1" w:styleId="WW8Num7z6">
    <w:name w:val="WW8Num7z6"/>
    <w:rsid w:val="0036568F"/>
  </w:style>
  <w:style w:type="character" w:customStyle="1" w:styleId="WW8Num7z7">
    <w:name w:val="WW8Num7z7"/>
    <w:rsid w:val="0036568F"/>
  </w:style>
  <w:style w:type="character" w:customStyle="1" w:styleId="WW8Num7z8">
    <w:name w:val="WW8Num7z8"/>
    <w:rsid w:val="0036568F"/>
  </w:style>
  <w:style w:type="character" w:customStyle="1" w:styleId="WW8Num8z1">
    <w:name w:val="WW8Num8z1"/>
    <w:rsid w:val="0036568F"/>
  </w:style>
  <w:style w:type="character" w:customStyle="1" w:styleId="WW8Num8z2">
    <w:name w:val="WW8Num8z2"/>
    <w:rsid w:val="0036568F"/>
  </w:style>
  <w:style w:type="character" w:customStyle="1" w:styleId="WW8Num8z3">
    <w:name w:val="WW8Num8z3"/>
    <w:rsid w:val="0036568F"/>
  </w:style>
  <w:style w:type="character" w:customStyle="1" w:styleId="WW8Num8z4">
    <w:name w:val="WW8Num8z4"/>
    <w:rsid w:val="0036568F"/>
  </w:style>
  <w:style w:type="character" w:customStyle="1" w:styleId="WW8Num8z5">
    <w:name w:val="WW8Num8z5"/>
    <w:rsid w:val="0036568F"/>
  </w:style>
  <w:style w:type="character" w:customStyle="1" w:styleId="WW8Num8z6">
    <w:name w:val="WW8Num8z6"/>
    <w:rsid w:val="0036568F"/>
  </w:style>
  <w:style w:type="character" w:customStyle="1" w:styleId="WW8Num8z7">
    <w:name w:val="WW8Num8z7"/>
    <w:rsid w:val="0036568F"/>
  </w:style>
  <w:style w:type="character" w:customStyle="1" w:styleId="WW8Num8z8">
    <w:name w:val="WW8Num8z8"/>
    <w:rsid w:val="0036568F"/>
  </w:style>
  <w:style w:type="character" w:customStyle="1" w:styleId="WW8Num9z0">
    <w:name w:val="WW8Num9z0"/>
    <w:rsid w:val="0036568F"/>
  </w:style>
  <w:style w:type="character" w:customStyle="1" w:styleId="WW8Num9z1">
    <w:name w:val="WW8Num9z1"/>
    <w:rsid w:val="0036568F"/>
  </w:style>
  <w:style w:type="character" w:customStyle="1" w:styleId="WW8Num9z2">
    <w:name w:val="WW8Num9z2"/>
    <w:rsid w:val="0036568F"/>
  </w:style>
  <w:style w:type="character" w:customStyle="1" w:styleId="WW8Num9z3">
    <w:name w:val="WW8Num9z3"/>
    <w:rsid w:val="0036568F"/>
  </w:style>
  <w:style w:type="character" w:customStyle="1" w:styleId="WW8Num9z4">
    <w:name w:val="WW8Num9z4"/>
    <w:rsid w:val="0036568F"/>
  </w:style>
  <w:style w:type="character" w:customStyle="1" w:styleId="WW8Num9z5">
    <w:name w:val="WW8Num9z5"/>
    <w:rsid w:val="0036568F"/>
  </w:style>
  <w:style w:type="character" w:customStyle="1" w:styleId="WW8Num9z6">
    <w:name w:val="WW8Num9z6"/>
    <w:rsid w:val="0036568F"/>
  </w:style>
  <w:style w:type="character" w:customStyle="1" w:styleId="WW8Num9z7">
    <w:name w:val="WW8Num9z7"/>
    <w:rsid w:val="0036568F"/>
  </w:style>
  <w:style w:type="character" w:customStyle="1" w:styleId="WW8Num9z8">
    <w:name w:val="WW8Num9z8"/>
    <w:rsid w:val="0036568F"/>
  </w:style>
  <w:style w:type="character" w:customStyle="1" w:styleId="WW8Num10z0">
    <w:name w:val="WW8Num10z0"/>
    <w:rsid w:val="0036568F"/>
  </w:style>
  <w:style w:type="character" w:customStyle="1" w:styleId="WW8Num10z1">
    <w:name w:val="WW8Num10z1"/>
    <w:rsid w:val="0036568F"/>
  </w:style>
  <w:style w:type="character" w:customStyle="1" w:styleId="WW8Num10z2">
    <w:name w:val="WW8Num10z2"/>
    <w:rsid w:val="0036568F"/>
  </w:style>
  <w:style w:type="character" w:customStyle="1" w:styleId="WW8Num10z3">
    <w:name w:val="WW8Num10z3"/>
    <w:rsid w:val="0036568F"/>
  </w:style>
  <w:style w:type="character" w:customStyle="1" w:styleId="WW8Num10z4">
    <w:name w:val="WW8Num10z4"/>
    <w:rsid w:val="0036568F"/>
  </w:style>
  <w:style w:type="character" w:customStyle="1" w:styleId="WW8Num10z5">
    <w:name w:val="WW8Num10z5"/>
    <w:rsid w:val="0036568F"/>
  </w:style>
  <w:style w:type="character" w:customStyle="1" w:styleId="WW8Num10z6">
    <w:name w:val="WW8Num10z6"/>
    <w:rsid w:val="0036568F"/>
  </w:style>
  <w:style w:type="character" w:customStyle="1" w:styleId="WW8Num10z7">
    <w:name w:val="WW8Num10z7"/>
    <w:rsid w:val="0036568F"/>
  </w:style>
  <w:style w:type="character" w:customStyle="1" w:styleId="WW8Num10z8">
    <w:name w:val="WW8Num10z8"/>
    <w:rsid w:val="0036568F"/>
  </w:style>
  <w:style w:type="character" w:customStyle="1" w:styleId="WW8Num11z0">
    <w:name w:val="WW8Num11z0"/>
    <w:rsid w:val="0036568F"/>
  </w:style>
  <w:style w:type="character" w:customStyle="1" w:styleId="WW8Num11z1">
    <w:name w:val="WW8Num11z1"/>
    <w:rsid w:val="0036568F"/>
    <w:rPr>
      <w:rFonts w:ascii="Symbol" w:hAnsi="Symbol" w:cs="Symbol"/>
    </w:rPr>
  </w:style>
  <w:style w:type="character" w:customStyle="1" w:styleId="WW8Num11z2">
    <w:name w:val="WW8Num11z2"/>
    <w:rsid w:val="0036568F"/>
  </w:style>
  <w:style w:type="character" w:customStyle="1" w:styleId="WW8Num11z3">
    <w:name w:val="WW8Num11z3"/>
    <w:rsid w:val="0036568F"/>
  </w:style>
  <w:style w:type="character" w:customStyle="1" w:styleId="WW8Num11z4">
    <w:name w:val="WW8Num11z4"/>
    <w:rsid w:val="0036568F"/>
  </w:style>
  <w:style w:type="character" w:customStyle="1" w:styleId="WW8Num11z5">
    <w:name w:val="WW8Num11z5"/>
    <w:rsid w:val="0036568F"/>
  </w:style>
  <w:style w:type="character" w:customStyle="1" w:styleId="WW8Num11z6">
    <w:name w:val="WW8Num11z6"/>
    <w:rsid w:val="0036568F"/>
  </w:style>
  <w:style w:type="character" w:customStyle="1" w:styleId="WW8Num11z7">
    <w:name w:val="WW8Num11z7"/>
    <w:rsid w:val="0036568F"/>
  </w:style>
  <w:style w:type="character" w:customStyle="1" w:styleId="WW8Num11z8">
    <w:name w:val="WW8Num11z8"/>
    <w:rsid w:val="0036568F"/>
  </w:style>
  <w:style w:type="character" w:customStyle="1" w:styleId="WW8Num12z0">
    <w:name w:val="WW8Num12z0"/>
    <w:rsid w:val="0036568F"/>
  </w:style>
  <w:style w:type="character" w:customStyle="1" w:styleId="WW8Num12z1">
    <w:name w:val="WW8Num12z1"/>
    <w:rsid w:val="0036568F"/>
    <w:rPr>
      <w:b/>
      <w:bCs/>
    </w:rPr>
  </w:style>
  <w:style w:type="character" w:customStyle="1" w:styleId="WW8Num12z2">
    <w:name w:val="WW8Num12z2"/>
    <w:rsid w:val="0036568F"/>
  </w:style>
  <w:style w:type="character" w:customStyle="1" w:styleId="WW8Num12z3">
    <w:name w:val="WW8Num12z3"/>
    <w:rsid w:val="0036568F"/>
  </w:style>
  <w:style w:type="character" w:customStyle="1" w:styleId="WW8Num12z4">
    <w:name w:val="WW8Num12z4"/>
    <w:rsid w:val="0036568F"/>
  </w:style>
  <w:style w:type="character" w:customStyle="1" w:styleId="WW8Num12z5">
    <w:name w:val="WW8Num12z5"/>
    <w:rsid w:val="0036568F"/>
  </w:style>
  <w:style w:type="character" w:customStyle="1" w:styleId="WW8Num12z6">
    <w:name w:val="WW8Num12z6"/>
    <w:rsid w:val="0036568F"/>
  </w:style>
  <w:style w:type="character" w:customStyle="1" w:styleId="WW8Num12z7">
    <w:name w:val="WW8Num12z7"/>
    <w:rsid w:val="0036568F"/>
  </w:style>
  <w:style w:type="character" w:customStyle="1" w:styleId="WW8Num12z8">
    <w:name w:val="WW8Num12z8"/>
    <w:rsid w:val="0036568F"/>
  </w:style>
  <w:style w:type="character" w:customStyle="1" w:styleId="WW8Num13z0">
    <w:name w:val="WW8Num13z0"/>
    <w:rsid w:val="0036568F"/>
    <w:rPr>
      <w:rFonts w:ascii="Symbol" w:hAnsi="Symbol" w:cs="Symbol"/>
    </w:rPr>
  </w:style>
  <w:style w:type="character" w:customStyle="1" w:styleId="WW8Num13z1">
    <w:name w:val="WW8Num13z1"/>
    <w:rsid w:val="0036568F"/>
    <w:rPr>
      <w:rFonts w:ascii="Courier New" w:hAnsi="Courier New" w:cs="Courier New"/>
    </w:rPr>
  </w:style>
  <w:style w:type="character" w:customStyle="1" w:styleId="WW8Num13z2">
    <w:name w:val="WW8Num13z2"/>
    <w:rsid w:val="0036568F"/>
    <w:rPr>
      <w:rFonts w:ascii="Wingdings" w:hAnsi="Wingdings" w:cs="Wingdings"/>
    </w:rPr>
  </w:style>
  <w:style w:type="character" w:customStyle="1" w:styleId="WW8Num14z2">
    <w:name w:val="WW8Num14z2"/>
    <w:rsid w:val="0036568F"/>
    <w:rPr>
      <w:rFonts w:ascii="Wingdings" w:hAnsi="Wingdings" w:cs="Wingdings"/>
    </w:rPr>
  </w:style>
  <w:style w:type="character" w:customStyle="1" w:styleId="WW8Num15z0">
    <w:name w:val="WW8Num15z0"/>
    <w:rsid w:val="0036568F"/>
  </w:style>
  <w:style w:type="character" w:customStyle="1" w:styleId="WW8Num15z2">
    <w:name w:val="WW8Num15z2"/>
    <w:rsid w:val="0036568F"/>
  </w:style>
  <w:style w:type="character" w:customStyle="1" w:styleId="WW8Num15z3">
    <w:name w:val="WW8Num15z3"/>
    <w:rsid w:val="0036568F"/>
  </w:style>
  <w:style w:type="character" w:customStyle="1" w:styleId="WW8Num15z4">
    <w:name w:val="WW8Num15z4"/>
    <w:rsid w:val="0036568F"/>
  </w:style>
  <w:style w:type="character" w:customStyle="1" w:styleId="WW8Num15z5">
    <w:name w:val="WW8Num15z5"/>
    <w:rsid w:val="0036568F"/>
  </w:style>
  <w:style w:type="character" w:customStyle="1" w:styleId="WW8Num15z6">
    <w:name w:val="WW8Num15z6"/>
    <w:rsid w:val="0036568F"/>
  </w:style>
  <w:style w:type="character" w:customStyle="1" w:styleId="WW8Num15z7">
    <w:name w:val="WW8Num15z7"/>
    <w:rsid w:val="0036568F"/>
  </w:style>
  <w:style w:type="character" w:customStyle="1" w:styleId="WW8Num15z8">
    <w:name w:val="WW8Num15z8"/>
    <w:rsid w:val="0036568F"/>
  </w:style>
  <w:style w:type="character" w:customStyle="1" w:styleId="WW8Num16z1">
    <w:name w:val="WW8Num16z1"/>
    <w:rsid w:val="0036568F"/>
  </w:style>
  <w:style w:type="character" w:customStyle="1" w:styleId="WW8Num16z2">
    <w:name w:val="WW8Num16z2"/>
    <w:rsid w:val="0036568F"/>
  </w:style>
  <w:style w:type="character" w:customStyle="1" w:styleId="WW8Num16z3">
    <w:name w:val="WW8Num16z3"/>
    <w:rsid w:val="0036568F"/>
  </w:style>
  <w:style w:type="character" w:customStyle="1" w:styleId="WW8Num16z4">
    <w:name w:val="WW8Num16z4"/>
    <w:rsid w:val="0036568F"/>
  </w:style>
  <w:style w:type="character" w:customStyle="1" w:styleId="WW8Num16z5">
    <w:name w:val="WW8Num16z5"/>
    <w:rsid w:val="0036568F"/>
  </w:style>
  <w:style w:type="character" w:customStyle="1" w:styleId="WW8Num16z6">
    <w:name w:val="WW8Num16z6"/>
    <w:rsid w:val="0036568F"/>
  </w:style>
  <w:style w:type="character" w:customStyle="1" w:styleId="WW8Num16z7">
    <w:name w:val="WW8Num16z7"/>
    <w:rsid w:val="0036568F"/>
  </w:style>
  <w:style w:type="character" w:customStyle="1" w:styleId="WW8Num16z8">
    <w:name w:val="WW8Num16z8"/>
    <w:rsid w:val="0036568F"/>
  </w:style>
  <w:style w:type="character" w:customStyle="1" w:styleId="WW8Num17z0">
    <w:name w:val="WW8Num17z0"/>
    <w:rsid w:val="0036568F"/>
    <w:rPr>
      <w:rFonts w:ascii="Times New Roman" w:hAnsi="Times New Roman" w:cs="Times New Roman"/>
      <w:b w:val="0"/>
      <w:i w:val="0"/>
      <w:sz w:val="24"/>
      <w:szCs w:val="24"/>
    </w:rPr>
  </w:style>
  <w:style w:type="character" w:customStyle="1" w:styleId="WW8Num17z2">
    <w:name w:val="WW8Num17z2"/>
    <w:rsid w:val="0036568F"/>
  </w:style>
  <w:style w:type="character" w:customStyle="1" w:styleId="WW8Num17z3">
    <w:name w:val="WW8Num17z3"/>
    <w:rsid w:val="0036568F"/>
  </w:style>
  <w:style w:type="character" w:customStyle="1" w:styleId="WW8Num17z4">
    <w:name w:val="WW8Num17z4"/>
    <w:rsid w:val="0036568F"/>
  </w:style>
  <w:style w:type="character" w:customStyle="1" w:styleId="WW8Num17z5">
    <w:name w:val="WW8Num17z5"/>
    <w:rsid w:val="0036568F"/>
  </w:style>
  <w:style w:type="character" w:customStyle="1" w:styleId="WW8Num17z6">
    <w:name w:val="WW8Num17z6"/>
    <w:rsid w:val="0036568F"/>
  </w:style>
  <w:style w:type="character" w:customStyle="1" w:styleId="WW8Num17z7">
    <w:name w:val="WW8Num17z7"/>
    <w:rsid w:val="0036568F"/>
  </w:style>
  <w:style w:type="character" w:customStyle="1" w:styleId="WW8Num17z8">
    <w:name w:val="WW8Num17z8"/>
    <w:rsid w:val="0036568F"/>
  </w:style>
  <w:style w:type="character" w:customStyle="1" w:styleId="WW8Num18z1">
    <w:name w:val="WW8Num18z1"/>
    <w:rsid w:val="0036568F"/>
  </w:style>
  <w:style w:type="character" w:customStyle="1" w:styleId="WW8Num18z2">
    <w:name w:val="WW8Num18z2"/>
    <w:rsid w:val="0036568F"/>
  </w:style>
  <w:style w:type="character" w:customStyle="1" w:styleId="WW8Num18z3">
    <w:name w:val="WW8Num18z3"/>
    <w:rsid w:val="0036568F"/>
  </w:style>
  <w:style w:type="character" w:customStyle="1" w:styleId="WW8Num18z4">
    <w:name w:val="WW8Num18z4"/>
    <w:rsid w:val="0036568F"/>
  </w:style>
  <w:style w:type="character" w:customStyle="1" w:styleId="WW8Num18z5">
    <w:name w:val="WW8Num18z5"/>
    <w:rsid w:val="0036568F"/>
  </w:style>
  <w:style w:type="character" w:customStyle="1" w:styleId="WW8Num18z6">
    <w:name w:val="WW8Num18z6"/>
    <w:rsid w:val="0036568F"/>
  </w:style>
  <w:style w:type="character" w:customStyle="1" w:styleId="WW8Num18z7">
    <w:name w:val="WW8Num18z7"/>
    <w:rsid w:val="0036568F"/>
  </w:style>
  <w:style w:type="character" w:customStyle="1" w:styleId="WW8Num18z8">
    <w:name w:val="WW8Num18z8"/>
    <w:rsid w:val="0036568F"/>
  </w:style>
  <w:style w:type="character" w:customStyle="1" w:styleId="WW8Num19z0">
    <w:name w:val="WW8Num19z0"/>
    <w:rsid w:val="0036568F"/>
  </w:style>
  <w:style w:type="character" w:customStyle="1" w:styleId="WW8Num19z1">
    <w:name w:val="WW8Num19z1"/>
    <w:rsid w:val="0036568F"/>
  </w:style>
  <w:style w:type="character" w:customStyle="1" w:styleId="WW8Num19z2">
    <w:name w:val="WW8Num19z2"/>
    <w:rsid w:val="0036568F"/>
  </w:style>
  <w:style w:type="character" w:customStyle="1" w:styleId="WW8Num19z3">
    <w:name w:val="WW8Num19z3"/>
    <w:rsid w:val="0036568F"/>
  </w:style>
  <w:style w:type="character" w:customStyle="1" w:styleId="WW8Num19z4">
    <w:name w:val="WW8Num19z4"/>
    <w:rsid w:val="0036568F"/>
  </w:style>
  <w:style w:type="character" w:customStyle="1" w:styleId="WW8Num19z5">
    <w:name w:val="WW8Num19z5"/>
    <w:rsid w:val="0036568F"/>
  </w:style>
  <w:style w:type="character" w:customStyle="1" w:styleId="WW8Num19z6">
    <w:name w:val="WW8Num19z6"/>
    <w:rsid w:val="0036568F"/>
  </w:style>
  <w:style w:type="character" w:customStyle="1" w:styleId="WW8Num19z7">
    <w:name w:val="WW8Num19z7"/>
    <w:rsid w:val="0036568F"/>
  </w:style>
  <w:style w:type="character" w:customStyle="1" w:styleId="WW8Num19z8">
    <w:name w:val="WW8Num19z8"/>
    <w:rsid w:val="0036568F"/>
  </w:style>
  <w:style w:type="character" w:customStyle="1" w:styleId="WW8Num20z0">
    <w:name w:val="WW8Num20z0"/>
    <w:rsid w:val="0036568F"/>
  </w:style>
  <w:style w:type="character" w:customStyle="1" w:styleId="WW8Num21z0">
    <w:name w:val="WW8Num21z0"/>
    <w:rsid w:val="0036568F"/>
  </w:style>
  <w:style w:type="character" w:customStyle="1" w:styleId="WW8Num21z1">
    <w:name w:val="WW8Num21z1"/>
    <w:rsid w:val="0036568F"/>
  </w:style>
  <w:style w:type="character" w:customStyle="1" w:styleId="WW8Num21z2">
    <w:name w:val="WW8Num21z2"/>
    <w:rsid w:val="0036568F"/>
  </w:style>
  <w:style w:type="character" w:customStyle="1" w:styleId="WW8Num21z3">
    <w:name w:val="WW8Num21z3"/>
    <w:rsid w:val="0036568F"/>
  </w:style>
  <w:style w:type="character" w:customStyle="1" w:styleId="WW8Num21z4">
    <w:name w:val="WW8Num21z4"/>
    <w:rsid w:val="0036568F"/>
  </w:style>
  <w:style w:type="character" w:customStyle="1" w:styleId="WW8Num21z5">
    <w:name w:val="WW8Num21z5"/>
    <w:rsid w:val="0036568F"/>
  </w:style>
  <w:style w:type="character" w:customStyle="1" w:styleId="WW8Num21z6">
    <w:name w:val="WW8Num21z6"/>
    <w:rsid w:val="0036568F"/>
  </w:style>
  <w:style w:type="character" w:customStyle="1" w:styleId="WW8Num21z7">
    <w:name w:val="WW8Num21z7"/>
    <w:rsid w:val="0036568F"/>
  </w:style>
  <w:style w:type="character" w:customStyle="1" w:styleId="WW8Num21z8">
    <w:name w:val="WW8Num21z8"/>
    <w:rsid w:val="0036568F"/>
  </w:style>
  <w:style w:type="character" w:customStyle="1" w:styleId="WW8Num22z0">
    <w:name w:val="WW8Num22z0"/>
    <w:rsid w:val="0036568F"/>
    <w:rPr>
      <w:rFonts w:ascii="Symbol" w:hAnsi="Symbol" w:cs="Symbol"/>
    </w:rPr>
  </w:style>
  <w:style w:type="character" w:customStyle="1" w:styleId="WW8Num22z1">
    <w:name w:val="WW8Num22z1"/>
    <w:rsid w:val="0036568F"/>
    <w:rPr>
      <w:rFonts w:ascii="Courier New" w:hAnsi="Courier New" w:cs="Courier New"/>
    </w:rPr>
  </w:style>
  <w:style w:type="character" w:customStyle="1" w:styleId="WW8Num22z2">
    <w:name w:val="WW8Num22z2"/>
    <w:rsid w:val="0036568F"/>
    <w:rPr>
      <w:rFonts w:ascii="Wingdings" w:hAnsi="Wingdings" w:cs="Wingdings"/>
    </w:rPr>
  </w:style>
  <w:style w:type="character" w:customStyle="1" w:styleId="WW8Num23z0">
    <w:name w:val="WW8Num23z0"/>
    <w:rsid w:val="0036568F"/>
    <w:rPr>
      <w:b w:val="0"/>
      <w:bCs/>
    </w:rPr>
  </w:style>
  <w:style w:type="character" w:customStyle="1" w:styleId="WW8Num23z1">
    <w:name w:val="WW8Num23z1"/>
    <w:rsid w:val="0036568F"/>
  </w:style>
  <w:style w:type="character" w:customStyle="1" w:styleId="WW8Num23z2">
    <w:name w:val="WW8Num23z2"/>
    <w:rsid w:val="0036568F"/>
  </w:style>
  <w:style w:type="character" w:customStyle="1" w:styleId="WW8Num23z3">
    <w:name w:val="WW8Num23z3"/>
    <w:rsid w:val="0036568F"/>
  </w:style>
  <w:style w:type="character" w:customStyle="1" w:styleId="WW8Num23z4">
    <w:name w:val="WW8Num23z4"/>
    <w:rsid w:val="0036568F"/>
  </w:style>
  <w:style w:type="character" w:customStyle="1" w:styleId="WW8Num23z5">
    <w:name w:val="WW8Num23z5"/>
    <w:rsid w:val="0036568F"/>
  </w:style>
  <w:style w:type="character" w:customStyle="1" w:styleId="WW8Num23z6">
    <w:name w:val="WW8Num23z6"/>
    <w:rsid w:val="0036568F"/>
  </w:style>
  <w:style w:type="character" w:customStyle="1" w:styleId="WW8Num23z7">
    <w:name w:val="WW8Num23z7"/>
    <w:rsid w:val="0036568F"/>
  </w:style>
  <w:style w:type="character" w:customStyle="1" w:styleId="WW8Num23z8">
    <w:name w:val="WW8Num23z8"/>
    <w:rsid w:val="0036568F"/>
  </w:style>
  <w:style w:type="character" w:customStyle="1" w:styleId="WW8Num24z0">
    <w:name w:val="WW8Num24z0"/>
    <w:rsid w:val="0036568F"/>
    <w:rPr>
      <w:rFonts w:ascii="Symbol" w:hAnsi="Symbol" w:cs="Symbol"/>
      <w:sz w:val="24"/>
      <w:szCs w:val="24"/>
    </w:rPr>
  </w:style>
  <w:style w:type="character" w:customStyle="1" w:styleId="WW8Num24z1">
    <w:name w:val="WW8Num24z1"/>
    <w:rsid w:val="0036568F"/>
    <w:rPr>
      <w:rFonts w:ascii="Courier New" w:hAnsi="Courier New" w:cs="Courier New"/>
    </w:rPr>
  </w:style>
  <w:style w:type="character" w:customStyle="1" w:styleId="WW8Num24z2">
    <w:name w:val="WW8Num24z2"/>
    <w:rsid w:val="0036568F"/>
    <w:rPr>
      <w:rFonts w:ascii="Wingdings" w:hAnsi="Wingdings" w:cs="Wingdings"/>
    </w:rPr>
  </w:style>
  <w:style w:type="character" w:customStyle="1" w:styleId="WW8Num24z3">
    <w:name w:val="WW8Num24z3"/>
    <w:rsid w:val="0036568F"/>
    <w:rPr>
      <w:rFonts w:ascii="Symbol" w:hAnsi="Symbol" w:cs="Symbol"/>
    </w:rPr>
  </w:style>
  <w:style w:type="character" w:customStyle="1" w:styleId="WW8Num25z0">
    <w:name w:val="WW8Num25z0"/>
    <w:rsid w:val="0036568F"/>
    <w:rPr>
      <w:rFonts w:ascii="Symbol" w:hAnsi="Symbol" w:cs="Symbol"/>
      <w:color w:val="auto"/>
    </w:rPr>
  </w:style>
  <w:style w:type="character" w:customStyle="1" w:styleId="WW8Num25z1">
    <w:name w:val="WW8Num25z1"/>
    <w:rsid w:val="0036568F"/>
    <w:rPr>
      <w:rFonts w:ascii="Courier New" w:hAnsi="Courier New" w:cs="Courier New"/>
    </w:rPr>
  </w:style>
  <w:style w:type="character" w:customStyle="1" w:styleId="WW8Num25z2">
    <w:name w:val="WW8Num25z2"/>
    <w:rsid w:val="0036568F"/>
    <w:rPr>
      <w:rFonts w:ascii="Wingdings" w:hAnsi="Wingdings" w:cs="Wingdings"/>
    </w:rPr>
  </w:style>
  <w:style w:type="character" w:customStyle="1" w:styleId="WW8Num25z3">
    <w:name w:val="WW8Num25z3"/>
    <w:rsid w:val="0036568F"/>
    <w:rPr>
      <w:rFonts w:ascii="Symbol" w:hAnsi="Symbol" w:cs="Symbol"/>
    </w:rPr>
  </w:style>
  <w:style w:type="character" w:customStyle="1" w:styleId="WW8Num26z0">
    <w:name w:val="WW8Num26z0"/>
    <w:rsid w:val="0036568F"/>
    <w:rPr>
      <w:rFonts w:ascii="Symbol" w:hAnsi="Symbol" w:cs="Symbol"/>
    </w:rPr>
  </w:style>
  <w:style w:type="character" w:customStyle="1" w:styleId="WW8Num26z1">
    <w:name w:val="WW8Num26z1"/>
    <w:rsid w:val="0036568F"/>
    <w:rPr>
      <w:rFonts w:ascii="Courier New" w:hAnsi="Courier New" w:cs="Courier New"/>
    </w:rPr>
  </w:style>
  <w:style w:type="character" w:customStyle="1" w:styleId="WW8Num26z2">
    <w:name w:val="WW8Num26z2"/>
    <w:rsid w:val="0036568F"/>
    <w:rPr>
      <w:rFonts w:ascii="Wingdings" w:hAnsi="Wingdings" w:cs="Wingdings"/>
    </w:rPr>
  </w:style>
  <w:style w:type="character" w:customStyle="1" w:styleId="WW8Num27z0">
    <w:name w:val="WW8Num27z0"/>
    <w:rsid w:val="0036568F"/>
  </w:style>
  <w:style w:type="character" w:customStyle="1" w:styleId="WW8Num27z1">
    <w:name w:val="WW8Num27z1"/>
    <w:rsid w:val="0036568F"/>
  </w:style>
  <w:style w:type="character" w:customStyle="1" w:styleId="WW8Num27z2">
    <w:name w:val="WW8Num27z2"/>
    <w:rsid w:val="0036568F"/>
  </w:style>
  <w:style w:type="character" w:customStyle="1" w:styleId="WW8Num27z3">
    <w:name w:val="WW8Num27z3"/>
    <w:rsid w:val="0036568F"/>
  </w:style>
  <w:style w:type="character" w:customStyle="1" w:styleId="WW8Num27z4">
    <w:name w:val="WW8Num27z4"/>
    <w:rsid w:val="0036568F"/>
  </w:style>
  <w:style w:type="character" w:customStyle="1" w:styleId="WW8Num27z5">
    <w:name w:val="WW8Num27z5"/>
    <w:rsid w:val="0036568F"/>
  </w:style>
  <w:style w:type="character" w:customStyle="1" w:styleId="WW8Num27z6">
    <w:name w:val="WW8Num27z6"/>
    <w:rsid w:val="0036568F"/>
  </w:style>
  <w:style w:type="character" w:customStyle="1" w:styleId="WW8Num27z7">
    <w:name w:val="WW8Num27z7"/>
    <w:rsid w:val="0036568F"/>
  </w:style>
  <w:style w:type="character" w:customStyle="1" w:styleId="WW8Num27z8">
    <w:name w:val="WW8Num27z8"/>
    <w:rsid w:val="0036568F"/>
  </w:style>
  <w:style w:type="character" w:customStyle="1" w:styleId="WW8Num28z0">
    <w:name w:val="WW8Num28z0"/>
    <w:rsid w:val="0036568F"/>
  </w:style>
  <w:style w:type="character" w:customStyle="1" w:styleId="WW8Num28z1">
    <w:name w:val="WW8Num28z1"/>
    <w:rsid w:val="0036568F"/>
    <w:rPr>
      <w:rFonts w:ascii="Symbol" w:hAnsi="Symbol" w:cs="Symbol"/>
      <w:sz w:val="24"/>
      <w:szCs w:val="24"/>
    </w:rPr>
  </w:style>
  <w:style w:type="character" w:customStyle="1" w:styleId="WW8Num28z2">
    <w:name w:val="WW8Num28z2"/>
    <w:rsid w:val="0036568F"/>
  </w:style>
  <w:style w:type="character" w:customStyle="1" w:styleId="WW8Num28z3">
    <w:name w:val="WW8Num28z3"/>
    <w:rsid w:val="0036568F"/>
  </w:style>
  <w:style w:type="character" w:customStyle="1" w:styleId="WW8Num28z4">
    <w:name w:val="WW8Num28z4"/>
    <w:rsid w:val="0036568F"/>
  </w:style>
  <w:style w:type="character" w:customStyle="1" w:styleId="WW8Num28z5">
    <w:name w:val="WW8Num28z5"/>
    <w:rsid w:val="0036568F"/>
  </w:style>
  <w:style w:type="character" w:customStyle="1" w:styleId="WW8Num28z6">
    <w:name w:val="WW8Num28z6"/>
    <w:rsid w:val="0036568F"/>
  </w:style>
  <w:style w:type="character" w:customStyle="1" w:styleId="WW8Num28z7">
    <w:name w:val="WW8Num28z7"/>
    <w:rsid w:val="0036568F"/>
  </w:style>
  <w:style w:type="character" w:customStyle="1" w:styleId="WW8Num28z8">
    <w:name w:val="WW8Num28z8"/>
    <w:rsid w:val="0036568F"/>
  </w:style>
  <w:style w:type="character" w:customStyle="1" w:styleId="WW8Num29z0">
    <w:name w:val="WW8Num29z0"/>
    <w:rsid w:val="0036568F"/>
  </w:style>
  <w:style w:type="character" w:customStyle="1" w:styleId="WW8Num29z1">
    <w:name w:val="WW8Num29z1"/>
    <w:rsid w:val="0036568F"/>
  </w:style>
  <w:style w:type="character" w:customStyle="1" w:styleId="WW8Num29z2">
    <w:name w:val="WW8Num29z2"/>
    <w:rsid w:val="0036568F"/>
  </w:style>
  <w:style w:type="character" w:customStyle="1" w:styleId="WW8Num29z3">
    <w:name w:val="WW8Num29z3"/>
    <w:rsid w:val="0036568F"/>
  </w:style>
  <w:style w:type="character" w:customStyle="1" w:styleId="WW8Num29z4">
    <w:name w:val="WW8Num29z4"/>
    <w:rsid w:val="0036568F"/>
  </w:style>
  <w:style w:type="character" w:customStyle="1" w:styleId="WW8Num29z5">
    <w:name w:val="WW8Num29z5"/>
    <w:rsid w:val="0036568F"/>
  </w:style>
  <w:style w:type="character" w:customStyle="1" w:styleId="WW8Num29z6">
    <w:name w:val="WW8Num29z6"/>
    <w:rsid w:val="0036568F"/>
  </w:style>
  <w:style w:type="character" w:customStyle="1" w:styleId="WW8Num29z7">
    <w:name w:val="WW8Num29z7"/>
    <w:rsid w:val="0036568F"/>
  </w:style>
  <w:style w:type="character" w:customStyle="1" w:styleId="WW8Num29z8">
    <w:name w:val="WW8Num29z8"/>
    <w:rsid w:val="0036568F"/>
  </w:style>
  <w:style w:type="character" w:customStyle="1" w:styleId="WW8Num30z0">
    <w:name w:val="WW8Num30z0"/>
    <w:rsid w:val="0036568F"/>
    <w:rPr>
      <w:rFonts w:ascii="Wingdings" w:hAnsi="Wingdings" w:cs="Wingdings"/>
    </w:rPr>
  </w:style>
  <w:style w:type="character" w:customStyle="1" w:styleId="WW8Num30z1">
    <w:name w:val="WW8Num30z1"/>
    <w:rsid w:val="0036568F"/>
    <w:rPr>
      <w:rFonts w:ascii="Courier New" w:hAnsi="Courier New" w:cs="Courier New"/>
    </w:rPr>
  </w:style>
  <w:style w:type="character" w:customStyle="1" w:styleId="WW8Num30z3">
    <w:name w:val="WW8Num30z3"/>
    <w:rsid w:val="0036568F"/>
    <w:rPr>
      <w:rFonts w:ascii="Symbol" w:hAnsi="Symbol" w:cs="Symbol"/>
    </w:rPr>
  </w:style>
  <w:style w:type="character" w:customStyle="1" w:styleId="WW8Num31z0">
    <w:name w:val="WW8Num31z0"/>
    <w:rsid w:val="0036568F"/>
    <w:rPr>
      <w:rFonts w:ascii="Wingdings" w:hAnsi="Wingdings" w:cs="Wingdings"/>
    </w:rPr>
  </w:style>
  <w:style w:type="character" w:customStyle="1" w:styleId="WW8Num31z1">
    <w:name w:val="WW8Num31z1"/>
    <w:rsid w:val="0036568F"/>
    <w:rPr>
      <w:rFonts w:ascii="Courier New" w:hAnsi="Courier New" w:cs="Courier New"/>
    </w:rPr>
  </w:style>
  <w:style w:type="character" w:customStyle="1" w:styleId="WW8Num31z3">
    <w:name w:val="WW8Num31z3"/>
    <w:rsid w:val="0036568F"/>
    <w:rPr>
      <w:rFonts w:ascii="Symbol" w:hAnsi="Symbol" w:cs="Symbol"/>
    </w:rPr>
  </w:style>
  <w:style w:type="character" w:customStyle="1" w:styleId="WW8Num32z0">
    <w:name w:val="WW8Num32z0"/>
    <w:rsid w:val="0036568F"/>
  </w:style>
  <w:style w:type="character" w:customStyle="1" w:styleId="WW8Num32z1">
    <w:name w:val="WW8Num32z1"/>
    <w:rsid w:val="0036568F"/>
    <w:rPr>
      <w:rFonts w:ascii="Courier New" w:hAnsi="Courier New" w:cs="Courier New"/>
    </w:rPr>
  </w:style>
  <w:style w:type="character" w:customStyle="1" w:styleId="WW8Num32z2">
    <w:name w:val="WW8Num32z2"/>
    <w:rsid w:val="0036568F"/>
    <w:rPr>
      <w:rFonts w:ascii="Wingdings" w:hAnsi="Wingdings" w:cs="Wingdings"/>
    </w:rPr>
  </w:style>
  <w:style w:type="character" w:customStyle="1" w:styleId="WW8Num32z3">
    <w:name w:val="WW8Num32z3"/>
    <w:rsid w:val="0036568F"/>
    <w:rPr>
      <w:rFonts w:ascii="Symbol" w:hAnsi="Symbol" w:cs="Symbol"/>
    </w:rPr>
  </w:style>
  <w:style w:type="character" w:customStyle="1" w:styleId="FontStyle30">
    <w:name w:val="Font Style30"/>
    <w:rsid w:val="0036568F"/>
    <w:rPr>
      <w:rFonts w:ascii="Times New Roman" w:hAnsi="Times New Roman" w:cs="Times New Roman"/>
      <w:sz w:val="28"/>
      <w:szCs w:val="28"/>
    </w:rPr>
  </w:style>
  <w:style w:type="paragraph" w:customStyle="1" w:styleId="318">
    <w:name w:val="Основной текст 31"/>
    <w:basedOn w:val="a3"/>
    <w:rsid w:val="0036568F"/>
    <w:pPr>
      <w:suppressAutoHyphens/>
      <w:spacing w:after="120"/>
    </w:pPr>
    <w:rPr>
      <w:sz w:val="16"/>
      <w:szCs w:val="16"/>
      <w:lang w:eastAsia="zh-CN"/>
    </w:rPr>
  </w:style>
  <w:style w:type="paragraph" w:customStyle="1" w:styleId="219">
    <w:name w:val="Основной текст с отступом 21"/>
    <w:basedOn w:val="a3"/>
    <w:rsid w:val="0036568F"/>
    <w:pPr>
      <w:suppressAutoHyphens/>
      <w:spacing w:after="120" w:line="480" w:lineRule="auto"/>
      <w:ind w:left="283"/>
    </w:pPr>
    <w:rPr>
      <w:lang w:eastAsia="zh-CN"/>
    </w:rPr>
  </w:style>
  <w:style w:type="paragraph" w:customStyle="1" w:styleId="afffffff2">
    <w:name w:val="Содержимое врезки"/>
    <w:basedOn w:val="a3"/>
    <w:rsid w:val="0036568F"/>
    <w:pPr>
      <w:suppressAutoHyphens/>
    </w:pPr>
    <w:rPr>
      <w:lang w:eastAsia="zh-CN"/>
    </w:rPr>
  </w:style>
  <w:style w:type="paragraph" w:customStyle="1" w:styleId="text1">
    <w:name w:val="text1"/>
    <w:basedOn w:val="a3"/>
    <w:rsid w:val="0036568F"/>
    <w:pPr>
      <w:spacing w:after="300"/>
    </w:pPr>
  </w:style>
  <w:style w:type="paragraph" w:styleId="afffffff3">
    <w:name w:val="TOC Heading"/>
    <w:basedOn w:val="11"/>
    <w:next w:val="a3"/>
    <w:qFormat/>
    <w:rsid w:val="0036568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36568F"/>
    <w:rPr>
      <w:rFonts w:ascii="Times New Roman" w:hAnsi="Times New Roman" w:cs="Times New Roman"/>
      <w:sz w:val="18"/>
      <w:szCs w:val="18"/>
    </w:rPr>
  </w:style>
  <w:style w:type="paragraph" w:customStyle="1" w:styleId="afffffff4">
    <w:name w:val="Базовый"/>
    <w:rsid w:val="0036568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36568F"/>
    <w:rPr>
      <w:rFonts w:cs="Times New Roman"/>
      <w:color w:val="0000FF"/>
      <w:u w:val="single"/>
    </w:rPr>
  </w:style>
  <w:style w:type="character" w:customStyle="1" w:styleId="textmaincenter">
    <w:name w:val="textmain_center"/>
    <w:rsid w:val="0036568F"/>
  </w:style>
  <w:style w:type="character" w:customStyle="1" w:styleId="WW8Num2z3">
    <w:name w:val="WW8Num2z3"/>
    <w:rsid w:val="0036568F"/>
  </w:style>
  <w:style w:type="character" w:customStyle="1" w:styleId="WW8Num2z4">
    <w:name w:val="WW8Num2z4"/>
    <w:rsid w:val="0036568F"/>
  </w:style>
  <w:style w:type="character" w:customStyle="1" w:styleId="WW8Num2z5">
    <w:name w:val="WW8Num2z5"/>
    <w:rsid w:val="0036568F"/>
  </w:style>
  <w:style w:type="character" w:customStyle="1" w:styleId="WW8Num2z6">
    <w:name w:val="WW8Num2z6"/>
    <w:rsid w:val="0036568F"/>
  </w:style>
  <w:style w:type="character" w:customStyle="1" w:styleId="WW8Num2z7">
    <w:name w:val="WW8Num2z7"/>
    <w:rsid w:val="0036568F"/>
  </w:style>
  <w:style w:type="character" w:customStyle="1" w:styleId="WW8Num2z8">
    <w:name w:val="WW8Num2z8"/>
    <w:rsid w:val="0036568F"/>
  </w:style>
  <w:style w:type="character" w:customStyle="1" w:styleId="WW8Num3z4">
    <w:name w:val="WW8Num3z4"/>
    <w:rsid w:val="0036568F"/>
  </w:style>
  <w:style w:type="character" w:customStyle="1" w:styleId="WW8Num3z5">
    <w:name w:val="WW8Num3z5"/>
    <w:rsid w:val="0036568F"/>
  </w:style>
  <w:style w:type="character" w:customStyle="1" w:styleId="WW8Num3z6">
    <w:name w:val="WW8Num3z6"/>
    <w:rsid w:val="0036568F"/>
  </w:style>
  <w:style w:type="character" w:customStyle="1" w:styleId="WW8Num3z7">
    <w:name w:val="WW8Num3z7"/>
    <w:rsid w:val="0036568F"/>
  </w:style>
  <w:style w:type="character" w:customStyle="1" w:styleId="WW8Num3z8">
    <w:name w:val="WW8Num3z8"/>
    <w:rsid w:val="0036568F"/>
  </w:style>
  <w:style w:type="paragraph" w:customStyle="1" w:styleId="LO-Normal">
    <w:name w:val="LO-Normal"/>
    <w:rsid w:val="0036568F"/>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36568F"/>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36568F"/>
  </w:style>
  <w:style w:type="character" w:customStyle="1" w:styleId="afffffff6">
    <w:name w:val="Стиль Обычный"/>
    <w:rsid w:val="0036568F"/>
    <w:rPr>
      <w:rFonts w:ascii="Times New Roman" w:hAnsi="Times New Roman"/>
      <w:sz w:val="24"/>
    </w:rPr>
  </w:style>
  <w:style w:type="paragraph" w:customStyle="1" w:styleId="2TimesNewRoman12">
    <w:name w:val="Стиль Заголовок 2 + Times New Roman 12 пт"/>
    <w:basedOn w:val="21"/>
    <w:rsid w:val="0036568F"/>
    <w:rPr>
      <w:i w:val="0"/>
      <w:sz w:val="24"/>
      <w:lang w:eastAsia="ru-RU"/>
    </w:rPr>
  </w:style>
  <w:style w:type="paragraph" w:customStyle="1" w:styleId="afffffff7">
    <w:name w:val="Стиль Основной текст"/>
    <w:basedOn w:val="a3"/>
    <w:rsid w:val="0036568F"/>
    <w:rPr>
      <w:szCs w:val="20"/>
    </w:rPr>
  </w:style>
  <w:style w:type="character" w:customStyle="1" w:styleId="1ffff2">
    <w:name w:val="Основной текст + Полужирный1"/>
    <w:rsid w:val="0036568F"/>
    <w:rPr>
      <w:rFonts w:ascii="Times New Roman" w:hAnsi="Times New Roman" w:cs="Times New Roman"/>
      <w:b/>
      <w:bCs/>
      <w:sz w:val="20"/>
      <w:szCs w:val="20"/>
    </w:rPr>
  </w:style>
  <w:style w:type="paragraph" w:customStyle="1" w:styleId="319">
    <w:name w:val="Основной текст (3)1"/>
    <w:basedOn w:val="a3"/>
    <w:rsid w:val="0036568F"/>
    <w:pPr>
      <w:shd w:val="clear" w:color="auto" w:fill="FFFFFF"/>
      <w:spacing w:before="300" w:after="180" w:line="240" w:lineRule="atLeast"/>
    </w:pPr>
    <w:rPr>
      <w:rFonts w:ascii="Garamond" w:hAnsi="Garamond"/>
    </w:rPr>
  </w:style>
  <w:style w:type="character" w:customStyle="1" w:styleId="48">
    <w:name w:val="Основной текст (4)"/>
    <w:link w:val="413"/>
    <w:rsid w:val="0036568F"/>
    <w:rPr>
      <w:rFonts w:ascii="Garamond" w:hAnsi="Garamond"/>
      <w:sz w:val="24"/>
      <w:szCs w:val="24"/>
      <w:shd w:val="clear" w:color="auto" w:fill="FFFFFF"/>
    </w:rPr>
  </w:style>
  <w:style w:type="paragraph" w:customStyle="1" w:styleId="413">
    <w:name w:val="Основной текст (4)1"/>
    <w:basedOn w:val="a3"/>
    <w:link w:val="48"/>
    <w:rsid w:val="0036568F"/>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36568F"/>
    <w:rPr>
      <w:rFonts w:ascii="Garamond" w:hAnsi="Garamond"/>
      <w:sz w:val="24"/>
      <w:szCs w:val="24"/>
      <w:shd w:val="clear" w:color="auto" w:fill="FFFFFF"/>
    </w:rPr>
  </w:style>
  <w:style w:type="paragraph" w:customStyle="1" w:styleId="21a">
    <w:name w:val="Подпись к картинке (2)1"/>
    <w:basedOn w:val="a3"/>
    <w:link w:val="2fb"/>
    <w:rsid w:val="0036568F"/>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36568F"/>
    <w:rPr>
      <w:rFonts w:ascii="Garamond" w:hAnsi="Garamond"/>
      <w:b/>
      <w:bCs/>
      <w:sz w:val="18"/>
      <w:szCs w:val="18"/>
      <w:shd w:val="clear" w:color="auto" w:fill="FFFFFF"/>
    </w:rPr>
  </w:style>
  <w:style w:type="paragraph" w:customStyle="1" w:styleId="261">
    <w:name w:val="Основной текст (26)1"/>
    <w:basedOn w:val="a3"/>
    <w:link w:val="260"/>
    <w:uiPriority w:val="99"/>
    <w:rsid w:val="0036568F"/>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36568F"/>
    <w:rPr>
      <w:rFonts w:ascii="Century Schoolbook" w:hAnsi="Century Schoolbook"/>
      <w:shd w:val="clear" w:color="auto" w:fill="FFFFFF"/>
    </w:rPr>
  </w:style>
  <w:style w:type="paragraph" w:customStyle="1" w:styleId="5310">
    <w:name w:val="Основной текст (53)1"/>
    <w:basedOn w:val="a3"/>
    <w:link w:val="531"/>
    <w:rsid w:val="0036568F"/>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36568F"/>
    <w:rPr>
      <w:rFonts w:ascii="Century Schoolbook" w:hAnsi="Century Schoolbook"/>
      <w:sz w:val="26"/>
      <w:szCs w:val="26"/>
      <w:shd w:val="clear" w:color="auto" w:fill="FFFFFF"/>
    </w:rPr>
  </w:style>
  <w:style w:type="paragraph" w:customStyle="1" w:styleId="711">
    <w:name w:val="Основной текст (7)1"/>
    <w:basedOn w:val="a3"/>
    <w:link w:val="74"/>
    <w:rsid w:val="0036568F"/>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36568F"/>
    <w:rPr>
      <w:rFonts w:ascii="Trebuchet MS" w:hAnsi="Trebuchet MS"/>
      <w:b/>
      <w:bCs/>
      <w:sz w:val="14"/>
      <w:szCs w:val="14"/>
      <w:shd w:val="clear" w:color="auto" w:fill="FFFFFF"/>
    </w:rPr>
  </w:style>
  <w:style w:type="paragraph" w:customStyle="1" w:styleId="811">
    <w:name w:val="Основной текст (81)1"/>
    <w:basedOn w:val="a3"/>
    <w:link w:val="810"/>
    <w:rsid w:val="0036568F"/>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36568F"/>
    <w:rPr>
      <w:sz w:val="10"/>
      <w:szCs w:val="10"/>
      <w:shd w:val="clear" w:color="auto" w:fill="FFFFFF"/>
      <w:lang w:val="ru-RU" w:eastAsia="ru-RU"/>
    </w:rPr>
  </w:style>
  <w:style w:type="paragraph" w:customStyle="1" w:styleId="741">
    <w:name w:val="Основной текст (74)1"/>
    <w:basedOn w:val="a3"/>
    <w:link w:val="740"/>
    <w:rsid w:val="0036568F"/>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36568F"/>
    <w:rPr>
      <w:rFonts w:ascii="Garamond" w:hAnsi="Garamond"/>
      <w:sz w:val="10"/>
      <w:szCs w:val="10"/>
      <w:shd w:val="clear" w:color="auto" w:fill="FFFFFF"/>
      <w:lang w:val="ru-RU" w:eastAsia="ru-RU"/>
    </w:rPr>
  </w:style>
  <w:style w:type="paragraph" w:customStyle="1" w:styleId="271">
    <w:name w:val="Основной текст (27)1"/>
    <w:basedOn w:val="a3"/>
    <w:link w:val="270"/>
    <w:rsid w:val="0036568F"/>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36568F"/>
    <w:pPr>
      <w:ind w:firstLine="709"/>
      <w:jc w:val="both"/>
    </w:pPr>
    <w:rPr>
      <w:rFonts w:ascii="Verdana" w:hAnsi="Verdana"/>
      <w:bCs/>
      <w:sz w:val="20"/>
      <w:szCs w:val="20"/>
    </w:rPr>
  </w:style>
  <w:style w:type="character" w:customStyle="1" w:styleId="3f2">
    <w:name w:val="Основной текст3"/>
    <w:rsid w:val="0036568F"/>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36568F"/>
    <w:pPr>
      <w:spacing w:line="360" w:lineRule="auto"/>
    </w:pPr>
    <w:rPr>
      <w:szCs w:val="20"/>
    </w:rPr>
  </w:style>
  <w:style w:type="paragraph" w:customStyle="1" w:styleId="21b">
    <w:name w:val="Красная строка 21"/>
    <w:basedOn w:val="aff9"/>
    <w:rsid w:val="0036568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36568F"/>
    <w:rPr>
      <w:szCs w:val="20"/>
    </w:rPr>
  </w:style>
  <w:style w:type="paragraph" w:customStyle="1" w:styleId="Style100">
    <w:name w:val="Style10"/>
    <w:basedOn w:val="a3"/>
    <w:rsid w:val="0036568F"/>
    <w:pPr>
      <w:widowControl w:val="0"/>
      <w:autoSpaceDE w:val="0"/>
      <w:autoSpaceDN w:val="0"/>
      <w:adjustRightInd w:val="0"/>
      <w:spacing w:line="321" w:lineRule="exact"/>
      <w:ind w:firstLine="485"/>
      <w:jc w:val="both"/>
    </w:pPr>
  </w:style>
  <w:style w:type="paragraph" w:customStyle="1" w:styleId="u">
    <w:name w:val="u"/>
    <w:basedOn w:val="a3"/>
    <w:rsid w:val="0036568F"/>
    <w:pPr>
      <w:spacing w:before="100" w:beforeAutospacing="1" w:after="100" w:afterAutospacing="1"/>
    </w:pPr>
  </w:style>
  <w:style w:type="character" w:customStyle="1" w:styleId="FontStyle95">
    <w:name w:val="Font Style95"/>
    <w:rsid w:val="0036568F"/>
    <w:rPr>
      <w:rFonts w:ascii="Times New Roman" w:hAnsi="Times New Roman" w:cs="Times New Roman"/>
      <w:sz w:val="22"/>
      <w:szCs w:val="22"/>
    </w:rPr>
  </w:style>
  <w:style w:type="character" w:customStyle="1" w:styleId="FontStyle94">
    <w:name w:val="Font Style94"/>
    <w:rsid w:val="0036568F"/>
    <w:rPr>
      <w:rFonts w:ascii="Times New Roman" w:hAnsi="Times New Roman" w:cs="Times New Roman"/>
      <w:b/>
      <w:bCs/>
      <w:sz w:val="22"/>
      <w:szCs w:val="22"/>
    </w:rPr>
  </w:style>
  <w:style w:type="character" w:customStyle="1" w:styleId="FontStyle231">
    <w:name w:val="Font Style231"/>
    <w:rsid w:val="0036568F"/>
    <w:rPr>
      <w:rFonts w:ascii="Times New Roman" w:hAnsi="Times New Roman" w:cs="Times New Roman"/>
      <w:sz w:val="26"/>
      <w:szCs w:val="26"/>
    </w:rPr>
  </w:style>
  <w:style w:type="character" w:customStyle="1" w:styleId="Heading1Char1">
    <w:name w:val="Heading 1 Char1"/>
    <w:aliases w:val="Знак Char1"/>
    <w:locked/>
    <w:rsid w:val="0036568F"/>
    <w:rPr>
      <w:rFonts w:ascii="Times New Roman" w:hAnsi="Times New Roman" w:cs="Tahoma"/>
      <w:b/>
      <w:bCs/>
      <w:kern w:val="32"/>
      <w:sz w:val="32"/>
      <w:szCs w:val="32"/>
      <w:lang w:eastAsia="ru-RU"/>
    </w:rPr>
  </w:style>
  <w:style w:type="character" w:customStyle="1" w:styleId="news">
    <w:name w:val="news"/>
    <w:rsid w:val="0036568F"/>
    <w:rPr>
      <w:rFonts w:ascii="Times New Roman" w:hAnsi="Times New Roman" w:cs="Times New Roman"/>
    </w:rPr>
  </w:style>
  <w:style w:type="character" w:customStyle="1" w:styleId="hl">
    <w:name w:val="hl"/>
    <w:rsid w:val="0036568F"/>
    <w:rPr>
      <w:rFonts w:cs="Times New Roman"/>
    </w:rPr>
  </w:style>
  <w:style w:type="character" w:customStyle="1" w:styleId="DocumentMapChar">
    <w:name w:val="Document Map Char"/>
    <w:semiHidden/>
    <w:locked/>
    <w:rsid w:val="0036568F"/>
    <w:rPr>
      <w:rFonts w:ascii="Tahoma" w:hAnsi="Tahoma" w:cs="Tahoma"/>
      <w:lang w:val="ru-RU" w:eastAsia="ru-RU" w:bidi="ar-SA"/>
    </w:rPr>
  </w:style>
  <w:style w:type="character" w:customStyle="1" w:styleId="BodyText3Char">
    <w:name w:val="Body Text 3 Char"/>
    <w:aliases w:val="Знак5 Char"/>
    <w:locked/>
    <w:rsid w:val="0036568F"/>
    <w:rPr>
      <w:sz w:val="16"/>
      <w:szCs w:val="16"/>
      <w:lang w:val="ru-RU" w:eastAsia="ru-RU" w:bidi="ar-SA"/>
    </w:rPr>
  </w:style>
  <w:style w:type="character" w:customStyle="1" w:styleId="BalloonTextChar">
    <w:name w:val="Balloon Text Char"/>
    <w:locked/>
    <w:rsid w:val="0036568F"/>
    <w:rPr>
      <w:rFonts w:ascii="Tahoma" w:hAnsi="Tahoma" w:cs="Tahoma"/>
      <w:sz w:val="16"/>
      <w:szCs w:val="16"/>
      <w:lang w:val="ru-RU" w:eastAsia="ru-RU" w:bidi="ar-SA"/>
    </w:rPr>
  </w:style>
  <w:style w:type="character" w:customStyle="1" w:styleId="FontStyle145">
    <w:name w:val="Font Style145"/>
    <w:rsid w:val="0036568F"/>
    <w:rPr>
      <w:rFonts w:ascii="Times New Roman" w:hAnsi="Times New Roman" w:cs="Times New Roman"/>
      <w:color w:val="000000"/>
      <w:sz w:val="18"/>
      <w:szCs w:val="18"/>
    </w:rPr>
  </w:style>
  <w:style w:type="character" w:customStyle="1" w:styleId="FontStyle215">
    <w:name w:val="Font Style215"/>
    <w:rsid w:val="0036568F"/>
    <w:rPr>
      <w:rFonts w:ascii="Times New Roman" w:hAnsi="Times New Roman" w:cs="Times New Roman"/>
      <w:b/>
      <w:bCs/>
      <w:color w:val="000000"/>
      <w:sz w:val="18"/>
      <w:szCs w:val="18"/>
    </w:rPr>
  </w:style>
  <w:style w:type="character" w:customStyle="1" w:styleId="FontStyle153">
    <w:name w:val="Font Style153"/>
    <w:rsid w:val="0036568F"/>
    <w:rPr>
      <w:rFonts w:ascii="Times New Roman" w:hAnsi="Times New Roman" w:cs="Times New Roman"/>
      <w:i/>
      <w:iCs/>
      <w:color w:val="000000"/>
      <w:sz w:val="18"/>
      <w:szCs w:val="18"/>
    </w:rPr>
  </w:style>
  <w:style w:type="paragraph" w:customStyle="1" w:styleId="Style101">
    <w:name w:val="Style101"/>
    <w:basedOn w:val="a3"/>
    <w:rsid w:val="0036568F"/>
    <w:pPr>
      <w:widowControl w:val="0"/>
      <w:suppressAutoHyphens/>
      <w:autoSpaceDE w:val="0"/>
      <w:spacing w:line="240" w:lineRule="atLeast"/>
    </w:pPr>
    <w:rPr>
      <w:sz w:val="20"/>
      <w:szCs w:val="20"/>
      <w:lang w:eastAsia="ar-SA"/>
    </w:rPr>
  </w:style>
  <w:style w:type="character" w:customStyle="1" w:styleId="FontStyle173">
    <w:name w:val="Font Style173"/>
    <w:rsid w:val="0036568F"/>
    <w:rPr>
      <w:rFonts w:ascii="Times New Roman" w:hAnsi="Times New Roman" w:cs="Times New Roman"/>
      <w:i/>
      <w:iCs/>
      <w:color w:val="000000"/>
      <w:spacing w:val="20"/>
      <w:sz w:val="18"/>
      <w:szCs w:val="18"/>
    </w:rPr>
  </w:style>
  <w:style w:type="paragraph" w:customStyle="1" w:styleId="Style92">
    <w:name w:val="Style92"/>
    <w:basedOn w:val="a3"/>
    <w:rsid w:val="0036568F"/>
    <w:pPr>
      <w:widowControl w:val="0"/>
      <w:suppressAutoHyphens/>
      <w:autoSpaceDE w:val="0"/>
      <w:spacing w:line="240" w:lineRule="atLeast"/>
    </w:pPr>
    <w:rPr>
      <w:sz w:val="20"/>
      <w:szCs w:val="20"/>
      <w:lang w:eastAsia="ar-SA"/>
    </w:rPr>
  </w:style>
  <w:style w:type="paragraph" w:customStyle="1" w:styleId="Style87">
    <w:name w:val="Style87"/>
    <w:basedOn w:val="a3"/>
    <w:rsid w:val="0036568F"/>
    <w:pPr>
      <w:widowControl w:val="0"/>
      <w:suppressAutoHyphens/>
      <w:autoSpaceDE w:val="0"/>
      <w:spacing w:line="240" w:lineRule="atLeast"/>
    </w:pPr>
    <w:rPr>
      <w:sz w:val="20"/>
      <w:szCs w:val="20"/>
      <w:lang w:eastAsia="ar-SA"/>
    </w:rPr>
  </w:style>
  <w:style w:type="paragraph" w:customStyle="1" w:styleId="Style44">
    <w:name w:val="Style44"/>
    <w:basedOn w:val="a3"/>
    <w:rsid w:val="0036568F"/>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36568F"/>
    <w:rPr>
      <w:rFonts w:ascii="Arial" w:hAnsi="Arial" w:cs="Arial"/>
      <w:b/>
      <w:bCs/>
      <w:sz w:val="18"/>
      <w:szCs w:val="18"/>
    </w:rPr>
  </w:style>
  <w:style w:type="character" w:customStyle="1" w:styleId="FontStyle255">
    <w:name w:val="Font Style255"/>
    <w:rsid w:val="0036568F"/>
    <w:rPr>
      <w:rFonts w:ascii="Times New Roman" w:hAnsi="Times New Roman" w:cs="Times New Roman"/>
      <w:b/>
      <w:bCs/>
      <w:i/>
      <w:iCs/>
      <w:sz w:val="20"/>
      <w:szCs w:val="20"/>
    </w:rPr>
  </w:style>
  <w:style w:type="character" w:customStyle="1" w:styleId="FontStyle256">
    <w:name w:val="Font Style256"/>
    <w:rsid w:val="0036568F"/>
    <w:rPr>
      <w:rFonts w:ascii="Times New Roman" w:hAnsi="Times New Roman" w:cs="Times New Roman"/>
      <w:b/>
      <w:bCs/>
      <w:sz w:val="20"/>
      <w:szCs w:val="20"/>
    </w:rPr>
  </w:style>
  <w:style w:type="character" w:customStyle="1" w:styleId="FontStyle240">
    <w:name w:val="Font Style240"/>
    <w:rsid w:val="0036568F"/>
    <w:rPr>
      <w:rFonts w:ascii="Times New Roman" w:hAnsi="Times New Roman" w:cs="Times New Roman"/>
      <w:sz w:val="18"/>
      <w:szCs w:val="18"/>
    </w:rPr>
  </w:style>
  <w:style w:type="character" w:customStyle="1" w:styleId="FontStyle253">
    <w:name w:val="Font Style253"/>
    <w:rsid w:val="0036568F"/>
    <w:rPr>
      <w:rFonts w:ascii="Times New Roman" w:hAnsi="Times New Roman" w:cs="Times New Roman"/>
      <w:i/>
      <w:iCs/>
      <w:sz w:val="18"/>
      <w:szCs w:val="18"/>
    </w:rPr>
  </w:style>
  <w:style w:type="character" w:customStyle="1" w:styleId="FontStyle234">
    <w:name w:val="Font Style234"/>
    <w:rsid w:val="0036568F"/>
    <w:rPr>
      <w:rFonts w:ascii="Arial" w:hAnsi="Arial" w:cs="Arial"/>
      <w:b/>
      <w:bCs/>
      <w:sz w:val="16"/>
      <w:szCs w:val="16"/>
    </w:rPr>
  </w:style>
  <w:style w:type="paragraph" w:customStyle="1" w:styleId="Style55">
    <w:name w:val="Style55"/>
    <w:basedOn w:val="a3"/>
    <w:rsid w:val="0036568F"/>
    <w:pPr>
      <w:widowControl w:val="0"/>
      <w:autoSpaceDE w:val="0"/>
      <w:autoSpaceDN w:val="0"/>
      <w:adjustRightInd w:val="0"/>
    </w:pPr>
    <w:rPr>
      <w:rFonts w:ascii="Segoe UI" w:hAnsi="Segoe UI" w:cs="Segoe UI"/>
    </w:rPr>
  </w:style>
  <w:style w:type="paragraph" w:customStyle="1" w:styleId="Style69">
    <w:name w:val="Style69"/>
    <w:basedOn w:val="a3"/>
    <w:rsid w:val="0036568F"/>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36568F"/>
    <w:pPr>
      <w:widowControl w:val="0"/>
      <w:autoSpaceDE w:val="0"/>
      <w:autoSpaceDN w:val="0"/>
      <w:adjustRightInd w:val="0"/>
    </w:pPr>
    <w:rPr>
      <w:rFonts w:ascii="Segoe UI" w:hAnsi="Segoe UI" w:cs="Segoe UI"/>
    </w:rPr>
  </w:style>
  <w:style w:type="character" w:customStyle="1" w:styleId="FontStyle271">
    <w:name w:val="Font Style271"/>
    <w:rsid w:val="0036568F"/>
    <w:rPr>
      <w:rFonts w:ascii="Arial" w:hAnsi="Arial" w:cs="Arial"/>
      <w:b/>
      <w:bCs/>
      <w:spacing w:val="-10"/>
      <w:sz w:val="18"/>
      <w:szCs w:val="18"/>
    </w:rPr>
  </w:style>
  <w:style w:type="character" w:customStyle="1" w:styleId="FontStyle38">
    <w:name w:val="Font Style38"/>
    <w:rsid w:val="0036568F"/>
    <w:rPr>
      <w:rFonts w:ascii="Times New Roman" w:hAnsi="Times New Roman" w:cs="Times New Roman"/>
      <w:sz w:val="28"/>
      <w:szCs w:val="28"/>
    </w:rPr>
  </w:style>
  <w:style w:type="character" w:customStyle="1" w:styleId="FontStyle35">
    <w:name w:val="Font Style35"/>
    <w:rsid w:val="0036568F"/>
    <w:rPr>
      <w:rFonts w:ascii="Times New Roman" w:hAnsi="Times New Roman" w:cs="Times New Roman"/>
      <w:sz w:val="26"/>
      <w:szCs w:val="26"/>
    </w:rPr>
  </w:style>
  <w:style w:type="paragraph" w:customStyle="1" w:styleId="Style15">
    <w:name w:val="Style15"/>
    <w:basedOn w:val="a3"/>
    <w:rsid w:val="0036568F"/>
    <w:pPr>
      <w:widowControl w:val="0"/>
      <w:autoSpaceDE w:val="0"/>
      <w:autoSpaceDN w:val="0"/>
      <w:adjustRightInd w:val="0"/>
      <w:spacing w:line="482" w:lineRule="exact"/>
      <w:ind w:firstLine="701"/>
      <w:jc w:val="both"/>
    </w:pPr>
  </w:style>
  <w:style w:type="paragraph" w:customStyle="1" w:styleId="Style22">
    <w:name w:val="Style22"/>
    <w:basedOn w:val="a3"/>
    <w:rsid w:val="0036568F"/>
    <w:pPr>
      <w:widowControl w:val="0"/>
      <w:autoSpaceDE w:val="0"/>
      <w:autoSpaceDN w:val="0"/>
      <w:adjustRightInd w:val="0"/>
      <w:spacing w:line="274" w:lineRule="exact"/>
    </w:pPr>
  </w:style>
  <w:style w:type="character" w:customStyle="1" w:styleId="citation">
    <w:name w:val="citation"/>
    <w:rsid w:val="0036568F"/>
  </w:style>
  <w:style w:type="character" w:customStyle="1" w:styleId="xmlemitalic10">
    <w:name w:val="xmlemitalic1"/>
    <w:rsid w:val="0036568F"/>
  </w:style>
  <w:style w:type="paragraph" w:customStyle="1" w:styleId="nospacing">
    <w:name w:val="nospacing"/>
    <w:basedOn w:val="a3"/>
    <w:rsid w:val="0036568F"/>
    <w:pPr>
      <w:spacing w:before="100" w:beforeAutospacing="1" w:after="100" w:afterAutospacing="1"/>
    </w:pPr>
  </w:style>
  <w:style w:type="paragraph" w:customStyle="1" w:styleId="afffffff9">
    <w:name w:val="...... . ......."/>
    <w:basedOn w:val="Default"/>
    <w:next w:val="Default"/>
    <w:rsid w:val="0036568F"/>
    <w:rPr>
      <w:color w:val="auto"/>
    </w:rPr>
  </w:style>
  <w:style w:type="paragraph" w:customStyle="1" w:styleId="PrilogRazd">
    <w:name w:val="Prilog Razd"/>
    <w:rsid w:val="0036568F"/>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36568F"/>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36568F"/>
    <w:rPr>
      <w:rFonts w:ascii="Calibri" w:hAnsi="Calibri"/>
      <w:i/>
      <w:iCs/>
      <w:sz w:val="24"/>
      <w:szCs w:val="24"/>
      <w:lang w:val="ru-RU" w:eastAsia="en-US" w:bidi="ar-SA"/>
    </w:rPr>
  </w:style>
  <w:style w:type="character" w:customStyle="1" w:styleId="640">
    <w:name w:val="Знак Знак64"/>
    <w:locked/>
    <w:rsid w:val="0036568F"/>
    <w:rPr>
      <w:b/>
      <w:bCs/>
      <w:sz w:val="28"/>
      <w:szCs w:val="28"/>
      <w:lang w:val="ru-RU" w:eastAsia="ru-RU" w:bidi="ar-SA"/>
    </w:rPr>
  </w:style>
  <w:style w:type="character" w:customStyle="1" w:styleId="FontStyle133">
    <w:name w:val="Font Style133"/>
    <w:rsid w:val="0036568F"/>
    <w:rPr>
      <w:rFonts w:ascii="Times New Roman" w:hAnsi="Times New Roman" w:cs="Times New Roman"/>
      <w:i/>
      <w:iCs/>
      <w:sz w:val="18"/>
      <w:szCs w:val="18"/>
    </w:rPr>
  </w:style>
  <w:style w:type="character" w:customStyle="1" w:styleId="blk3">
    <w:name w:val="blk3"/>
    <w:rsid w:val="0036568F"/>
    <w:rPr>
      <w:vanish w:val="0"/>
    </w:rPr>
  </w:style>
  <w:style w:type="paragraph" w:customStyle="1" w:styleId="afffffffa">
    <w:name w:val="Словарная статья"/>
    <w:basedOn w:val="a3"/>
    <w:next w:val="a3"/>
    <w:rsid w:val="0036568F"/>
    <w:pPr>
      <w:autoSpaceDE w:val="0"/>
      <w:autoSpaceDN w:val="0"/>
      <w:adjustRightInd w:val="0"/>
      <w:ind w:left="170" w:right="118"/>
      <w:jc w:val="both"/>
    </w:pPr>
    <w:rPr>
      <w:rFonts w:ascii="Arial" w:hAnsi="Arial"/>
      <w:sz w:val="20"/>
      <w:szCs w:val="20"/>
    </w:rPr>
  </w:style>
  <w:style w:type="character" w:customStyle="1" w:styleId="FontStyle214">
    <w:name w:val="Font Style214"/>
    <w:rsid w:val="0036568F"/>
    <w:rPr>
      <w:rFonts w:ascii="Trebuchet MS" w:hAnsi="Trebuchet MS" w:cs="Trebuchet MS"/>
      <w:b/>
      <w:bCs/>
      <w:color w:val="000000"/>
      <w:sz w:val="22"/>
      <w:szCs w:val="22"/>
    </w:rPr>
  </w:style>
  <w:style w:type="character" w:customStyle="1" w:styleId="afffffffb">
    <w:name w:val="Цветовое выделение"/>
    <w:rsid w:val="0036568F"/>
    <w:rPr>
      <w:b/>
      <w:bCs/>
      <w:color w:val="000080"/>
      <w:sz w:val="22"/>
      <w:szCs w:val="22"/>
    </w:rPr>
  </w:style>
  <w:style w:type="character" w:customStyle="1" w:styleId="afffffffc">
    <w:name w:val="Гипертекстовая ссылка"/>
    <w:rsid w:val="0036568F"/>
    <w:rPr>
      <w:b/>
      <w:bCs/>
      <w:color w:val="008000"/>
      <w:sz w:val="22"/>
      <w:szCs w:val="22"/>
      <w:u w:val="single"/>
    </w:rPr>
  </w:style>
  <w:style w:type="paragraph" w:customStyle="1" w:styleId="Tst1">
    <w:name w:val="Tst1"/>
    <w:basedOn w:val="a3"/>
    <w:rsid w:val="0036568F"/>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36568F"/>
    <w:rPr>
      <w:sz w:val="24"/>
      <w:lang w:val="ru-RU" w:eastAsia="ru-RU" w:bidi="ar-SA"/>
    </w:rPr>
  </w:style>
  <w:style w:type="character" w:customStyle="1" w:styleId="FontStyle816">
    <w:name w:val="Font Style816"/>
    <w:rsid w:val="0036568F"/>
    <w:rPr>
      <w:rFonts w:ascii="Times New Roman" w:hAnsi="Times New Roman" w:cs="Times New Roman"/>
      <w:sz w:val="20"/>
      <w:szCs w:val="20"/>
    </w:rPr>
  </w:style>
  <w:style w:type="paragraph" w:customStyle="1" w:styleId="opredelenie">
    <w:name w:val="opredelenie"/>
    <w:basedOn w:val="a3"/>
    <w:rsid w:val="0036568F"/>
    <w:pPr>
      <w:spacing w:before="100" w:beforeAutospacing="1" w:after="100" w:afterAutospacing="1"/>
    </w:pPr>
  </w:style>
  <w:style w:type="paragraph" w:customStyle="1" w:styleId="afffffffd">
    <w:name w:val="НУМ"/>
    <w:basedOn w:val="afff3"/>
    <w:next w:val="afff3"/>
    <w:rsid w:val="0036568F"/>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36568F"/>
    <w:rPr>
      <w:rFonts w:ascii="Cambria" w:eastAsia="Times New Roman" w:hAnsi="Cambria" w:cs="Times New Roman" w:hint="default"/>
      <w:b/>
      <w:bCs/>
      <w:color w:val="4F81BD"/>
      <w:sz w:val="26"/>
      <w:szCs w:val="26"/>
    </w:rPr>
  </w:style>
  <w:style w:type="character" w:customStyle="1" w:styleId="280">
    <w:name w:val="Знак Знак28"/>
    <w:locked/>
    <w:rsid w:val="0036568F"/>
    <w:rPr>
      <w:b/>
      <w:bCs/>
      <w:lang w:val="ru-RU" w:eastAsia="ru-RU" w:bidi="ar-SA"/>
    </w:rPr>
  </w:style>
  <w:style w:type="paragraph" w:customStyle="1" w:styleId="afffffffe">
    <w:name w:val="ТЕМА"/>
    <w:basedOn w:val="a3"/>
    <w:rsid w:val="0036568F"/>
    <w:pPr>
      <w:spacing w:after="60" w:line="264" w:lineRule="auto"/>
      <w:jc w:val="both"/>
    </w:pPr>
    <w:rPr>
      <w:rFonts w:ascii="Arial" w:hAnsi="Arial"/>
      <w:b/>
      <w:sz w:val="30"/>
    </w:rPr>
  </w:style>
  <w:style w:type="character" w:customStyle="1" w:styleId="3f3">
    <w:name w:val="Гиперссылка3"/>
    <w:rsid w:val="0036568F"/>
    <w:rPr>
      <w:strike w:val="0"/>
      <w:dstrike w:val="0"/>
      <w:color w:val="2C437A"/>
      <w:u w:val="none"/>
    </w:rPr>
  </w:style>
  <w:style w:type="paragraph" w:customStyle="1" w:styleId="affffffff">
    <w:name w:val="Список М"/>
    <w:basedOn w:val="afff3"/>
    <w:rsid w:val="0036568F"/>
    <w:pPr>
      <w:spacing w:before="0" w:beforeAutospacing="0" w:after="0" w:afterAutospacing="0" w:line="288" w:lineRule="auto"/>
      <w:jc w:val="both"/>
    </w:pPr>
    <w:rPr>
      <w:sz w:val="30"/>
      <w:szCs w:val="30"/>
      <w:lang w:bidi="ar-SA"/>
    </w:rPr>
  </w:style>
  <w:style w:type="character" w:customStyle="1" w:styleId="FontStyle31">
    <w:name w:val="Font Style31"/>
    <w:rsid w:val="0036568F"/>
    <w:rPr>
      <w:rFonts w:ascii="Times New Roman" w:hAnsi="Times New Roman" w:cs="Times New Roman"/>
      <w:b/>
      <w:bCs/>
      <w:sz w:val="28"/>
      <w:szCs w:val="28"/>
    </w:rPr>
  </w:style>
  <w:style w:type="character" w:customStyle="1" w:styleId="480">
    <w:name w:val="Знак Знак48"/>
    <w:locked/>
    <w:rsid w:val="0036568F"/>
    <w:rPr>
      <w:b/>
      <w:bCs/>
      <w:sz w:val="27"/>
      <w:szCs w:val="27"/>
      <w:lang w:val="ru-RU" w:eastAsia="ru-RU" w:bidi="ar-SA"/>
    </w:rPr>
  </w:style>
  <w:style w:type="character" w:customStyle="1" w:styleId="511">
    <w:name w:val="Знак5 Знак Знак1"/>
    <w:locked/>
    <w:rsid w:val="0036568F"/>
    <w:rPr>
      <w:sz w:val="16"/>
      <w:szCs w:val="16"/>
      <w:lang w:val="ru-RU" w:eastAsia="ru-RU" w:bidi="ar-SA"/>
    </w:rPr>
  </w:style>
  <w:style w:type="table" w:customStyle="1" w:styleId="1ffff3">
    <w:name w:val="Сетка таблицы1"/>
    <w:basedOn w:val="a5"/>
    <w:rsid w:val="0036568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36568F"/>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36568F"/>
    <w:rPr>
      <w:b/>
      <w:bCs/>
      <w:sz w:val="28"/>
      <w:szCs w:val="28"/>
      <w:lang w:val="ru-RU" w:eastAsia="ru-RU" w:bidi="ar-SA"/>
    </w:rPr>
  </w:style>
  <w:style w:type="character" w:customStyle="1" w:styleId="hl1">
    <w:name w:val="hl1"/>
    <w:rsid w:val="0036568F"/>
    <w:rPr>
      <w:color w:val="4682B4"/>
    </w:rPr>
  </w:style>
  <w:style w:type="character" w:customStyle="1" w:styleId="font23">
    <w:name w:val="font23"/>
    <w:rsid w:val="0036568F"/>
  </w:style>
  <w:style w:type="character" w:customStyle="1" w:styleId="texttext1">
    <w:name w:val="texttext1"/>
    <w:rsid w:val="0036568F"/>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36568F"/>
    <w:rPr>
      <w:rFonts w:ascii="Times New Roman" w:hAnsi="Times New Roman" w:cs="Times New Roman" w:hint="default"/>
      <w:b/>
      <w:bCs/>
      <w:sz w:val="24"/>
      <w:szCs w:val="24"/>
    </w:rPr>
  </w:style>
  <w:style w:type="character" w:customStyle="1" w:styleId="authorabout1">
    <w:name w:val="authorabout1"/>
    <w:rsid w:val="0036568F"/>
    <w:rPr>
      <w:vanish w:val="0"/>
      <w:sz w:val="26"/>
      <w:szCs w:val="26"/>
    </w:rPr>
  </w:style>
  <w:style w:type="character" w:customStyle="1" w:styleId="authorabout">
    <w:name w:val="authorabout"/>
    <w:rsid w:val="0036568F"/>
    <w:rPr>
      <w:rFonts w:ascii="Times New Roman" w:hAnsi="Times New Roman" w:cs="Times New Roman" w:hint="default"/>
    </w:rPr>
  </w:style>
  <w:style w:type="character" w:customStyle="1" w:styleId="textbf">
    <w:name w:val="textbf"/>
    <w:rsid w:val="0036568F"/>
    <w:rPr>
      <w:rFonts w:cs="Times New Roman"/>
    </w:rPr>
  </w:style>
  <w:style w:type="character" w:customStyle="1" w:styleId="textit">
    <w:name w:val="textit"/>
    <w:rsid w:val="0036568F"/>
    <w:rPr>
      <w:rFonts w:cs="Times New Roman"/>
    </w:rPr>
  </w:style>
  <w:style w:type="character" w:customStyle="1" w:styleId="textdoc1">
    <w:name w:val="textdoc1"/>
    <w:rsid w:val="0036568F"/>
    <w:rPr>
      <w:rFonts w:cs="Times New Roman"/>
    </w:rPr>
  </w:style>
  <w:style w:type="paragraph" w:customStyle="1" w:styleId="textdoc">
    <w:name w:val="textdoc"/>
    <w:basedOn w:val="a3"/>
    <w:rsid w:val="0036568F"/>
    <w:pPr>
      <w:spacing w:before="100" w:beforeAutospacing="1" w:after="100" w:afterAutospacing="1"/>
    </w:pPr>
  </w:style>
  <w:style w:type="paragraph" w:customStyle="1" w:styleId="msonormalcxsplast">
    <w:name w:val="msonormalcxsplast"/>
    <w:basedOn w:val="a3"/>
    <w:rsid w:val="0036568F"/>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36568F"/>
    <w:pPr>
      <w:spacing w:before="100" w:beforeAutospacing="1" w:after="100" w:afterAutospacing="1"/>
    </w:pPr>
    <w:rPr>
      <w:rFonts w:ascii="Arial" w:hAnsi="Arial" w:cs="Arial"/>
      <w:color w:val="000000"/>
      <w:sz w:val="20"/>
      <w:szCs w:val="20"/>
    </w:rPr>
  </w:style>
  <w:style w:type="character" w:customStyle="1" w:styleId="FontStyle52">
    <w:name w:val="Font Style52"/>
    <w:rsid w:val="0036568F"/>
    <w:rPr>
      <w:rFonts w:ascii="Times New Roman" w:hAnsi="Times New Roman" w:cs="Times New Roman"/>
      <w:sz w:val="20"/>
      <w:szCs w:val="20"/>
    </w:rPr>
  </w:style>
  <w:style w:type="character" w:customStyle="1" w:styleId="t9">
    <w:name w:val="t9"/>
    <w:rsid w:val="0036568F"/>
  </w:style>
  <w:style w:type="character" w:customStyle="1" w:styleId="t10">
    <w:name w:val="t10"/>
    <w:rsid w:val="0036568F"/>
  </w:style>
  <w:style w:type="character" w:customStyle="1" w:styleId="snsep">
    <w:name w:val="snsep"/>
    <w:rsid w:val="0036568F"/>
  </w:style>
  <w:style w:type="character" w:customStyle="1" w:styleId="FontStyle56">
    <w:name w:val="Font Style56"/>
    <w:rsid w:val="0036568F"/>
    <w:rPr>
      <w:rFonts w:ascii="Times New Roman" w:hAnsi="Times New Roman" w:cs="Times New Roman"/>
      <w:sz w:val="22"/>
      <w:szCs w:val="22"/>
    </w:rPr>
  </w:style>
  <w:style w:type="paragraph" w:customStyle="1" w:styleId="normalrus">
    <w:name w:val="normalrus"/>
    <w:basedOn w:val="a3"/>
    <w:rsid w:val="0036568F"/>
    <w:pPr>
      <w:spacing w:before="100" w:beforeAutospacing="1" w:after="100" w:afterAutospacing="1"/>
    </w:pPr>
  </w:style>
  <w:style w:type="paragraph" w:customStyle="1" w:styleId="listnum">
    <w:name w:val="listnum"/>
    <w:basedOn w:val="a3"/>
    <w:rsid w:val="0036568F"/>
    <w:pPr>
      <w:spacing w:before="100" w:beforeAutospacing="1" w:after="100" w:afterAutospacing="1"/>
    </w:pPr>
  </w:style>
  <w:style w:type="character" w:customStyle="1" w:styleId="bold">
    <w:name w:val="bold"/>
    <w:rsid w:val="0036568F"/>
    <w:rPr>
      <w:rFonts w:cs="Times New Roman"/>
    </w:rPr>
  </w:style>
  <w:style w:type="character" w:customStyle="1" w:styleId="133">
    <w:name w:val="табл_заголовок_13 Знак"/>
    <w:link w:val="134"/>
    <w:locked/>
    <w:rsid w:val="0036568F"/>
    <w:rPr>
      <w:b/>
      <w:bCs/>
      <w:sz w:val="26"/>
      <w:lang w:eastAsia="ru-RU"/>
    </w:rPr>
  </w:style>
  <w:style w:type="paragraph" w:customStyle="1" w:styleId="134">
    <w:name w:val="табл_заголовок_13"/>
    <w:basedOn w:val="a3"/>
    <w:link w:val="133"/>
    <w:rsid w:val="0036568F"/>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36568F"/>
    <w:rPr>
      <w:rFonts w:ascii="Courier New" w:eastAsia="Calibri" w:hAnsi="Courier New"/>
      <w:sz w:val="20"/>
      <w:szCs w:val="20"/>
    </w:rPr>
  </w:style>
  <w:style w:type="paragraph" w:customStyle="1" w:styleId="a0cxspmiddle">
    <w:name w:val="a0cxspmiddle"/>
    <w:basedOn w:val="a3"/>
    <w:rsid w:val="0036568F"/>
    <w:pPr>
      <w:spacing w:before="100" w:beforeAutospacing="1" w:after="100" w:afterAutospacing="1"/>
    </w:pPr>
  </w:style>
  <w:style w:type="character" w:customStyle="1" w:styleId="wrc131">
    <w:name w:val="wrc131"/>
    <w:rsid w:val="0036568F"/>
    <w:rPr>
      <w:vanish/>
    </w:rPr>
  </w:style>
  <w:style w:type="character" w:customStyle="1" w:styleId="mw-editsection">
    <w:name w:val="mw-editsection"/>
    <w:rsid w:val="0036568F"/>
  </w:style>
  <w:style w:type="character" w:customStyle="1" w:styleId="num0">
    <w:name w:val="num0"/>
    <w:rsid w:val="0036568F"/>
  </w:style>
  <w:style w:type="paragraph" w:customStyle="1" w:styleId="c3">
    <w:name w:val="c3"/>
    <w:basedOn w:val="a3"/>
    <w:rsid w:val="0036568F"/>
    <w:pPr>
      <w:spacing w:before="100" w:beforeAutospacing="1" w:after="100" w:afterAutospacing="1"/>
    </w:pPr>
  </w:style>
  <w:style w:type="character" w:customStyle="1" w:styleId="c4">
    <w:name w:val="c4"/>
    <w:rsid w:val="0036568F"/>
  </w:style>
  <w:style w:type="paragraph" w:customStyle="1" w:styleId="HTML12">
    <w:name w:val="Стандартный HTML1"/>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36568F"/>
    <w:rPr>
      <w:rFonts w:cs="Times New Roman"/>
    </w:rPr>
  </w:style>
  <w:style w:type="character" w:customStyle="1" w:styleId="BalloonTextChar1">
    <w:name w:val="Balloon Text Char1"/>
    <w:locked/>
    <w:rsid w:val="0036568F"/>
    <w:rPr>
      <w:rFonts w:cs="Times New Roman"/>
      <w:sz w:val="2"/>
    </w:rPr>
  </w:style>
  <w:style w:type="character" w:customStyle="1" w:styleId="highlight">
    <w:name w:val="highlight"/>
    <w:rsid w:val="0036568F"/>
    <w:rPr>
      <w:rFonts w:cs="Times New Roman"/>
    </w:rPr>
  </w:style>
  <w:style w:type="character" w:customStyle="1" w:styleId="style80">
    <w:name w:val="style8"/>
    <w:rsid w:val="0036568F"/>
    <w:rPr>
      <w:rFonts w:cs="Times New Roman"/>
    </w:rPr>
  </w:style>
  <w:style w:type="character" w:customStyle="1" w:styleId="b-serp-itemtextpassage">
    <w:name w:val="b-serp-item__text_passage"/>
    <w:rsid w:val="0036568F"/>
    <w:rPr>
      <w:rFonts w:cs="Times New Roman"/>
    </w:rPr>
  </w:style>
  <w:style w:type="character" w:customStyle="1" w:styleId="postbody">
    <w:name w:val="postbody"/>
    <w:rsid w:val="0036568F"/>
    <w:rPr>
      <w:rFonts w:cs="Times New Roman"/>
    </w:rPr>
  </w:style>
  <w:style w:type="paragraph" w:customStyle="1" w:styleId="ptx2">
    <w:name w:val="ptx2"/>
    <w:basedOn w:val="a3"/>
    <w:rsid w:val="0036568F"/>
    <w:pPr>
      <w:spacing w:before="100" w:beforeAutospacing="1" w:after="100" w:afterAutospacing="1"/>
    </w:pPr>
  </w:style>
  <w:style w:type="character" w:customStyle="1" w:styleId="512">
    <w:name w:val="Заголовок 5 Знак1"/>
    <w:locked/>
    <w:rsid w:val="0036568F"/>
    <w:rPr>
      <w:b/>
      <w:bCs/>
      <w:i/>
      <w:iCs/>
      <w:sz w:val="26"/>
      <w:szCs w:val="26"/>
    </w:rPr>
  </w:style>
  <w:style w:type="character" w:customStyle="1" w:styleId="affffffff0">
    <w:name w:val="Выделение жирным"/>
    <w:rsid w:val="0036568F"/>
    <w:rPr>
      <w:b/>
    </w:rPr>
  </w:style>
  <w:style w:type="character" w:customStyle="1" w:styleId="ListLabel1">
    <w:name w:val="ListLabel 1"/>
    <w:rsid w:val="0036568F"/>
    <w:rPr>
      <w:color w:val="000000"/>
      <w:spacing w:val="0"/>
      <w:position w:val="0"/>
      <w:sz w:val="20"/>
      <w:u w:val="none"/>
      <w:vertAlign w:val="baseline"/>
    </w:rPr>
  </w:style>
  <w:style w:type="character" w:customStyle="1" w:styleId="ListLabel2">
    <w:name w:val="ListLabel 2"/>
    <w:rsid w:val="0036568F"/>
  </w:style>
  <w:style w:type="character" w:customStyle="1" w:styleId="ListLabel3">
    <w:name w:val="ListLabel 3"/>
    <w:rsid w:val="0036568F"/>
    <w:rPr>
      <w:b/>
    </w:rPr>
  </w:style>
  <w:style w:type="character" w:customStyle="1" w:styleId="ListLabel4">
    <w:name w:val="ListLabel 4"/>
    <w:rsid w:val="0036568F"/>
  </w:style>
  <w:style w:type="character" w:customStyle="1" w:styleId="ListLabel5">
    <w:name w:val="ListLabel 5"/>
    <w:rsid w:val="0036568F"/>
    <w:rPr>
      <w:color w:val="00000A"/>
    </w:rPr>
  </w:style>
  <w:style w:type="character" w:customStyle="1" w:styleId="ListLabel6">
    <w:name w:val="ListLabel 6"/>
    <w:rsid w:val="0036568F"/>
    <w:rPr>
      <w:sz w:val="20"/>
    </w:rPr>
  </w:style>
  <w:style w:type="character" w:customStyle="1" w:styleId="2fe">
    <w:name w:val="Название Знак2"/>
    <w:locked/>
    <w:rsid w:val="0036568F"/>
    <w:rPr>
      <w:rFonts w:cs="Mangal"/>
      <w:i/>
      <w:iCs/>
      <w:color w:val="00000A"/>
      <w:sz w:val="24"/>
      <w:szCs w:val="24"/>
    </w:rPr>
  </w:style>
  <w:style w:type="character" w:customStyle="1" w:styleId="2ff">
    <w:name w:val="Схема документа Знак2"/>
    <w:locked/>
    <w:rsid w:val="0036568F"/>
    <w:rPr>
      <w:rFonts w:ascii="Tahoma" w:hAnsi="Tahoma" w:cs="Tahoma"/>
      <w:color w:val="00000A"/>
      <w:shd w:val="clear" w:color="auto" w:fill="000080"/>
    </w:rPr>
  </w:style>
  <w:style w:type="character" w:customStyle="1" w:styleId="322">
    <w:name w:val="Основной текст с отступом 3 Знак2"/>
    <w:semiHidden/>
    <w:locked/>
    <w:rsid w:val="0036568F"/>
    <w:rPr>
      <w:color w:val="00000A"/>
      <w:sz w:val="16"/>
      <w:szCs w:val="16"/>
      <w:lang w:val="ru-RU" w:eastAsia="ru-RU" w:bidi="ar-SA"/>
    </w:rPr>
  </w:style>
  <w:style w:type="character" w:customStyle="1" w:styleId="2ff0">
    <w:name w:val="Нижний колонтитул Знак2"/>
    <w:locked/>
    <w:rsid w:val="0036568F"/>
    <w:rPr>
      <w:sz w:val="24"/>
      <w:szCs w:val="24"/>
    </w:rPr>
  </w:style>
  <w:style w:type="character" w:customStyle="1" w:styleId="2ff1">
    <w:name w:val="Текст выноски Знак2"/>
    <w:locked/>
    <w:rsid w:val="0036568F"/>
    <w:rPr>
      <w:rFonts w:ascii="Tahoma" w:hAnsi="Tahoma"/>
      <w:color w:val="00000A"/>
      <w:sz w:val="16"/>
      <w:szCs w:val="16"/>
    </w:rPr>
  </w:style>
  <w:style w:type="character" w:customStyle="1" w:styleId="HTML20">
    <w:name w:val="Стандартный HTML Знак2"/>
    <w:locked/>
    <w:rsid w:val="0036568F"/>
    <w:rPr>
      <w:rFonts w:ascii="Courier New" w:hAnsi="Courier New" w:cs="Courier New"/>
      <w:color w:val="00000A"/>
    </w:rPr>
  </w:style>
  <w:style w:type="character" w:customStyle="1" w:styleId="226">
    <w:name w:val="Основной текст 2 Знак2"/>
    <w:locked/>
    <w:rsid w:val="0036568F"/>
    <w:rPr>
      <w:sz w:val="24"/>
      <w:szCs w:val="24"/>
    </w:rPr>
  </w:style>
  <w:style w:type="paragraph" w:customStyle="1" w:styleId="affffffff1">
    <w:name w:val="Заглавие"/>
    <w:basedOn w:val="afffffff4"/>
    <w:rsid w:val="0036568F"/>
    <w:pPr>
      <w:jc w:val="center"/>
    </w:pPr>
    <w:rPr>
      <w:sz w:val="20"/>
      <w:szCs w:val="20"/>
    </w:rPr>
  </w:style>
  <w:style w:type="table" w:customStyle="1" w:styleId="119">
    <w:name w:val="Сетка таблицы11"/>
    <w:basedOn w:val="a5"/>
    <w:rsid w:val="003656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36568F"/>
    <w:rPr>
      <w:b/>
      <w:bCs/>
      <w:sz w:val="22"/>
      <w:szCs w:val="22"/>
      <w:lang w:val="ru-RU" w:eastAsia="ru-RU" w:bidi="ar-SA"/>
    </w:rPr>
  </w:style>
  <w:style w:type="character" w:customStyle="1" w:styleId="420">
    <w:name w:val="Знак Знак42"/>
    <w:rsid w:val="0036568F"/>
    <w:rPr>
      <w:sz w:val="24"/>
      <w:szCs w:val="24"/>
      <w:lang w:val="ru-RU" w:eastAsia="ru-RU" w:bidi="ar-SA"/>
    </w:rPr>
  </w:style>
  <w:style w:type="character" w:customStyle="1" w:styleId="ft1834">
    <w:name w:val="ft1834"/>
    <w:rsid w:val="0036568F"/>
  </w:style>
  <w:style w:type="character" w:customStyle="1" w:styleId="ft1846">
    <w:name w:val="ft1846"/>
    <w:rsid w:val="0036568F"/>
  </w:style>
  <w:style w:type="character" w:customStyle="1" w:styleId="ft1850">
    <w:name w:val="ft1850"/>
    <w:rsid w:val="0036568F"/>
  </w:style>
  <w:style w:type="character" w:customStyle="1" w:styleId="ft1994">
    <w:name w:val="ft1994"/>
    <w:rsid w:val="0036568F"/>
  </w:style>
  <w:style w:type="character" w:customStyle="1" w:styleId="ft2006">
    <w:name w:val="ft2006"/>
    <w:rsid w:val="0036568F"/>
  </w:style>
  <w:style w:type="character" w:customStyle="1" w:styleId="ft2181">
    <w:name w:val="ft2181"/>
    <w:rsid w:val="0036568F"/>
  </w:style>
  <w:style w:type="character" w:customStyle="1" w:styleId="ft2193">
    <w:name w:val="ft2193"/>
    <w:rsid w:val="0036568F"/>
  </w:style>
  <w:style w:type="character" w:customStyle="1" w:styleId="ft2205">
    <w:name w:val="ft2205"/>
    <w:rsid w:val="0036568F"/>
  </w:style>
  <w:style w:type="character" w:customStyle="1" w:styleId="ft2213">
    <w:name w:val="ft2213"/>
    <w:rsid w:val="0036568F"/>
  </w:style>
  <w:style w:type="paragraph" w:customStyle="1" w:styleId="-10-11">
    <w:name w:val="А-10-11"/>
    <w:basedOn w:val="a3"/>
    <w:rsid w:val="0036568F"/>
    <w:pPr>
      <w:spacing w:line="233" w:lineRule="exact"/>
      <w:ind w:firstLine="397"/>
      <w:jc w:val="both"/>
    </w:pPr>
    <w:rPr>
      <w:sz w:val="20"/>
      <w:szCs w:val="20"/>
    </w:rPr>
  </w:style>
  <w:style w:type="paragraph" w:customStyle="1" w:styleId="Lang">
    <w:name w:val="Lang"/>
    <w:basedOn w:val="a3"/>
    <w:rsid w:val="0036568F"/>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36568F"/>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36568F"/>
    <w:pPr>
      <w:suppressAutoHyphens/>
      <w:jc w:val="center"/>
    </w:pPr>
    <w:rPr>
      <w:sz w:val="26"/>
      <w:lang w:eastAsia="ar-SA"/>
    </w:rPr>
  </w:style>
  <w:style w:type="paragraph" w:customStyle="1" w:styleId="2ff2">
    <w:name w:val="Заголовок_2"/>
    <w:basedOn w:val="a3"/>
    <w:rsid w:val="0036568F"/>
    <w:pPr>
      <w:spacing w:line="360" w:lineRule="auto"/>
      <w:jc w:val="both"/>
    </w:pPr>
    <w:rPr>
      <w:rFonts w:ascii="Arial" w:hAnsi="Arial"/>
      <w:b/>
      <w:i/>
      <w:sz w:val="28"/>
      <w:szCs w:val="20"/>
    </w:rPr>
  </w:style>
  <w:style w:type="paragraph" w:customStyle="1" w:styleId="affffffff2">
    <w:name w:val="Абзац_СУБД"/>
    <w:basedOn w:val="a3"/>
    <w:rsid w:val="0036568F"/>
    <w:pPr>
      <w:spacing w:line="360" w:lineRule="auto"/>
      <w:ind w:firstLine="720"/>
      <w:jc w:val="both"/>
    </w:pPr>
    <w:rPr>
      <w:rFonts w:ascii="Arial" w:hAnsi="Arial"/>
      <w:sz w:val="28"/>
      <w:szCs w:val="20"/>
    </w:rPr>
  </w:style>
  <w:style w:type="character" w:customStyle="1" w:styleId="f1">
    <w:name w:val="f1"/>
    <w:rsid w:val="0036568F"/>
    <w:rPr>
      <w:rFonts w:cs="Times New Roman"/>
    </w:rPr>
  </w:style>
  <w:style w:type="paragraph" w:customStyle="1" w:styleId="075">
    <w:name w:val="Стиль Нумерованный список + сверху: (одинарная Авто  075 пт лини..."/>
    <w:basedOn w:val="a2"/>
    <w:rsid w:val="0036568F"/>
    <w:pPr>
      <w:numPr>
        <w:numId w:val="0"/>
      </w:numPr>
      <w:tabs>
        <w:tab w:val="left" w:pos="720"/>
        <w:tab w:val="left" w:pos="1354"/>
      </w:tabs>
      <w:ind w:left="360" w:hanging="360"/>
    </w:pPr>
    <w:rPr>
      <w:sz w:val="24"/>
      <w:lang w:eastAsia="ru-RU"/>
    </w:rPr>
  </w:style>
  <w:style w:type="paragraph" w:customStyle="1" w:styleId="4a">
    <w:name w:val="Обычный4"/>
    <w:rsid w:val="0036568F"/>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36568F"/>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36568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36568F"/>
  </w:style>
  <w:style w:type="character" w:customStyle="1" w:styleId="ft776">
    <w:name w:val="ft776"/>
    <w:rsid w:val="0036568F"/>
  </w:style>
  <w:style w:type="character" w:customStyle="1" w:styleId="ft431">
    <w:name w:val="ft431"/>
    <w:rsid w:val="0036568F"/>
  </w:style>
  <w:style w:type="character" w:customStyle="1" w:styleId="ft793">
    <w:name w:val="ft793"/>
    <w:rsid w:val="0036568F"/>
  </w:style>
  <w:style w:type="character" w:customStyle="1" w:styleId="ft802">
    <w:name w:val="ft802"/>
    <w:rsid w:val="0036568F"/>
  </w:style>
  <w:style w:type="character" w:customStyle="1" w:styleId="ft890">
    <w:name w:val="ft890"/>
    <w:rsid w:val="0036568F"/>
  </w:style>
  <w:style w:type="character" w:customStyle="1" w:styleId="ft904">
    <w:name w:val="ft904"/>
    <w:rsid w:val="0036568F"/>
  </w:style>
  <w:style w:type="character" w:customStyle="1" w:styleId="ft914">
    <w:name w:val="ft914"/>
    <w:rsid w:val="0036568F"/>
  </w:style>
  <w:style w:type="character" w:customStyle="1" w:styleId="HTMLPreformattedChar">
    <w:name w:val="HTML Preformatted Char"/>
    <w:locked/>
    <w:rsid w:val="0036568F"/>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36568F"/>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36568F"/>
    <w:pPr>
      <w:keepNext/>
      <w:outlineLvl w:val="2"/>
    </w:pPr>
    <w:rPr>
      <w:rFonts w:eastAsia="Calibri"/>
      <w:szCs w:val="20"/>
    </w:rPr>
  </w:style>
  <w:style w:type="character" w:customStyle="1" w:styleId="review-h52">
    <w:name w:val="review-h52"/>
    <w:rsid w:val="0036568F"/>
    <w:rPr>
      <w:rFonts w:cs="Times New Roman"/>
      <w:b/>
      <w:bCs/>
      <w:color w:val="004080"/>
      <w:sz w:val="18"/>
      <w:szCs w:val="18"/>
      <w:u w:val="none"/>
    </w:rPr>
  </w:style>
  <w:style w:type="character" w:customStyle="1" w:styleId="BodyText2Char">
    <w:name w:val="Body Text 2 Char"/>
    <w:locked/>
    <w:rsid w:val="0036568F"/>
    <w:rPr>
      <w:rFonts w:ascii="Calibri" w:hAnsi="Calibri"/>
      <w:sz w:val="22"/>
      <w:szCs w:val="22"/>
      <w:lang w:val="ru-RU" w:eastAsia="ru-RU" w:bidi="ar-SA"/>
    </w:rPr>
  </w:style>
  <w:style w:type="paragraph" w:customStyle="1" w:styleId="1TimesNewRoman12">
    <w:name w:val="Стиль Загол. 1 ур. + Times New Roman 12 пт"/>
    <w:basedOn w:val="a3"/>
    <w:rsid w:val="0036568F"/>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36568F"/>
    <w:rPr>
      <w:sz w:val="24"/>
      <w:szCs w:val="24"/>
      <w:lang w:val="ru-RU" w:eastAsia="ru-RU" w:bidi="ar-SA"/>
    </w:rPr>
  </w:style>
  <w:style w:type="character" w:customStyle="1" w:styleId="BodyText2Char1">
    <w:name w:val="Body Text 2 Char1"/>
    <w:semiHidden/>
    <w:locked/>
    <w:rsid w:val="0036568F"/>
    <w:rPr>
      <w:rFonts w:ascii="Calibri" w:hAnsi="Calibri"/>
      <w:lang w:val="ru-RU" w:eastAsia="ru-RU" w:bidi="ar-SA"/>
    </w:rPr>
  </w:style>
  <w:style w:type="paragraph" w:customStyle="1" w:styleId="affffffff3">
    <w:name w:val="НаКурсач"/>
    <w:basedOn w:val="a3"/>
    <w:rsid w:val="0036568F"/>
    <w:pPr>
      <w:spacing w:line="312" w:lineRule="auto"/>
      <w:jc w:val="both"/>
    </w:pPr>
    <w:rPr>
      <w:sz w:val="28"/>
    </w:rPr>
  </w:style>
  <w:style w:type="character" w:customStyle="1" w:styleId="Heading8Char">
    <w:name w:val="Heading 8 Char"/>
    <w:semiHidden/>
    <w:locked/>
    <w:rsid w:val="0036568F"/>
    <w:rPr>
      <w:rFonts w:ascii="Cambria" w:hAnsi="Cambria"/>
      <w:color w:val="404040"/>
      <w:lang w:val="ru-RU" w:eastAsia="ru-RU" w:bidi="ar-SA"/>
    </w:rPr>
  </w:style>
  <w:style w:type="character" w:customStyle="1" w:styleId="a10">
    <w:name w:val="a1"/>
    <w:rsid w:val="0036568F"/>
    <w:rPr>
      <w:rFonts w:cs="Times New Roman"/>
    </w:rPr>
  </w:style>
  <w:style w:type="character" w:customStyle="1" w:styleId="94">
    <w:name w:val="Знак Знак9"/>
    <w:locked/>
    <w:rsid w:val="0036568F"/>
    <w:rPr>
      <w:sz w:val="16"/>
      <w:szCs w:val="16"/>
      <w:lang w:val="ru-RU" w:eastAsia="ar-SA" w:bidi="ar-SA"/>
    </w:rPr>
  </w:style>
  <w:style w:type="character" w:customStyle="1" w:styleId="136">
    <w:name w:val="Знак Знак13"/>
    <w:locked/>
    <w:rsid w:val="0036568F"/>
    <w:rPr>
      <w:b/>
      <w:bCs/>
      <w:sz w:val="27"/>
      <w:szCs w:val="27"/>
      <w:lang w:val="ru-RU" w:eastAsia="ru-RU" w:bidi="ar-SA"/>
    </w:rPr>
  </w:style>
  <w:style w:type="character" w:customStyle="1" w:styleId="1ffff5">
    <w:name w:val="Сильное выделение1"/>
    <w:rsid w:val="0036568F"/>
    <w:rPr>
      <w:b/>
    </w:rPr>
  </w:style>
  <w:style w:type="paragraph" w:customStyle="1" w:styleId="HTML13">
    <w:name w:val="Стандартный HTML1"/>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36568F"/>
    <w:rPr>
      <w:rFonts w:ascii="Arial" w:hAnsi="Arial" w:cs="Arial"/>
      <w:b/>
      <w:bCs/>
      <w:kern w:val="32"/>
      <w:sz w:val="32"/>
      <w:szCs w:val="32"/>
    </w:rPr>
  </w:style>
  <w:style w:type="character" w:customStyle="1" w:styleId="31a">
    <w:name w:val="Знак Знак31"/>
    <w:rsid w:val="0036568F"/>
    <w:rPr>
      <w:rFonts w:ascii="Arial" w:hAnsi="Arial" w:cs="Arial"/>
      <w:b/>
      <w:bCs/>
      <w:sz w:val="26"/>
      <w:szCs w:val="26"/>
    </w:rPr>
  </w:style>
  <w:style w:type="character" w:customStyle="1" w:styleId="227">
    <w:name w:val="Знак Знак22"/>
    <w:rsid w:val="0036568F"/>
    <w:rPr>
      <w:sz w:val="24"/>
      <w:szCs w:val="24"/>
    </w:rPr>
  </w:style>
  <w:style w:type="character" w:customStyle="1" w:styleId="300">
    <w:name w:val="Знак Знак30"/>
    <w:rsid w:val="0036568F"/>
    <w:rPr>
      <w:b/>
      <w:bCs/>
      <w:sz w:val="28"/>
      <w:szCs w:val="28"/>
    </w:rPr>
  </w:style>
  <w:style w:type="character" w:customStyle="1" w:styleId="262">
    <w:name w:val="Знак Знак26"/>
    <w:rsid w:val="0036568F"/>
    <w:rPr>
      <w:rFonts w:ascii="Calibri" w:hAnsi="Calibri"/>
      <w:i/>
      <w:iCs/>
      <w:sz w:val="24"/>
      <w:szCs w:val="24"/>
      <w:lang w:eastAsia="en-US"/>
    </w:rPr>
  </w:style>
  <w:style w:type="character" w:customStyle="1" w:styleId="200">
    <w:name w:val="Знак Знак20"/>
    <w:rsid w:val="0036568F"/>
    <w:rPr>
      <w:sz w:val="16"/>
      <w:szCs w:val="16"/>
    </w:rPr>
  </w:style>
  <w:style w:type="character" w:customStyle="1" w:styleId="190">
    <w:name w:val="Знак Знак19"/>
    <w:rsid w:val="0036568F"/>
    <w:rPr>
      <w:sz w:val="16"/>
      <w:szCs w:val="16"/>
    </w:rPr>
  </w:style>
  <w:style w:type="character" w:customStyle="1" w:styleId="250">
    <w:name w:val="Знак Знак25"/>
    <w:rsid w:val="0036568F"/>
    <w:rPr>
      <w:sz w:val="24"/>
    </w:rPr>
  </w:style>
  <w:style w:type="paragraph" w:customStyle="1" w:styleId="324">
    <w:name w:val="Основной текст 32"/>
    <w:basedOn w:val="a3"/>
    <w:rsid w:val="0036568F"/>
    <w:pPr>
      <w:overflowPunct w:val="0"/>
      <w:autoSpaceDE w:val="0"/>
      <w:autoSpaceDN w:val="0"/>
      <w:adjustRightInd w:val="0"/>
      <w:jc w:val="center"/>
      <w:textAlignment w:val="baseline"/>
    </w:pPr>
    <w:rPr>
      <w:b/>
      <w:sz w:val="32"/>
      <w:szCs w:val="20"/>
    </w:rPr>
  </w:style>
  <w:style w:type="character" w:customStyle="1" w:styleId="82">
    <w:name w:val="Знак Знак8"/>
    <w:rsid w:val="0036568F"/>
    <w:rPr>
      <w:rFonts w:ascii="Arial" w:hAnsi="Arial" w:cs="Arial"/>
      <w:b/>
      <w:bCs/>
      <w:i/>
      <w:iCs/>
      <w:sz w:val="28"/>
      <w:szCs w:val="28"/>
      <w:lang w:val="ru-RU" w:eastAsia="en-US" w:bidi="ar-SA"/>
    </w:rPr>
  </w:style>
  <w:style w:type="character" w:customStyle="1" w:styleId="field-content">
    <w:name w:val="field-content"/>
    <w:rsid w:val="0036568F"/>
  </w:style>
  <w:style w:type="character" w:customStyle="1" w:styleId="reference-text">
    <w:name w:val="reference-text"/>
    <w:rsid w:val="0036568F"/>
  </w:style>
  <w:style w:type="paragraph" w:customStyle="1" w:styleId="snip1">
    <w:name w:val="snip1"/>
    <w:basedOn w:val="a3"/>
    <w:rsid w:val="0036568F"/>
    <w:pPr>
      <w:spacing w:before="49" w:line="300" w:lineRule="atLeast"/>
    </w:pPr>
    <w:rPr>
      <w:color w:val="000000"/>
    </w:rPr>
  </w:style>
  <w:style w:type="paragraph" w:customStyle="1" w:styleId="Style74">
    <w:name w:val="Style74"/>
    <w:basedOn w:val="a3"/>
    <w:rsid w:val="0036568F"/>
    <w:pPr>
      <w:widowControl w:val="0"/>
      <w:autoSpaceDE w:val="0"/>
      <w:autoSpaceDN w:val="0"/>
      <w:adjustRightInd w:val="0"/>
      <w:spacing w:line="274" w:lineRule="exact"/>
      <w:ind w:firstLine="293"/>
      <w:jc w:val="both"/>
    </w:pPr>
  </w:style>
  <w:style w:type="character" w:customStyle="1" w:styleId="513">
    <w:name w:val="Знак Знак51"/>
    <w:locked/>
    <w:rsid w:val="0036568F"/>
    <w:rPr>
      <w:b/>
      <w:caps/>
      <w:sz w:val="24"/>
      <w:szCs w:val="24"/>
      <w:lang w:val="ru-RU" w:eastAsia="ru-RU" w:bidi="ar-SA"/>
    </w:rPr>
  </w:style>
  <w:style w:type="paragraph" w:customStyle="1" w:styleId="affffffff4">
    <w:name w:val="Основной текст с отступо"/>
    <w:basedOn w:val="a3"/>
    <w:rsid w:val="0036568F"/>
    <w:pPr>
      <w:ind w:left="-340" w:firstLine="720"/>
    </w:pPr>
    <w:rPr>
      <w:sz w:val="36"/>
      <w:szCs w:val="20"/>
    </w:rPr>
  </w:style>
  <w:style w:type="paragraph" w:customStyle="1" w:styleId="Standard">
    <w:name w:val="Standard"/>
    <w:rsid w:val="0036568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36568F"/>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36568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36568F"/>
    <w:rPr>
      <w:rFonts w:ascii="Sylfaen" w:hAnsi="Sylfaen" w:cs="Sylfaen"/>
      <w:sz w:val="19"/>
      <w:szCs w:val="19"/>
      <w:u w:val="none"/>
    </w:rPr>
  </w:style>
  <w:style w:type="character" w:customStyle="1" w:styleId="520">
    <w:name w:val="Знак Знак52"/>
    <w:rsid w:val="0036568F"/>
    <w:rPr>
      <w:rFonts w:ascii="Arial" w:eastAsia="Times New Roman" w:hAnsi="Arial" w:cs="Arial"/>
      <w:b/>
      <w:bCs/>
      <w:i/>
      <w:iCs/>
      <w:sz w:val="28"/>
      <w:szCs w:val="28"/>
    </w:rPr>
  </w:style>
  <w:style w:type="paragraph" w:customStyle="1" w:styleId="a3cxspmiddle">
    <w:name w:val="a3cxspmiddle"/>
    <w:basedOn w:val="a3"/>
    <w:rsid w:val="0036568F"/>
    <w:pPr>
      <w:spacing w:before="100" w:beforeAutospacing="1" w:after="100" w:afterAutospacing="1"/>
    </w:pPr>
    <w:rPr>
      <w:color w:val="000000"/>
    </w:rPr>
  </w:style>
  <w:style w:type="paragraph" w:customStyle="1" w:styleId="a3cxsplast">
    <w:name w:val="a3cxsplast"/>
    <w:basedOn w:val="a3"/>
    <w:rsid w:val="0036568F"/>
    <w:pPr>
      <w:spacing w:before="100" w:beforeAutospacing="1" w:after="100" w:afterAutospacing="1"/>
    </w:pPr>
    <w:rPr>
      <w:color w:val="000000"/>
    </w:rPr>
  </w:style>
  <w:style w:type="character" w:customStyle="1" w:styleId="ft1786">
    <w:name w:val="ft1786"/>
    <w:uiPriority w:val="99"/>
    <w:rsid w:val="0036568F"/>
  </w:style>
  <w:style w:type="character" w:customStyle="1" w:styleId="c16">
    <w:name w:val="c16"/>
    <w:rsid w:val="0036568F"/>
  </w:style>
  <w:style w:type="character" w:customStyle="1" w:styleId="BodyTextChar1">
    <w:name w:val="Body Text Char1"/>
    <w:aliases w:val="Знак1 Char"/>
    <w:locked/>
    <w:rsid w:val="0036568F"/>
    <w:rPr>
      <w:sz w:val="24"/>
      <w:lang w:val="ru-RU" w:eastAsia="ru-RU"/>
    </w:rPr>
  </w:style>
  <w:style w:type="character" w:customStyle="1" w:styleId="font7">
    <w:name w:val="font7"/>
    <w:rsid w:val="0036568F"/>
  </w:style>
  <w:style w:type="paragraph" w:customStyle="1" w:styleId="affffffff5">
    <w:name w:val="Знак Знак Знак Знак Знак Знак Знак Знак Знак Знак"/>
    <w:basedOn w:val="a3"/>
    <w:rsid w:val="0036568F"/>
    <w:pPr>
      <w:spacing w:after="160" w:line="240" w:lineRule="exact"/>
    </w:pPr>
    <w:rPr>
      <w:rFonts w:ascii="Verdana" w:hAnsi="Verdana" w:cs="Verdana"/>
      <w:sz w:val="20"/>
      <w:szCs w:val="20"/>
      <w:lang w:val="en-US" w:eastAsia="en-US"/>
    </w:rPr>
  </w:style>
  <w:style w:type="character" w:customStyle="1" w:styleId="FontStyle79">
    <w:name w:val="Font Style79"/>
    <w:rsid w:val="0036568F"/>
    <w:rPr>
      <w:rFonts w:ascii="Times New Roman" w:hAnsi="Times New Roman" w:cs="Times New Roman"/>
      <w:sz w:val="16"/>
      <w:szCs w:val="16"/>
    </w:rPr>
  </w:style>
  <w:style w:type="character" w:customStyle="1" w:styleId="FontStyle57">
    <w:name w:val="Font Style57"/>
    <w:rsid w:val="0036568F"/>
    <w:rPr>
      <w:rFonts w:ascii="Times New Roman" w:hAnsi="Times New Roman" w:cs="Times New Roman"/>
      <w:b/>
      <w:bCs/>
      <w:sz w:val="16"/>
      <w:szCs w:val="16"/>
    </w:rPr>
  </w:style>
  <w:style w:type="character" w:customStyle="1" w:styleId="FontStyle32">
    <w:name w:val="Font Style32"/>
    <w:rsid w:val="0036568F"/>
    <w:rPr>
      <w:rFonts w:ascii="Times New Roman" w:hAnsi="Times New Roman" w:cs="Times New Roman"/>
      <w:i/>
      <w:iCs/>
      <w:sz w:val="26"/>
      <w:szCs w:val="26"/>
    </w:rPr>
  </w:style>
  <w:style w:type="paragraph" w:customStyle="1" w:styleId="iditems">
    <w:name w:val="iditems"/>
    <w:basedOn w:val="a3"/>
    <w:rsid w:val="0036568F"/>
    <w:pPr>
      <w:spacing w:before="75" w:after="150"/>
    </w:pPr>
  </w:style>
  <w:style w:type="character" w:customStyle="1" w:styleId="pseudo-href5">
    <w:name w:val="pseudo-href5"/>
    <w:rsid w:val="0036568F"/>
  </w:style>
  <w:style w:type="character" w:customStyle="1" w:styleId="title1">
    <w:name w:val="title1"/>
    <w:rsid w:val="0036568F"/>
    <w:rPr>
      <w:rFonts w:ascii="Verdana" w:hAnsi="Verdana" w:hint="default"/>
      <w:color w:val="301007"/>
      <w:sz w:val="30"/>
      <w:szCs w:val="30"/>
    </w:rPr>
  </w:style>
  <w:style w:type="paragraph" w:customStyle="1" w:styleId="325">
    <w:name w:val="Заголовок 32"/>
    <w:basedOn w:val="a3"/>
    <w:next w:val="a3"/>
    <w:rsid w:val="0036568F"/>
    <w:pPr>
      <w:keepNext/>
      <w:snapToGrid w:val="0"/>
      <w:spacing w:before="240" w:after="60"/>
    </w:pPr>
    <w:rPr>
      <w:rFonts w:ascii="Arial" w:hAnsi="Arial"/>
      <w:szCs w:val="20"/>
    </w:rPr>
  </w:style>
  <w:style w:type="character" w:customStyle="1" w:styleId="2ff3">
    <w:name w:val="Заголовок 2 Знак Знак Знак"/>
    <w:rsid w:val="0036568F"/>
    <w:rPr>
      <w:rFonts w:ascii="Arial" w:hAnsi="Arial" w:cs="Arial"/>
      <w:b/>
      <w:bCs/>
      <w:i/>
      <w:iCs/>
      <w:sz w:val="28"/>
      <w:szCs w:val="28"/>
      <w:lang w:val="en-US" w:eastAsia="en-US" w:bidi="ar-SA"/>
    </w:rPr>
  </w:style>
  <w:style w:type="character" w:customStyle="1" w:styleId="ft21391">
    <w:name w:val="ft21391"/>
    <w:rsid w:val="0036568F"/>
    <w:rPr>
      <w:rFonts w:ascii="Times" w:hAnsi="Times" w:hint="default"/>
      <w:color w:val="000000"/>
      <w:spacing w:val="13"/>
      <w:sz w:val="24"/>
      <w:szCs w:val="24"/>
    </w:rPr>
  </w:style>
  <w:style w:type="character" w:customStyle="1" w:styleId="ft21791">
    <w:name w:val="ft21791"/>
    <w:rsid w:val="0036568F"/>
    <w:rPr>
      <w:rFonts w:ascii="Times" w:hAnsi="Times" w:hint="default"/>
      <w:color w:val="000000"/>
      <w:spacing w:val="13"/>
      <w:sz w:val="24"/>
      <w:szCs w:val="24"/>
    </w:rPr>
  </w:style>
  <w:style w:type="character" w:customStyle="1" w:styleId="ft23581">
    <w:name w:val="ft23581"/>
    <w:rsid w:val="0036568F"/>
    <w:rPr>
      <w:rFonts w:ascii="Times" w:hAnsi="Times" w:hint="default"/>
      <w:color w:val="000000"/>
      <w:spacing w:val="13"/>
      <w:sz w:val="24"/>
      <w:szCs w:val="24"/>
    </w:rPr>
  </w:style>
  <w:style w:type="character" w:customStyle="1" w:styleId="ft22941">
    <w:name w:val="ft22941"/>
    <w:rsid w:val="0036568F"/>
    <w:rPr>
      <w:rFonts w:ascii="Times" w:hAnsi="Times" w:hint="default"/>
      <w:color w:val="000000"/>
      <w:spacing w:val="13"/>
      <w:sz w:val="24"/>
      <w:szCs w:val="24"/>
    </w:rPr>
  </w:style>
  <w:style w:type="character" w:customStyle="1" w:styleId="garantcommenttitle1">
    <w:name w:val="garantcommenttitle1"/>
    <w:rsid w:val="0036568F"/>
    <w:rPr>
      <w:sz w:val="22"/>
      <w:szCs w:val="22"/>
    </w:rPr>
  </w:style>
  <w:style w:type="paragraph" w:customStyle="1" w:styleId="affffffff6">
    <w:name w:val="Текст диссертации"/>
    <w:basedOn w:val="a3"/>
    <w:rsid w:val="0036568F"/>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36568F"/>
    <w:rPr>
      <w:rFonts w:ascii="Times New Roman" w:hAnsi="Times New Roman"/>
      <w:b/>
      <w:i/>
      <w:spacing w:val="0"/>
      <w:sz w:val="23"/>
    </w:rPr>
  </w:style>
  <w:style w:type="paragraph" w:customStyle="1" w:styleId="src">
    <w:name w:val="src"/>
    <w:basedOn w:val="a3"/>
    <w:rsid w:val="0036568F"/>
    <w:pPr>
      <w:spacing w:after="225"/>
    </w:pPr>
    <w:rPr>
      <w:i/>
      <w:iCs/>
      <w:color w:val="939756"/>
      <w:sz w:val="17"/>
      <w:szCs w:val="17"/>
    </w:rPr>
  </w:style>
  <w:style w:type="paragraph" w:customStyle="1" w:styleId="3f4">
    <w:name w:val="Обычный3"/>
    <w:rsid w:val="0036568F"/>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36568F"/>
    <w:pPr>
      <w:widowControl w:val="0"/>
      <w:autoSpaceDE w:val="0"/>
      <w:autoSpaceDN w:val="0"/>
      <w:adjustRightInd w:val="0"/>
      <w:spacing w:line="317" w:lineRule="exact"/>
      <w:ind w:firstLine="355"/>
      <w:jc w:val="both"/>
    </w:pPr>
  </w:style>
  <w:style w:type="character" w:customStyle="1" w:styleId="FontStyle924">
    <w:name w:val="Font Style924"/>
    <w:rsid w:val="0036568F"/>
    <w:rPr>
      <w:rFonts w:ascii="Times New Roman" w:hAnsi="Times New Roman" w:cs="Times New Roman"/>
      <w:b/>
      <w:bCs/>
      <w:i/>
      <w:iCs/>
      <w:sz w:val="12"/>
      <w:szCs w:val="12"/>
    </w:rPr>
  </w:style>
  <w:style w:type="paragraph" w:customStyle="1" w:styleId="Style451">
    <w:name w:val="Style451"/>
    <w:basedOn w:val="a3"/>
    <w:rsid w:val="0036568F"/>
    <w:pPr>
      <w:widowControl w:val="0"/>
      <w:autoSpaceDE w:val="0"/>
      <w:autoSpaceDN w:val="0"/>
      <w:adjustRightInd w:val="0"/>
    </w:pPr>
  </w:style>
  <w:style w:type="character" w:customStyle="1" w:styleId="FontStyle818">
    <w:name w:val="Font Style818"/>
    <w:rsid w:val="0036568F"/>
    <w:rPr>
      <w:rFonts w:ascii="Times New Roman" w:hAnsi="Times New Roman" w:cs="Times New Roman"/>
      <w:b/>
      <w:bCs/>
      <w:sz w:val="16"/>
      <w:szCs w:val="16"/>
    </w:rPr>
  </w:style>
  <w:style w:type="character" w:customStyle="1" w:styleId="FontStyle998">
    <w:name w:val="Font Style998"/>
    <w:rsid w:val="0036568F"/>
    <w:rPr>
      <w:rFonts w:ascii="Times New Roman" w:hAnsi="Times New Roman" w:cs="Times New Roman"/>
      <w:b/>
      <w:bCs/>
      <w:spacing w:val="-10"/>
      <w:sz w:val="22"/>
      <w:szCs w:val="22"/>
    </w:rPr>
  </w:style>
  <w:style w:type="paragraph" w:customStyle="1" w:styleId="Style411">
    <w:name w:val="Style411"/>
    <w:basedOn w:val="a3"/>
    <w:rsid w:val="0036568F"/>
    <w:pPr>
      <w:widowControl w:val="0"/>
      <w:autoSpaceDE w:val="0"/>
      <w:autoSpaceDN w:val="0"/>
      <w:adjustRightInd w:val="0"/>
    </w:pPr>
  </w:style>
  <w:style w:type="character" w:customStyle="1" w:styleId="FontStyle812">
    <w:name w:val="Font Style812"/>
    <w:rsid w:val="0036568F"/>
    <w:rPr>
      <w:rFonts w:ascii="Times New Roman" w:hAnsi="Times New Roman" w:cs="Times New Roman"/>
      <w:b/>
      <w:bCs/>
      <w:spacing w:val="-10"/>
      <w:sz w:val="30"/>
      <w:szCs w:val="30"/>
    </w:rPr>
  </w:style>
  <w:style w:type="character" w:customStyle="1" w:styleId="FontStyle947">
    <w:name w:val="Font Style947"/>
    <w:rsid w:val="0036568F"/>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36568F"/>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36568F"/>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36568F"/>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36568F"/>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36568F"/>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36568F"/>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36568F"/>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36568F"/>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36568F"/>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36568F"/>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36568F"/>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36568F"/>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36568F"/>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36568F"/>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36568F"/>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36568F"/>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36568F"/>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36568F"/>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36568F"/>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36568F"/>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36568F"/>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36568F"/>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36568F"/>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36568F"/>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36568F"/>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36568F"/>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36568F"/>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36568F"/>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36568F"/>
    <w:rPr>
      <w:rFonts w:ascii="Times New Roman" w:hAnsi="Times New Roman"/>
      <w:bCs w:val="0"/>
      <w:i w:val="0"/>
      <w:sz w:val="24"/>
      <w:lang w:eastAsia="ru-RU"/>
    </w:rPr>
  </w:style>
  <w:style w:type="paragraph" w:customStyle="1" w:styleId="FR5">
    <w:name w:val="FR5"/>
    <w:rsid w:val="0036568F"/>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36568F"/>
    <w:pPr>
      <w:spacing w:before="100" w:beforeAutospacing="1" w:after="100" w:afterAutospacing="1"/>
    </w:pPr>
  </w:style>
  <w:style w:type="paragraph" w:customStyle="1" w:styleId="unip">
    <w:name w:val="unip"/>
    <w:basedOn w:val="a3"/>
    <w:rsid w:val="0036568F"/>
    <w:pPr>
      <w:spacing w:before="100" w:beforeAutospacing="1" w:after="100" w:afterAutospacing="1"/>
    </w:pPr>
  </w:style>
  <w:style w:type="character" w:customStyle="1" w:styleId="modinfo">
    <w:name w:val="modinfo"/>
    <w:rsid w:val="0036568F"/>
  </w:style>
  <w:style w:type="character" w:customStyle="1" w:styleId="style81">
    <w:name w:val="style81"/>
    <w:rsid w:val="0036568F"/>
    <w:rPr>
      <w:b/>
      <w:bCs/>
      <w:color w:val="333333"/>
      <w:sz w:val="31"/>
      <w:szCs w:val="31"/>
    </w:rPr>
  </w:style>
  <w:style w:type="character" w:customStyle="1" w:styleId="affffffff7">
    <w:name w:val="Разрядка"/>
    <w:rsid w:val="0036568F"/>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36568F"/>
    <w:rPr>
      <w:sz w:val="24"/>
      <w:szCs w:val="24"/>
      <w:lang w:val="ru-RU" w:eastAsia="ru-RU" w:bidi="hi-IN"/>
    </w:rPr>
  </w:style>
  <w:style w:type="character" w:customStyle="1" w:styleId="401">
    <w:name w:val="Знак Знак40"/>
    <w:locked/>
    <w:rsid w:val="0036568F"/>
    <w:rPr>
      <w:rFonts w:ascii="Arial" w:hAnsi="Arial"/>
      <w:b/>
      <w:sz w:val="26"/>
    </w:rPr>
  </w:style>
  <w:style w:type="character" w:customStyle="1" w:styleId="290">
    <w:name w:val="Знак Знак29"/>
    <w:locked/>
    <w:rsid w:val="0036568F"/>
    <w:rPr>
      <w:sz w:val="24"/>
    </w:rPr>
  </w:style>
  <w:style w:type="character" w:customStyle="1" w:styleId="21c">
    <w:name w:val="Красная строка 2 Знак1"/>
    <w:rsid w:val="0036568F"/>
    <w:rPr>
      <w:sz w:val="24"/>
      <w:lang w:val="ru-RU" w:eastAsia="ru-RU"/>
    </w:rPr>
  </w:style>
  <w:style w:type="character" w:customStyle="1" w:styleId="3231Heading121">
    <w:name w:val="Знак Знак3;Текст Знак2;Знак3 Знак1;Heading 12 Знак1 Знак Знак"/>
    <w:locked/>
    <w:rsid w:val="0036568F"/>
    <w:rPr>
      <w:sz w:val="24"/>
      <w:lang w:val="ru-RU" w:eastAsia="ru-RU"/>
    </w:rPr>
  </w:style>
  <w:style w:type="character" w:customStyle="1" w:styleId="391">
    <w:name w:val="Знак Знак39"/>
    <w:locked/>
    <w:rsid w:val="0036568F"/>
    <w:rPr>
      <w:b/>
      <w:sz w:val="28"/>
    </w:rPr>
  </w:style>
  <w:style w:type="character" w:customStyle="1" w:styleId="381">
    <w:name w:val="Знак Знак38"/>
    <w:locked/>
    <w:rsid w:val="0036568F"/>
    <w:rPr>
      <w:b/>
      <w:i/>
      <w:sz w:val="26"/>
    </w:rPr>
  </w:style>
  <w:style w:type="character" w:customStyle="1" w:styleId="371">
    <w:name w:val="Знак Знак37"/>
    <w:locked/>
    <w:rsid w:val="0036568F"/>
    <w:rPr>
      <w:b/>
      <w:sz w:val="22"/>
      <w:lang w:val="ru-RU" w:eastAsia="ru-RU"/>
    </w:rPr>
  </w:style>
  <w:style w:type="character" w:customStyle="1" w:styleId="361">
    <w:name w:val="Знак Знак36"/>
    <w:locked/>
    <w:rsid w:val="0036568F"/>
    <w:rPr>
      <w:sz w:val="24"/>
      <w:lang w:val="ru-RU" w:eastAsia="ru-RU"/>
    </w:rPr>
  </w:style>
  <w:style w:type="character" w:customStyle="1" w:styleId="351">
    <w:name w:val="Знак Знак35"/>
    <w:uiPriority w:val="99"/>
    <w:locked/>
    <w:rsid w:val="0036568F"/>
    <w:rPr>
      <w:rFonts w:ascii="Calibri" w:hAnsi="Calibri"/>
      <w:i/>
      <w:sz w:val="24"/>
      <w:lang w:eastAsia="en-US"/>
    </w:rPr>
  </w:style>
  <w:style w:type="character" w:customStyle="1" w:styleId="342">
    <w:name w:val="Знак Знак34"/>
    <w:locked/>
    <w:rsid w:val="0036568F"/>
    <w:rPr>
      <w:rFonts w:ascii="Arial" w:hAnsi="Arial"/>
      <w:sz w:val="22"/>
      <w:lang w:val="ru-RU" w:eastAsia="ru-RU"/>
    </w:rPr>
  </w:style>
  <w:style w:type="character" w:customStyle="1" w:styleId="301">
    <w:name w:val="Знак Знак301"/>
    <w:locked/>
    <w:rsid w:val="0036568F"/>
    <w:rPr>
      <w:sz w:val="24"/>
    </w:rPr>
  </w:style>
  <w:style w:type="character" w:customStyle="1" w:styleId="272">
    <w:name w:val="Знак Знак27"/>
    <w:locked/>
    <w:rsid w:val="0036568F"/>
    <w:rPr>
      <w:sz w:val="24"/>
    </w:rPr>
  </w:style>
  <w:style w:type="paragraph" w:customStyle="1" w:styleId="affffffff8">
    <w:name w:val="Об"/>
    <w:rsid w:val="0036568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36568F"/>
    <w:rPr>
      <w:sz w:val="24"/>
      <w:lang w:val="en-US"/>
    </w:rPr>
  </w:style>
  <w:style w:type="paragraph" w:customStyle="1" w:styleId="stepanov">
    <w:name w:val="stepanov"/>
    <w:basedOn w:val="af3"/>
    <w:rsid w:val="0036568F"/>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36568F"/>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36568F"/>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36568F"/>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36568F"/>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36568F"/>
    <w:rPr>
      <w:iCs/>
    </w:rPr>
  </w:style>
  <w:style w:type="character" w:customStyle="1" w:styleId="720">
    <w:name w:val="Знак Знак72"/>
    <w:rsid w:val="0036568F"/>
    <w:rPr>
      <w:sz w:val="16"/>
      <w:lang w:val="ru-RU" w:eastAsia="ru-RU"/>
    </w:rPr>
  </w:style>
  <w:style w:type="paragraph" w:customStyle="1" w:styleId="08">
    <w:name w:val="Стиль По ширине Первая строка:  08 см"/>
    <w:basedOn w:val="a3"/>
    <w:rsid w:val="0036568F"/>
    <w:pPr>
      <w:ind w:firstLine="454"/>
      <w:jc w:val="both"/>
    </w:pPr>
  </w:style>
  <w:style w:type="character" w:customStyle="1" w:styleId="orange">
    <w:name w:val="orange"/>
    <w:rsid w:val="0036568F"/>
  </w:style>
  <w:style w:type="character" w:customStyle="1" w:styleId="gray">
    <w:name w:val="gray"/>
    <w:rsid w:val="0036568F"/>
  </w:style>
  <w:style w:type="paragraph" w:customStyle="1" w:styleId="affffffff9">
    <w:name w:val="Основной тект"/>
    <w:basedOn w:val="a3"/>
    <w:link w:val="affffffffa"/>
    <w:rsid w:val="0036568F"/>
    <w:pPr>
      <w:ind w:firstLine="454"/>
      <w:jc w:val="both"/>
    </w:pPr>
  </w:style>
  <w:style w:type="character" w:customStyle="1" w:styleId="affffffffa">
    <w:name w:val="Основной тект Знак"/>
    <w:link w:val="affffffff9"/>
    <w:locked/>
    <w:rsid w:val="0036568F"/>
    <w:rPr>
      <w:rFonts w:ascii="Times New Roman" w:eastAsia="Times New Roman" w:hAnsi="Times New Roman" w:cs="Times New Roman"/>
      <w:sz w:val="24"/>
      <w:szCs w:val="24"/>
      <w:lang w:eastAsia="ru-RU"/>
    </w:rPr>
  </w:style>
  <w:style w:type="paragraph" w:customStyle="1" w:styleId="affffffffb">
    <w:name w:val="Примечание"/>
    <w:basedOn w:val="a3"/>
    <w:rsid w:val="0036568F"/>
    <w:pPr>
      <w:ind w:firstLine="454"/>
      <w:jc w:val="both"/>
    </w:pPr>
    <w:rPr>
      <w:i/>
    </w:rPr>
  </w:style>
  <w:style w:type="character" w:customStyle="1" w:styleId="nameautor3">
    <w:name w:val="name_autor3"/>
    <w:rsid w:val="0036568F"/>
    <w:rPr>
      <w:rFonts w:cs="Times New Roman"/>
    </w:rPr>
  </w:style>
  <w:style w:type="paragraph" w:customStyle="1" w:styleId="affffffffc">
    <w:name w:val="Прижатый влево"/>
    <w:basedOn w:val="a3"/>
    <w:next w:val="a3"/>
    <w:rsid w:val="0036568F"/>
    <w:pPr>
      <w:autoSpaceDE w:val="0"/>
      <w:autoSpaceDN w:val="0"/>
      <w:adjustRightInd w:val="0"/>
    </w:pPr>
    <w:rPr>
      <w:rFonts w:ascii="Arial" w:hAnsi="Arial"/>
      <w:sz w:val="20"/>
      <w:szCs w:val="20"/>
    </w:rPr>
  </w:style>
  <w:style w:type="paragraph" w:customStyle="1" w:styleId="11a">
    <w:name w:val="Обычный11"/>
    <w:rsid w:val="0036568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36568F"/>
    <w:pPr>
      <w:spacing w:before="100" w:beforeAutospacing="1" w:after="100" w:afterAutospacing="1"/>
    </w:pPr>
  </w:style>
  <w:style w:type="paragraph" w:customStyle="1" w:styleId="affffffffd">
    <w:name w:val="Нормальный (таблица)"/>
    <w:basedOn w:val="a3"/>
    <w:next w:val="a3"/>
    <w:rsid w:val="0036568F"/>
    <w:pPr>
      <w:widowControl w:val="0"/>
      <w:autoSpaceDE w:val="0"/>
      <w:autoSpaceDN w:val="0"/>
      <w:adjustRightInd w:val="0"/>
      <w:jc w:val="both"/>
    </w:pPr>
    <w:rPr>
      <w:rFonts w:ascii="Arial" w:hAnsi="Arial" w:cs="Arial"/>
    </w:rPr>
  </w:style>
  <w:style w:type="character" w:customStyle="1" w:styleId="ft523">
    <w:name w:val="ft523"/>
    <w:rsid w:val="0036568F"/>
    <w:rPr>
      <w:rFonts w:cs="Times New Roman"/>
    </w:rPr>
  </w:style>
  <w:style w:type="character" w:customStyle="1" w:styleId="ft553">
    <w:name w:val="ft553"/>
    <w:rsid w:val="0036568F"/>
    <w:rPr>
      <w:rFonts w:cs="Times New Roman"/>
    </w:rPr>
  </w:style>
  <w:style w:type="character" w:customStyle="1" w:styleId="ft672">
    <w:name w:val="ft672"/>
    <w:rsid w:val="0036568F"/>
    <w:rPr>
      <w:rFonts w:cs="Times New Roman"/>
    </w:rPr>
  </w:style>
  <w:style w:type="character" w:customStyle="1" w:styleId="formlabels1">
    <w:name w:val="form_labels1"/>
    <w:rsid w:val="0036568F"/>
    <w:rPr>
      <w:rFonts w:ascii="Verdana" w:hAnsi="Verdana"/>
      <w:sz w:val="16"/>
    </w:rPr>
  </w:style>
  <w:style w:type="paragraph" w:customStyle="1" w:styleId="2ff4">
    <w:name w:val="Знак Знак2 Знак Знак Знак Знак Знак Знак Знак Знак Знак Знак"/>
    <w:basedOn w:val="a3"/>
    <w:rsid w:val="0036568F"/>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36568F"/>
    <w:rPr>
      <w:rFonts w:ascii="Verdana" w:hAnsi="Verdana"/>
      <w:b/>
      <w:color w:val="7C9DC0"/>
      <w:sz w:val="22"/>
      <w:shd w:val="clear" w:color="auto" w:fill="FAF0E6"/>
    </w:rPr>
  </w:style>
  <w:style w:type="paragraph" w:customStyle="1" w:styleId="cjk">
    <w:name w:val="cjk"/>
    <w:basedOn w:val="a3"/>
    <w:rsid w:val="0036568F"/>
    <w:pPr>
      <w:spacing w:before="100" w:beforeAutospacing="1" w:after="115"/>
    </w:pPr>
    <w:rPr>
      <w:color w:val="000000"/>
      <w:sz w:val="20"/>
      <w:szCs w:val="20"/>
    </w:rPr>
  </w:style>
  <w:style w:type="paragraph" w:customStyle="1" w:styleId="ctl">
    <w:name w:val="ctl"/>
    <w:basedOn w:val="a3"/>
    <w:rsid w:val="0036568F"/>
    <w:pPr>
      <w:spacing w:before="100" w:beforeAutospacing="1" w:after="115"/>
    </w:pPr>
    <w:rPr>
      <w:rFonts w:ascii="Calibri" w:hAnsi="Calibri"/>
      <w:color w:val="000000"/>
      <w:sz w:val="20"/>
      <w:szCs w:val="20"/>
    </w:rPr>
  </w:style>
  <w:style w:type="character" w:customStyle="1" w:styleId="ft1100">
    <w:name w:val="ft1100"/>
    <w:rsid w:val="0036568F"/>
    <w:rPr>
      <w:rFonts w:cs="Times New Roman"/>
    </w:rPr>
  </w:style>
  <w:style w:type="character" w:customStyle="1" w:styleId="ft1168">
    <w:name w:val="ft1168"/>
    <w:rsid w:val="0036568F"/>
    <w:rPr>
      <w:rFonts w:cs="Times New Roman"/>
    </w:rPr>
  </w:style>
  <w:style w:type="character" w:customStyle="1" w:styleId="ft1237">
    <w:name w:val="ft1237"/>
    <w:rsid w:val="0036568F"/>
    <w:rPr>
      <w:rFonts w:cs="Times New Roman"/>
    </w:rPr>
  </w:style>
  <w:style w:type="character" w:customStyle="1" w:styleId="ft1245">
    <w:name w:val="ft1245"/>
    <w:rsid w:val="0036568F"/>
    <w:rPr>
      <w:rFonts w:cs="Times New Roman"/>
    </w:rPr>
  </w:style>
  <w:style w:type="paragraph" w:customStyle="1" w:styleId="2ff5">
    <w:name w:val="[О] Загол. 2 ур."/>
    <w:rsid w:val="0036568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36568F"/>
    <w:rPr>
      <w:b/>
      <w:caps/>
      <w:sz w:val="24"/>
      <w:lang w:val="ru-RU" w:eastAsia="ru-RU"/>
    </w:rPr>
  </w:style>
  <w:style w:type="character" w:customStyle="1" w:styleId="162">
    <w:name w:val="Знак Знак162"/>
    <w:rsid w:val="0036568F"/>
    <w:rPr>
      <w:rFonts w:ascii="Cambria" w:eastAsia="Times New Roman" w:hAnsi="Cambria"/>
      <w:b/>
      <w:kern w:val="32"/>
      <w:sz w:val="32"/>
    </w:rPr>
  </w:style>
  <w:style w:type="paragraph" w:customStyle="1" w:styleId="BodyText22">
    <w:name w:val="Body Text 22"/>
    <w:basedOn w:val="a3"/>
    <w:rsid w:val="0036568F"/>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36568F"/>
    <w:pPr>
      <w:ind w:left="600" w:hanging="600"/>
      <w:jc w:val="both"/>
    </w:pPr>
    <w:rPr>
      <w:rFonts w:eastAsia="MS Mincho"/>
      <w:sz w:val="28"/>
      <w:szCs w:val="28"/>
      <w:lang w:eastAsia="ja-JP"/>
    </w:rPr>
  </w:style>
  <w:style w:type="paragraph" w:customStyle="1" w:styleId="affffffffe">
    <w:name w:val="Îñíîâíîé"/>
    <w:basedOn w:val="a3"/>
    <w:rsid w:val="0036568F"/>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36568F"/>
    <w:pPr>
      <w:overflowPunct w:val="0"/>
      <w:autoSpaceDE w:val="0"/>
      <w:autoSpaceDN w:val="0"/>
      <w:adjustRightInd w:val="0"/>
      <w:jc w:val="center"/>
      <w:textAlignment w:val="baseline"/>
    </w:pPr>
    <w:rPr>
      <w:sz w:val="28"/>
      <w:szCs w:val="20"/>
    </w:rPr>
  </w:style>
  <w:style w:type="character" w:customStyle="1" w:styleId="name">
    <w:name w:val="name"/>
    <w:rsid w:val="0036568F"/>
    <w:rPr>
      <w:rFonts w:cs="Times New Roman"/>
    </w:rPr>
  </w:style>
  <w:style w:type="paragraph" w:customStyle="1" w:styleId="acaae">
    <w:name w:val="?acaae"/>
    <w:basedOn w:val="a3"/>
    <w:rsid w:val="0036568F"/>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36568F"/>
    <w:pPr>
      <w:widowControl w:val="0"/>
      <w:ind w:left="720" w:firstLine="400"/>
      <w:jc w:val="both"/>
    </w:pPr>
  </w:style>
  <w:style w:type="paragraph" w:customStyle="1" w:styleId="326">
    <w:name w:val="Основной текст с отступом 32"/>
    <w:basedOn w:val="a3"/>
    <w:rsid w:val="0036568F"/>
    <w:pPr>
      <w:overflowPunct w:val="0"/>
      <w:autoSpaceDE w:val="0"/>
      <w:autoSpaceDN w:val="0"/>
      <w:adjustRightInd w:val="0"/>
      <w:spacing w:after="120"/>
      <w:ind w:left="283"/>
      <w:textAlignment w:val="baseline"/>
    </w:pPr>
    <w:rPr>
      <w:sz w:val="16"/>
      <w:szCs w:val="20"/>
    </w:rPr>
  </w:style>
  <w:style w:type="character" w:customStyle="1" w:styleId="ft3087">
    <w:name w:val="ft3087"/>
    <w:rsid w:val="0036568F"/>
    <w:rPr>
      <w:rFonts w:cs="Times New Roman"/>
    </w:rPr>
  </w:style>
  <w:style w:type="character" w:customStyle="1" w:styleId="ft3162">
    <w:name w:val="ft3162"/>
    <w:rsid w:val="0036568F"/>
    <w:rPr>
      <w:rFonts w:cs="Times New Roman"/>
    </w:rPr>
  </w:style>
  <w:style w:type="character" w:customStyle="1" w:styleId="ft1373">
    <w:name w:val="ft1373"/>
    <w:rsid w:val="0036568F"/>
    <w:rPr>
      <w:rFonts w:cs="Times New Roman"/>
    </w:rPr>
  </w:style>
  <w:style w:type="character" w:customStyle="1" w:styleId="ft32">
    <w:name w:val="ft32"/>
    <w:rsid w:val="0036568F"/>
    <w:rPr>
      <w:rFonts w:cs="Times New Roman"/>
    </w:rPr>
  </w:style>
  <w:style w:type="character" w:customStyle="1" w:styleId="ft1433">
    <w:name w:val="ft1433"/>
    <w:rsid w:val="0036568F"/>
    <w:rPr>
      <w:rFonts w:cs="Times New Roman"/>
    </w:rPr>
  </w:style>
  <w:style w:type="character" w:customStyle="1" w:styleId="ft1481">
    <w:name w:val="ft1481"/>
    <w:rsid w:val="0036568F"/>
    <w:rPr>
      <w:rFonts w:cs="Times New Roman"/>
    </w:rPr>
  </w:style>
  <w:style w:type="character" w:customStyle="1" w:styleId="ft1536">
    <w:name w:val="ft1536"/>
    <w:rsid w:val="0036568F"/>
    <w:rPr>
      <w:rFonts w:cs="Times New Roman"/>
    </w:rPr>
  </w:style>
  <w:style w:type="character" w:customStyle="1" w:styleId="ft1543">
    <w:name w:val="ft1543"/>
    <w:rsid w:val="0036568F"/>
    <w:rPr>
      <w:rFonts w:cs="Times New Roman"/>
    </w:rPr>
  </w:style>
  <w:style w:type="character" w:customStyle="1" w:styleId="ft1">
    <w:name w:val="ft1"/>
    <w:rsid w:val="0036568F"/>
    <w:rPr>
      <w:rFonts w:cs="Times New Roman"/>
    </w:rPr>
  </w:style>
  <w:style w:type="character" w:customStyle="1" w:styleId="ft1546">
    <w:name w:val="ft1546"/>
    <w:rsid w:val="0036568F"/>
    <w:rPr>
      <w:rFonts w:cs="Times New Roman"/>
    </w:rPr>
  </w:style>
  <w:style w:type="character" w:customStyle="1" w:styleId="ft1550">
    <w:name w:val="ft1550"/>
    <w:rsid w:val="0036568F"/>
    <w:rPr>
      <w:rFonts w:cs="Times New Roman"/>
    </w:rPr>
  </w:style>
  <w:style w:type="character" w:customStyle="1" w:styleId="ft1571">
    <w:name w:val="ft1571"/>
    <w:rsid w:val="0036568F"/>
    <w:rPr>
      <w:rFonts w:cs="Times New Roman"/>
    </w:rPr>
  </w:style>
  <w:style w:type="character" w:customStyle="1" w:styleId="ft1577">
    <w:name w:val="ft1577"/>
    <w:rsid w:val="0036568F"/>
    <w:rPr>
      <w:rFonts w:cs="Times New Roman"/>
    </w:rPr>
  </w:style>
  <w:style w:type="character" w:customStyle="1" w:styleId="ft1583">
    <w:name w:val="ft1583"/>
    <w:rsid w:val="0036568F"/>
    <w:rPr>
      <w:rFonts w:cs="Times New Roman"/>
    </w:rPr>
  </w:style>
  <w:style w:type="character" w:customStyle="1" w:styleId="ft1593">
    <w:name w:val="ft1593"/>
    <w:rsid w:val="0036568F"/>
    <w:rPr>
      <w:rFonts w:cs="Times New Roman"/>
    </w:rPr>
  </w:style>
  <w:style w:type="character" w:customStyle="1" w:styleId="ft1641">
    <w:name w:val="ft1641"/>
    <w:rsid w:val="0036568F"/>
    <w:rPr>
      <w:rFonts w:cs="Times New Roman"/>
    </w:rPr>
  </w:style>
  <w:style w:type="character" w:customStyle="1" w:styleId="ft1671">
    <w:name w:val="ft1671"/>
    <w:rsid w:val="0036568F"/>
    <w:rPr>
      <w:rFonts w:cs="Times New Roman"/>
    </w:rPr>
  </w:style>
  <w:style w:type="character" w:customStyle="1" w:styleId="ft1723">
    <w:name w:val="ft1723"/>
    <w:rsid w:val="0036568F"/>
    <w:rPr>
      <w:rFonts w:cs="Times New Roman"/>
    </w:rPr>
  </w:style>
  <w:style w:type="character" w:customStyle="1" w:styleId="ft1809">
    <w:name w:val="ft1809"/>
    <w:rsid w:val="0036568F"/>
    <w:rPr>
      <w:rFonts w:cs="Times New Roman"/>
    </w:rPr>
  </w:style>
  <w:style w:type="character" w:customStyle="1" w:styleId="ft1814">
    <w:name w:val="ft1814"/>
    <w:rsid w:val="0036568F"/>
    <w:rPr>
      <w:rFonts w:cs="Times New Roman"/>
    </w:rPr>
  </w:style>
  <w:style w:type="character" w:customStyle="1" w:styleId="ft1827">
    <w:name w:val="ft1827"/>
    <w:rsid w:val="0036568F"/>
    <w:rPr>
      <w:rFonts w:cs="Times New Roman"/>
    </w:rPr>
  </w:style>
  <w:style w:type="character" w:customStyle="1" w:styleId="ft1831">
    <w:name w:val="ft1831"/>
    <w:rsid w:val="0036568F"/>
    <w:rPr>
      <w:rFonts w:cs="Times New Roman"/>
    </w:rPr>
  </w:style>
  <w:style w:type="character" w:customStyle="1" w:styleId="ft1837">
    <w:name w:val="ft1837"/>
    <w:rsid w:val="0036568F"/>
    <w:rPr>
      <w:rFonts w:cs="Times New Roman"/>
    </w:rPr>
  </w:style>
  <w:style w:type="character" w:customStyle="1" w:styleId="ft1857">
    <w:name w:val="ft1857"/>
    <w:rsid w:val="0036568F"/>
    <w:rPr>
      <w:rFonts w:cs="Times New Roman"/>
    </w:rPr>
  </w:style>
  <w:style w:type="character" w:customStyle="1" w:styleId="ft1873">
    <w:name w:val="ft1873"/>
    <w:rsid w:val="0036568F"/>
    <w:rPr>
      <w:rFonts w:cs="Times New Roman"/>
    </w:rPr>
  </w:style>
  <w:style w:type="character" w:customStyle="1" w:styleId="ft1932">
    <w:name w:val="ft1932"/>
    <w:rsid w:val="0036568F"/>
    <w:rPr>
      <w:rFonts w:cs="Times New Roman"/>
    </w:rPr>
  </w:style>
  <w:style w:type="character" w:customStyle="1" w:styleId="ft1995">
    <w:name w:val="ft1995"/>
    <w:rsid w:val="0036568F"/>
    <w:rPr>
      <w:rFonts w:cs="Times New Roman"/>
    </w:rPr>
  </w:style>
  <w:style w:type="character" w:customStyle="1" w:styleId="ft2033">
    <w:name w:val="ft2033"/>
    <w:rsid w:val="0036568F"/>
    <w:rPr>
      <w:rFonts w:cs="Times New Roman"/>
    </w:rPr>
  </w:style>
  <w:style w:type="character" w:customStyle="1" w:styleId="ft11943">
    <w:name w:val="ft11943"/>
    <w:rsid w:val="0036568F"/>
    <w:rPr>
      <w:rFonts w:cs="Times New Roman"/>
    </w:rPr>
  </w:style>
  <w:style w:type="character" w:customStyle="1" w:styleId="ft12010">
    <w:name w:val="ft12010"/>
    <w:rsid w:val="0036568F"/>
    <w:rPr>
      <w:rFonts w:cs="Times New Roman"/>
    </w:rPr>
  </w:style>
  <w:style w:type="character" w:customStyle="1" w:styleId="ft12050">
    <w:name w:val="ft12050"/>
    <w:rsid w:val="0036568F"/>
    <w:rPr>
      <w:rFonts w:cs="Times New Roman"/>
    </w:rPr>
  </w:style>
  <w:style w:type="character" w:customStyle="1" w:styleId="ft12104">
    <w:name w:val="ft12104"/>
    <w:rsid w:val="0036568F"/>
    <w:rPr>
      <w:rFonts w:cs="Times New Roman"/>
    </w:rPr>
  </w:style>
  <w:style w:type="character" w:customStyle="1" w:styleId="ft12139">
    <w:name w:val="ft12139"/>
    <w:rsid w:val="0036568F"/>
    <w:rPr>
      <w:rFonts w:cs="Times New Roman"/>
    </w:rPr>
  </w:style>
  <w:style w:type="character" w:customStyle="1" w:styleId="ft12166">
    <w:name w:val="ft12166"/>
    <w:rsid w:val="0036568F"/>
    <w:rPr>
      <w:rFonts w:cs="Times New Roman"/>
    </w:rPr>
  </w:style>
  <w:style w:type="character" w:customStyle="1" w:styleId="ft12184">
    <w:name w:val="ft12184"/>
    <w:rsid w:val="0036568F"/>
    <w:rPr>
      <w:rFonts w:cs="Times New Roman"/>
    </w:rPr>
  </w:style>
  <w:style w:type="character" w:customStyle="1" w:styleId="ft12250">
    <w:name w:val="ft12250"/>
    <w:rsid w:val="0036568F"/>
    <w:rPr>
      <w:rFonts w:cs="Times New Roman"/>
    </w:rPr>
  </w:style>
  <w:style w:type="character" w:customStyle="1" w:styleId="ft12278">
    <w:name w:val="ft12278"/>
    <w:rsid w:val="0036568F"/>
    <w:rPr>
      <w:rFonts w:cs="Times New Roman"/>
    </w:rPr>
  </w:style>
  <w:style w:type="character" w:customStyle="1" w:styleId="ft12329">
    <w:name w:val="ft12329"/>
    <w:rsid w:val="0036568F"/>
    <w:rPr>
      <w:rFonts w:cs="Times New Roman"/>
    </w:rPr>
  </w:style>
  <w:style w:type="character" w:customStyle="1" w:styleId="ft12373">
    <w:name w:val="ft12373"/>
    <w:rsid w:val="0036568F"/>
    <w:rPr>
      <w:rFonts w:cs="Times New Roman"/>
    </w:rPr>
  </w:style>
  <w:style w:type="character" w:customStyle="1" w:styleId="ft12374">
    <w:name w:val="ft12374"/>
    <w:rsid w:val="0036568F"/>
    <w:rPr>
      <w:rFonts w:cs="Times New Roman"/>
    </w:rPr>
  </w:style>
  <w:style w:type="character" w:customStyle="1" w:styleId="ft12429">
    <w:name w:val="ft12429"/>
    <w:rsid w:val="0036568F"/>
    <w:rPr>
      <w:rFonts w:cs="Times New Roman"/>
    </w:rPr>
  </w:style>
  <w:style w:type="character" w:customStyle="1" w:styleId="ft12471">
    <w:name w:val="ft12471"/>
    <w:rsid w:val="0036568F"/>
    <w:rPr>
      <w:rFonts w:cs="Times New Roman"/>
    </w:rPr>
  </w:style>
  <w:style w:type="character" w:customStyle="1" w:styleId="ft12500">
    <w:name w:val="ft12500"/>
    <w:rsid w:val="0036568F"/>
    <w:rPr>
      <w:rFonts w:cs="Times New Roman"/>
    </w:rPr>
  </w:style>
  <w:style w:type="character" w:customStyle="1" w:styleId="ft12501">
    <w:name w:val="ft12501"/>
    <w:rsid w:val="0036568F"/>
    <w:rPr>
      <w:rFonts w:cs="Times New Roman"/>
    </w:rPr>
  </w:style>
  <w:style w:type="character" w:customStyle="1" w:styleId="ft12561">
    <w:name w:val="ft12561"/>
    <w:rsid w:val="0036568F"/>
    <w:rPr>
      <w:rFonts w:cs="Times New Roman"/>
    </w:rPr>
  </w:style>
  <w:style w:type="character" w:customStyle="1" w:styleId="ft12562">
    <w:name w:val="ft12562"/>
    <w:rsid w:val="0036568F"/>
    <w:rPr>
      <w:rFonts w:cs="Times New Roman"/>
    </w:rPr>
  </w:style>
  <w:style w:type="character" w:customStyle="1" w:styleId="ft12589">
    <w:name w:val="ft12589"/>
    <w:rsid w:val="0036568F"/>
    <w:rPr>
      <w:rFonts w:cs="Times New Roman"/>
    </w:rPr>
  </w:style>
  <w:style w:type="character" w:customStyle="1" w:styleId="ft12609">
    <w:name w:val="ft12609"/>
    <w:rsid w:val="0036568F"/>
    <w:rPr>
      <w:rFonts w:cs="Times New Roman"/>
    </w:rPr>
  </w:style>
  <w:style w:type="character" w:customStyle="1" w:styleId="ft12670">
    <w:name w:val="ft12670"/>
    <w:rsid w:val="0036568F"/>
    <w:rPr>
      <w:rFonts w:cs="Times New Roman"/>
    </w:rPr>
  </w:style>
  <w:style w:type="character" w:customStyle="1" w:styleId="ft12676">
    <w:name w:val="ft12676"/>
    <w:rsid w:val="0036568F"/>
    <w:rPr>
      <w:rFonts w:cs="Times New Roman"/>
    </w:rPr>
  </w:style>
  <w:style w:type="character" w:customStyle="1" w:styleId="ft12686">
    <w:name w:val="ft12686"/>
    <w:rsid w:val="0036568F"/>
    <w:rPr>
      <w:rFonts w:cs="Times New Roman"/>
    </w:rPr>
  </w:style>
  <w:style w:type="character" w:customStyle="1" w:styleId="ft12696">
    <w:name w:val="ft12696"/>
    <w:rsid w:val="0036568F"/>
    <w:rPr>
      <w:rFonts w:cs="Times New Roman"/>
    </w:rPr>
  </w:style>
  <w:style w:type="character" w:customStyle="1" w:styleId="ft12701">
    <w:name w:val="ft12701"/>
    <w:rsid w:val="0036568F"/>
    <w:rPr>
      <w:rFonts w:cs="Times New Roman"/>
    </w:rPr>
  </w:style>
  <w:style w:type="character" w:customStyle="1" w:styleId="ft12708">
    <w:name w:val="ft12708"/>
    <w:rsid w:val="0036568F"/>
    <w:rPr>
      <w:rFonts w:cs="Times New Roman"/>
    </w:rPr>
  </w:style>
  <w:style w:type="character" w:customStyle="1" w:styleId="ft12715">
    <w:name w:val="ft12715"/>
    <w:rsid w:val="0036568F"/>
    <w:rPr>
      <w:rFonts w:cs="Times New Roman"/>
    </w:rPr>
  </w:style>
  <w:style w:type="character" w:customStyle="1" w:styleId="ft12722">
    <w:name w:val="ft12722"/>
    <w:rsid w:val="0036568F"/>
    <w:rPr>
      <w:rFonts w:cs="Times New Roman"/>
    </w:rPr>
  </w:style>
  <w:style w:type="character" w:customStyle="1" w:styleId="ft12787">
    <w:name w:val="ft12787"/>
    <w:rsid w:val="0036568F"/>
    <w:rPr>
      <w:rFonts w:cs="Times New Roman"/>
    </w:rPr>
  </w:style>
  <w:style w:type="character" w:customStyle="1" w:styleId="ft12790">
    <w:name w:val="ft12790"/>
    <w:rsid w:val="0036568F"/>
    <w:rPr>
      <w:rFonts w:cs="Times New Roman"/>
    </w:rPr>
  </w:style>
  <w:style w:type="character" w:customStyle="1" w:styleId="ft12850">
    <w:name w:val="ft12850"/>
    <w:rsid w:val="0036568F"/>
    <w:rPr>
      <w:rFonts w:cs="Times New Roman"/>
    </w:rPr>
  </w:style>
  <w:style w:type="character" w:customStyle="1" w:styleId="ft12896">
    <w:name w:val="ft12896"/>
    <w:rsid w:val="0036568F"/>
    <w:rPr>
      <w:rFonts w:cs="Times New Roman"/>
    </w:rPr>
  </w:style>
  <w:style w:type="character" w:customStyle="1" w:styleId="ft12942">
    <w:name w:val="ft12942"/>
    <w:rsid w:val="0036568F"/>
    <w:rPr>
      <w:rFonts w:cs="Times New Roman"/>
    </w:rPr>
  </w:style>
  <w:style w:type="character" w:customStyle="1" w:styleId="ft12991">
    <w:name w:val="ft12991"/>
    <w:rsid w:val="0036568F"/>
    <w:rPr>
      <w:rFonts w:cs="Times New Roman"/>
    </w:rPr>
  </w:style>
  <w:style w:type="character" w:customStyle="1" w:styleId="ft13046">
    <w:name w:val="ft13046"/>
    <w:rsid w:val="0036568F"/>
    <w:rPr>
      <w:rFonts w:cs="Times New Roman"/>
    </w:rPr>
  </w:style>
  <w:style w:type="character" w:customStyle="1" w:styleId="ft13079">
    <w:name w:val="ft13079"/>
    <w:rsid w:val="0036568F"/>
    <w:rPr>
      <w:rFonts w:cs="Times New Roman"/>
    </w:rPr>
  </w:style>
  <w:style w:type="character" w:customStyle="1" w:styleId="ft13129">
    <w:name w:val="ft13129"/>
    <w:rsid w:val="0036568F"/>
    <w:rPr>
      <w:rFonts w:cs="Times New Roman"/>
    </w:rPr>
  </w:style>
  <w:style w:type="character" w:customStyle="1" w:styleId="ft13186">
    <w:name w:val="ft13186"/>
    <w:rsid w:val="0036568F"/>
    <w:rPr>
      <w:rFonts w:cs="Times New Roman"/>
    </w:rPr>
  </w:style>
  <w:style w:type="character" w:customStyle="1" w:styleId="ft13226">
    <w:name w:val="ft13226"/>
    <w:rsid w:val="0036568F"/>
    <w:rPr>
      <w:rFonts w:cs="Times New Roman"/>
    </w:rPr>
  </w:style>
  <w:style w:type="character" w:customStyle="1" w:styleId="ft13271">
    <w:name w:val="ft13271"/>
    <w:rsid w:val="0036568F"/>
    <w:rPr>
      <w:rFonts w:cs="Times New Roman"/>
    </w:rPr>
  </w:style>
  <w:style w:type="character" w:customStyle="1" w:styleId="ft13309">
    <w:name w:val="ft13309"/>
    <w:rsid w:val="0036568F"/>
    <w:rPr>
      <w:rFonts w:cs="Times New Roman"/>
    </w:rPr>
  </w:style>
  <w:style w:type="character" w:customStyle="1" w:styleId="ft13366">
    <w:name w:val="ft13366"/>
    <w:rsid w:val="0036568F"/>
    <w:rPr>
      <w:rFonts w:cs="Times New Roman"/>
    </w:rPr>
  </w:style>
  <w:style w:type="character" w:customStyle="1" w:styleId="ft13418">
    <w:name w:val="ft13418"/>
    <w:rsid w:val="0036568F"/>
    <w:rPr>
      <w:rFonts w:cs="Times New Roman"/>
    </w:rPr>
  </w:style>
  <w:style w:type="character" w:customStyle="1" w:styleId="ft13441">
    <w:name w:val="ft13441"/>
    <w:rsid w:val="0036568F"/>
    <w:rPr>
      <w:rFonts w:cs="Times New Roman"/>
    </w:rPr>
  </w:style>
  <w:style w:type="character" w:customStyle="1" w:styleId="ft13487">
    <w:name w:val="ft13487"/>
    <w:rsid w:val="0036568F"/>
    <w:rPr>
      <w:rFonts w:cs="Times New Roman"/>
    </w:rPr>
  </w:style>
  <w:style w:type="character" w:customStyle="1" w:styleId="ft13488">
    <w:name w:val="ft13488"/>
    <w:rsid w:val="0036568F"/>
    <w:rPr>
      <w:rFonts w:cs="Times New Roman"/>
    </w:rPr>
  </w:style>
  <w:style w:type="character" w:customStyle="1" w:styleId="ft13494">
    <w:name w:val="ft13494"/>
    <w:rsid w:val="0036568F"/>
    <w:rPr>
      <w:rFonts w:cs="Times New Roman"/>
    </w:rPr>
  </w:style>
  <w:style w:type="character" w:customStyle="1" w:styleId="ft13500">
    <w:name w:val="ft13500"/>
    <w:rsid w:val="0036568F"/>
    <w:rPr>
      <w:rFonts w:cs="Times New Roman"/>
    </w:rPr>
  </w:style>
  <w:style w:type="character" w:customStyle="1" w:styleId="ft13505">
    <w:name w:val="ft13505"/>
    <w:rsid w:val="0036568F"/>
    <w:rPr>
      <w:rFonts w:cs="Times New Roman"/>
    </w:rPr>
  </w:style>
  <w:style w:type="character" w:customStyle="1" w:styleId="ft13518">
    <w:name w:val="ft13518"/>
    <w:rsid w:val="0036568F"/>
    <w:rPr>
      <w:rFonts w:cs="Times New Roman"/>
    </w:rPr>
  </w:style>
  <w:style w:type="character" w:customStyle="1" w:styleId="ft13525">
    <w:name w:val="ft13525"/>
    <w:rsid w:val="0036568F"/>
    <w:rPr>
      <w:rFonts w:cs="Times New Roman"/>
    </w:rPr>
  </w:style>
  <w:style w:type="character" w:customStyle="1" w:styleId="ft13537">
    <w:name w:val="ft13537"/>
    <w:rsid w:val="0036568F"/>
    <w:rPr>
      <w:rFonts w:cs="Times New Roman"/>
    </w:rPr>
  </w:style>
  <w:style w:type="character" w:customStyle="1" w:styleId="ft13542">
    <w:name w:val="ft13542"/>
    <w:rsid w:val="0036568F"/>
    <w:rPr>
      <w:rFonts w:cs="Times New Roman"/>
    </w:rPr>
  </w:style>
  <w:style w:type="character" w:customStyle="1" w:styleId="ft13555">
    <w:name w:val="ft13555"/>
    <w:rsid w:val="0036568F"/>
    <w:rPr>
      <w:rFonts w:cs="Times New Roman"/>
    </w:rPr>
  </w:style>
  <w:style w:type="character" w:customStyle="1" w:styleId="ft13563">
    <w:name w:val="ft13563"/>
    <w:rsid w:val="0036568F"/>
    <w:rPr>
      <w:rFonts w:cs="Times New Roman"/>
    </w:rPr>
  </w:style>
  <w:style w:type="character" w:customStyle="1" w:styleId="ft13566">
    <w:name w:val="ft13566"/>
    <w:rsid w:val="0036568F"/>
    <w:rPr>
      <w:rFonts w:cs="Times New Roman"/>
    </w:rPr>
  </w:style>
  <w:style w:type="character" w:customStyle="1" w:styleId="ft13578">
    <w:name w:val="ft13578"/>
    <w:rsid w:val="0036568F"/>
    <w:rPr>
      <w:rFonts w:cs="Times New Roman"/>
    </w:rPr>
  </w:style>
  <w:style w:type="character" w:customStyle="1" w:styleId="ft13580">
    <w:name w:val="ft13580"/>
    <w:rsid w:val="0036568F"/>
    <w:rPr>
      <w:rFonts w:cs="Times New Roman"/>
    </w:rPr>
  </w:style>
  <w:style w:type="character" w:customStyle="1" w:styleId="ft13588">
    <w:name w:val="ft13588"/>
    <w:rsid w:val="0036568F"/>
    <w:rPr>
      <w:rFonts w:cs="Times New Roman"/>
    </w:rPr>
  </w:style>
  <w:style w:type="character" w:customStyle="1" w:styleId="ft13644">
    <w:name w:val="ft13644"/>
    <w:rsid w:val="0036568F"/>
    <w:rPr>
      <w:rFonts w:cs="Times New Roman"/>
    </w:rPr>
  </w:style>
  <w:style w:type="character" w:customStyle="1" w:styleId="ft13668">
    <w:name w:val="ft13668"/>
    <w:rsid w:val="0036568F"/>
    <w:rPr>
      <w:rFonts w:cs="Times New Roman"/>
    </w:rPr>
  </w:style>
  <w:style w:type="character" w:customStyle="1" w:styleId="ft13712">
    <w:name w:val="ft13712"/>
    <w:rsid w:val="0036568F"/>
    <w:rPr>
      <w:rFonts w:cs="Times New Roman"/>
    </w:rPr>
  </w:style>
  <w:style w:type="character" w:customStyle="1" w:styleId="ft13768">
    <w:name w:val="ft13768"/>
    <w:rsid w:val="0036568F"/>
    <w:rPr>
      <w:rFonts w:cs="Times New Roman"/>
    </w:rPr>
  </w:style>
  <w:style w:type="character" w:customStyle="1" w:styleId="ft13810">
    <w:name w:val="ft13810"/>
    <w:rsid w:val="0036568F"/>
    <w:rPr>
      <w:rFonts w:cs="Times New Roman"/>
    </w:rPr>
  </w:style>
  <w:style w:type="character" w:customStyle="1" w:styleId="ft13834">
    <w:name w:val="ft13834"/>
    <w:rsid w:val="0036568F"/>
    <w:rPr>
      <w:rFonts w:cs="Times New Roman"/>
    </w:rPr>
  </w:style>
  <w:style w:type="character" w:customStyle="1" w:styleId="ft13885">
    <w:name w:val="ft13885"/>
    <w:rsid w:val="0036568F"/>
    <w:rPr>
      <w:rFonts w:cs="Times New Roman"/>
    </w:rPr>
  </w:style>
  <w:style w:type="paragraph" w:customStyle="1" w:styleId="TimesNewRoman">
    <w:name w:val="Стиль Основной текст + Times New Roman по ширине Первая строка:  ..."/>
    <w:basedOn w:val="aff2"/>
    <w:rsid w:val="0036568F"/>
    <w:pPr>
      <w:spacing w:after="0"/>
      <w:ind w:firstLine="720"/>
      <w:jc w:val="both"/>
    </w:pPr>
    <w:rPr>
      <w:szCs w:val="20"/>
    </w:rPr>
  </w:style>
  <w:style w:type="character" w:customStyle="1" w:styleId="afffffffff">
    <w:name w:val="Оглавление"/>
    <w:rsid w:val="0036568F"/>
    <w:rPr>
      <w:rFonts w:ascii="Times New Roman" w:hAnsi="Times New Roman"/>
      <w:b/>
      <w:i/>
      <w:sz w:val="28"/>
    </w:rPr>
  </w:style>
  <w:style w:type="character" w:customStyle="1" w:styleId="Heading5Char">
    <w:name w:val="Heading 5 Char"/>
    <w:locked/>
    <w:rsid w:val="0036568F"/>
    <w:rPr>
      <w:sz w:val="22"/>
      <w:lang w:val="ru-RU" w:eastAsia="en-US"/>
    </w:rPr>
  </w:style>
  <w:style w:type="character" w:customStyle="1" w:styleId="Heading6Char">
    <w:name w:val="Heading 6 Char"/>
    <w:locked/>
    <w:rsid w:val="0036568F"/>
    <w:rPr>
      <w:i/>
      <w:sz w:val="22"/>
      <w:lang w:val="ru-RU" w:eastAsia="en-US"/>
    </w:rPr>
  </w:style>
  <w:style w:type="paragraph" w:customStyle="1" w:styleId="1ffff8">
    <w:name w:val="Стиль Заголовок 1 + все прописные"/>
    <w:basedOn w:val="11"/>
    <w:rsid w:val="0036568F"/>
    <w:pPr>
      <w:keepNext/>
      <w:keepLines/>
      <w:spacing w:before="240" w:after="60"/>
      <w:ind w:left="360" w:hanging="360"/>
    </w:pPr>
    <w:rPr>
      <w:rFonts w:ascii="Arial" w:hAnsi="Arial"/>
      <w:bCs/>
      <w:caps w:val="0"/>
      <w:sz w:val="32"/>
      <w:szCs w:val="32"/>
    </w:rPr>
  </w:style>
  <w:style w:type="character" w:customStyle="1" w:styleId="FontStyle75">
    <w:name w:val="Font Style75"/>
    <w:rsid w:val="0036568F"/>
    <w:rPr>
      <w:rFonts w:ascii="Times New Roman" w:hAnsi="Times New Roman"/>
      <w:b/>
      <w:sz w:val="16"/>
    </w:rPr>
  </w:style>
  <w:style w:type="paragraph" w:customStyle="1" w:styleId="2Arial1">
    <w:name w:val="Стиль Заголовок 2 + Arial"/>
    <w:basedOn w:val="21"/>
    <w:rsid w:val="0036568F"/>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36568F"/>
    <w:pPr>
      <w:shd w:val="clear" w:color="auto" w:fill="FFFFFF"/>
      <w:spacing w:before="240" w:after="60"/>
    </w:pPr>
    <w:rPr>
      <w:rFonts w:ascii="Arial" w:hAnsi="Arial"/>
      <w:b/>
      <w:bCs/>
      <w:sz w:val="32"/>
      <w:szCs w:val="20"/>
    </w:rPr>
  </w:style>
  <w:style w:type="character" w:customStyle="1" w:styleId="style21">
    <w:name w:val="style21"/>
    <w:rsid w:val="0036568F"/>
  </w:style>
  <w:style w:type="paragraph" w:customStyle="1" w:styleId="justify2">
    <w:name w:val="justify2"/>
    <w:basedOn w:val="a3"/>
    <w:rsid w:val="0036568F"/>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36568F"/>
    <w:pPr>
      <w:keepNext/>
      <w:snapToGrid w:val="0"/>
      <w:spacing w:before="100" w:after="100"/>
      <w:outlineLvl w:val="5"/>
    </w:pPr>
    <w:rPr>
      <w:b/>
      <w:sz w:val="20"/>
      <w:szCs w:val="20"/>
    </w:rPr>
  </w:style>
  <w:style w:type="character" w:customStyle="1" w:styleId="3f5">
    <w:name w:val="Знак Знак Знак3"/>
    <w:rsid w:val="0036568F"/>
    <w:rPr>
      <w:rFonts w:ascii="Times New Roman" w:eastAsia="Times New Roman" w:hAnsi="Times New Roman"/>
      <w:b/>
      <w:caps/>
      <w:sz w:val="28"/>
    </w:rPr>
  </w:style>
  <w:style w:type="character" w:customStyle="1" w:styleId="FontStyle185">
    <w:name w:val="Font Style185"/>
    <w:rsid w:val="0036568F"/>
    <w:rPr>
      <w:rFonts w:ascii="Times New Roman" w:hAnsi="Times New Roman"/>
      <w:sz w:val="18"/>
    </w:rPr>
  </w:style>
  <w:style w:type="character" w:customStyle="1" w:styleId="FontStyle179">
    <w:name w:val="Font Style179"/>
    <w:rsid w:val="0036568F"/>
    <w:rPr>
      <w:rFonts w:ascii="Times New Roman" w:hAnsi="Times New Roman"/>
      <w:i/>
      <w:sz w:val="18"/>
    </w:rPr>
  </w:style>
  <w:style w:type="paragraph" w:customStyle="1" w:styleId="Style66">
    <w:name w:val="Style66"/>
    <w:basedOn w:val="a3"/>
    <w:rsid w:val="0036568F"/>
    <w:pPr>
      <w:widowControl w:val="0"/>
      <w:autoSpaceDE w:val="0"/>
      <w:autoSpaceDN w:val="0"/>
      <w:adjustRightInd w:val="0"/>
    </w:pPr>
  </w:style>
  <w:style w:type="paragraph" w:customStyle="1" w:styleId="Style71">
    <w:name w:val="Style71"/>
    <w:basedOn w:val="a3"/>
    <w:rsid w:val="0036568F"/>
    <w:pPr>
      <w:widowControl w:val="0"/>
      <w:autoSpaceDE w:val="0"/>
      <w:autoSpaceDN w:val="0"/>
      <w:adjustRightInd w:val="0"/>
      <w:spacing w:line="250" w:lineRule="exact"/>
      <w:ind w:firstLine="302"/>
      <w:jc w:val="both"/>
    </w:pPr>
  </w:style>
  <w:style w:type="character" w:customStyle="1" w:styleId="FontStyle266">
    <w:name w:val="Font Style266"/>
    <w:rsid w:val="0036568F"/>
    <w:rPr>
      <w:rFonts w:ascii="Times New Roman" w:hAnsi="Times New Roman"/>
      <w:sz w:val="18"/>
    </w:rPr>
  </w:style>
  <w:style w:type="character" w:customStyle="1" w:styleId="FontStyle267">
    <w:name w:val="Font Style267"/>
    <w:rsid w:val="0036568F"/>
    <w:rPr>
      <w:rFonts w:ascii="Times New Roman" w:hAnsi="Times New Roman"/>
      <w:i/>
      <w:sz w:val="18"/>
    </w:rPr>
  </w:style>
  <w:style w:type="character" w:customStyle="1" w:styleId="FontStyle202">
    <w:name w:val="Font Style202"/>
    <w:rsid w:val="0036568F"/>
    <w:rPr>
      <w:rFonts w:ascii="Times New Roman" w:hAnsi="Times New Roman"/>
      <w:sz w:val="18"/>
    </w:rPr>
  </w:style>
  <w:style w:type="character" w:customStyle="1" w:styleId="FontStyle563">
    <w:name w:val="Font Style563"/>
    <w:rsid w:val="0036568F"/>
    <w:rPr>
      <w:rFonts w:ascii="Times New Roman" w:hAnsi="Times New Roman"/>
      <w:b/>
      <w:sz w:val="20"/>
    </w:rPr>
  </w:style>
  <w:style w:type="paragraph" w:customStyle="1" w:styleId="Style113">
    <w:name w:val="Style113"/>
    <w:basedOn w:val="a3"/>
    <w:rsid w:val="0036568F"/>
    <w:pPr>
      <w:widowControl w:val="0"/>
      <w:autoSpaceDE w:val="0"/>
      <w:autoSpaceDN w:val="0"/>
      <w:adjustRightInd w:val="0"/>
    </w:pPr>
  </w:style>
  <w:style w:type="character" w:customStyle="1" w:styleId="FontStyle134">
    <w:name w:val="Font Style134"/>
    <w:rsid w:val="0036568F"/>
    <w:rPr>
      <w:rFonts w:ascii="Times New Roman" w:hAnsi="Times New Roman"/>
      <w:b/>
      <w:sz w:val="18"/>
    </w:rPr>
  </w:style>
  <w:style w:type="character" w:customStyle="1" w:styleId="textcop1">
    <w:name w:val="textcop1"/>
    <w:rsid w:val="0036568F"/>
    <w:rPr>
      <w:rFonts w:ascii="Arial" w:hAnsi="Arial"/>
      <w:color w:val="000000"/>
      <w:sz w:val="20"/>
    </w:rPr>
  </w:style>
  <w:style w:type="character" w:customStyle="1" w:styleId="b1">
    <w:name w:val="b1"/>
    <w:rsid w:val="0036568F"/>
    <w:rPr>
      <w:b/>
    </w:rPr>
  </w:style>
  <w:style w:type="character" w:customStyle="1" w:styleId="FontStyle201">
    <w:name w:val="Font Style201"/>
    <w:rsid w:val="0036568F"/>
    <w:rPr>
      <w:rFonts w:ascii="Times New Roman" w:hAnsi="Times New Roman"/>
      <w:sz w:val="26"/>
    </w:rPr>
  </w:style>
  <w:style w:type="paragraph" w:customStyle="1" w:styleId="Style12">
    <w:name w:val="Style12"/>
    <w:basedOn w:val="a3"/>
    <w:rsid w:val="0036568F"/>
    <w:pPr>
      <w:widowControl w:val="0"/>
      <w:autoSpaceDE w:val="0"/>
      <w:autoSpaceDN w:val="0"/>
      <w:adjustRightInd w:val="0"/>
    </w:pPr>
  </w:style>
  <w:style w:type="character" w:customStyle="1" w:styleId="180">
    <w:name w:val="Знак Знак18"/>
    <w:rsid w:val="0036568F"/>
    <w:rPr>
      <w:rFonts w:ascii="Courier New" w:eastAsia="Times New Roman" w:hAnsi="Courier New"/>
    </w:rPr>
  </w:style>
  <w:style w:type="character" w:customStyle="1" w:styleId="170">
    <w:name w:val="Знак Знак17"/>
    <w:rsid w:val="0036568F"/>
    <w:rPr>
      <w:rFonts w:ascii="Times New Roman" w:eastAsia="Times New Roman" w:hAnsi="Times New Roman"/>
      <w:sz w:val="24"/>
    </w:rPr>
  </w:style>
  <w:style w:type="character" w:customStyle="1" w:styleId="812">
    <w:name w:val="Знак Знак81"/>
    <w:locked/>
    <w:rsid w:val="0036568F"/>
    <w:rPr>
      <w:sz w:val="24"/>
    </w:rPr>
  </w:style>
  <w:style w:type="paragraph" w:customStyle="1" w:styleId="en">
    <w:name w:val="?en"/>
    <w:basedOn w:val="a3"/>
    <w:rsid w:val="0036568F"/>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36568F"/>
    <w:rPr>
      <w:rFonts w:ascii="Tahoma" w:hAnsi="Tahoma"/>
      <w:sz w:val="16"/>
      <w:lang w:val="ru-RU" w:eastAsia="ru-RU"/>
    </w:rPr>
  </w:style>
  <w:style w:type="paragraph" w:customStyle="1" w:styleId="75">
    <w:name w:val="Стиль7"/>
    <w:basedOn w:val="11"/>
    <w:rsid w:val="0036568F"/>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36568F"/>
    <w:rPr>
      <w:rFonts w:ascii="Verdana" w:hAnsi="Verdana" w:cs="Verdana"/>
      <w:sz w:val="20"/>
      <w:szCs w:val="20"/>
      <w:lang w:val="en-US" w:eastAsia="en-US"/>
    </w:rPr>
  </w:style>
  <w:style w:type="paragraph" w:customStyle="1" w:styleId="Style38">
    <w:name w:val="Style38"/>
    <w:basedOn w:val="a3"/>
    <w:rsid w:val="0036568F"/>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36568F"/>
    <w:rPr>
      <w:rFonts w:ascii="Times New Roman" w:hAnsi="Times New Roman"/>
      <w:i/>
      <w:sz w:val="20"/>
    </w:rPr>
  </w:style>
  <w:style w:type="character" w:customStyle="1" w:styleId="FontStyle293">
    <w:name w:val="Font Style293"/>
    <w:rsid w:val="0036568F"/>
    <w:rPr>
      <w:rFonts w:ascii="Times New Roman" w:hAnsi="Times New Roman"/>
      <w:sz w:val="20"/>
    </w:rPr>
  </w:style>
  <w:style w:type="character" w:customStyle="1" w:styleId="FontStyle325">
    <w:name w:val="Font Style325"/>
    <w:rsid w:val="0036568F"/>
    <w:rPr>
      <w:rFonts w:ascii="Times New Roman" w:hAnsi="Times New Roman"/>
      <w:sz w:val="26"/>
    </w:rPr>
  </w:style>
  <w:style w:type="character" w:customStyle="1" w:styleId="FontStyle219">
    <w:name w:val="Font Style219"/>
    <w:rsid w:val="0036568F"/>
    <w:rPr>
      <w:rFonts w:ascii="Times New Roman" w:hAnsi="Times New Roman"/>
      <w:b/>
      <w:sz w:val="18"/>
    </w:rPr>
  </w:style>
  <w:style w:type="character" w:customStyle="1" w:styleId="FontStyle207">
    <w:name w:val="Font Style207"/>
    <w:rsid w:val="0036568F"/>
    <w:rPr>
      <w:rFonts w:ascii="Times New Roman" w:hAnsi="Times New Roman"/>
      <w:i/>
      <w:sz w:val="18"/>
    </w:rPr>
  </w:style>
  <w:style w:type="character" w:customStyle="1" w:styleId="FontStyle574">
    <w:name w:val="Font Style574"/>
    <w:rsid w:val="0036568F"/>
    <w:rPr>
      <w:rFonts w:ascii="Times New Roman" w:hAnsi="Times New Roman"/>
      <w:b/>
      <w:i/>
      <w:sz w:val="20"/>
    </w:rPr>
  </w:style>
  <w:style w:type="character" w:customStyle="1" w:styleId="FontStyle588">
    <w:name w:val="Font Style588"/>
    <w:rsid w:val="0036568F"/>
    <w:rPr>
      <w:rFonts w:ascii="Times New Roman" w:hAnsi="Times New Roman"/>
      <w:sz w:val="20"/>
    </w:rPr>
  </w:style>
  <w:style w:type="character" w:customStyle="1" w:styleId="402">
    <w:name w:val="Основной текст (40)"/>
    <w:link w:val="4010"/>
    <w:locked/>
    <w:rsid w:val="0036568F"/>
    <w:rPr>
      <w:b/>
      <w:sz w:val="14"/>
      <w:shd w:val="clear" w:color="auto" w:fill="FFFFFF"/>
    </w:rPr>
  </w:style>
  <w:style w:type="paragraph" w:customStyle="1" w:styleId="4010">
    <w:name w:val="Основной текст (40)1"/>
    <w:basedOn w:val="a3"/>
    <w:link w:val="402"/>
    <w:rsid w:val="0036568F"/>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36568F"/>
    <w:rPr>
      <w:b/>
      <w:sz w:val="16"/>
      <w:shd w:val="clear" w:color="auto" w:fill="FFFFFF"/>
    </w:rPr>
  </w:style>
  <w:style w:type="paragraph" w:customStyle="1" w:styleId="1410">
    <w:name w:val="Основной текст (14)1"/>
    <w:basedOn w:val="a3"/>
    <w:link w:val="145"/>
    <w:rsid w:val="0036568F"/>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36568F"/>
    <w:pPr>
      <w:tabs>
        <w:tab w:val="left" w:pos="369"/>
        <w:tab w:val="left" w:pos="643"/>
      </w:tabs>
      <w:spacing w:after="40"/>
      <w:ind w:left="697" w:hanging="357"/>
      <w:jc w:val="both"/>
    </w:pPr>
    <w:rPr>
      <w:sz w:val="20"/>
      <w:szCs w:val="20"/>
    </w:rPr>
  </w:style>
  <w:style w:type="paragraph" w:customStyle="1" w:styleId="2ff7">
    <w:name w:val="обычный2"/>
    <w:basedOn w:val="a3"/>
    <w:rsid w:val="0036568F"/>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36568F"/>
    <w:pPr>
      <w:ind w:firstLine="720"/>
      <w:jc w:val="both"/>
    </w:pPr>
    <w:rPr>
      <w:szCs w:val="20"/>
    </w:rPr>
  </w:style>
  <w:style w:type="paragraph" w:customStyle="1" w:styleId="3000">
    <w:name w:val="Стиль Заголовок 3 + Перед:  0 пт После:  0 пт"/>
    <w:basedOn w:val="32"/>
    <w:rsid w:val="0036568F"/>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36568F"/>
    <w:pPr>
      <w:keepNext/>
      <w:spacing w:before="520" w:after="260"/>
      <w:jc w:val="center"/>
      <w:outlineLvl w:val="0"/>
    </w:pPr>
    <w:rPr>
      <w:b/>
    </w:rPr>
  </w:style>
  <w:style w:type="paragraph" w:customStyle="1" w:styleId="Heading">
    <w:name w:val="Heading"/>
    <w:rsid w:val="0036568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36568F"/>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36568F"/>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36568F"/>
    <w:pPr>
      <w:keepNext w:val="0"/>
      <w:widowControl w:val="0"/>
    </w:pPr>
    <w:rPr>
      <w:rFonts w:cs="Times New Roman"/>
      <w:bCs w:val="0"/>
      <w:i w:val="0"/>
      <w:iCs w:val="0"/>
      <w:kern w:val="32"/>
      <w:sz w:val="24"/>
      <w:szCs w:val="20"/>
    </w:rPr>
  </w:style>
  <w:style w:type="paragraph" w:customStyle="1" w:styleId="1ffffc">
    <w:name w:val="маркирован_1"/>
    <w:basedOn w:val="a3"/>
    <w:rsid w:val="0036568F"/>
    <w:pPr>
      <w:widowControl w:val="0"/>
      <w:adjustRightInd w:val="0"/>
      <w:spacing w:line="360" w:lineRule="auto"/>
      <w:jc w:val="both"/>
      <w:textAlignment w:val="baseline"/>
    </w:pPr>
    <w:rPr>
      <w:sz w:val="28"/>
      <w:szCs w:val="28"/>
    </w:rPr>
  </w:style>
  <w:style w:type="paragraph" w:customStyle="1" w:styleId="1ffffd">
    <w:name w:val="Нумерован_1"/>
    <w:basedOn w:val="a3"/>
    <w:rsid w:val="0036568F"/>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36568F"/>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36568F"/>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36568F"/>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36568F"/>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36568F"/>
    <w:pPr>
      <w:spacing w:line="360" w:lineRule="auto"/>
      <w:ind w:firstLine="720"/>
    </w:pPr>
    <w:rPr>
      <w:szCs w:val="20"/>
    </w:rPr>
  </w:style>
  <w:style w:type="character" w:customStyle="1" w:styleId="331">
    <w:name w:val="Знак3 Знак Знак3"/>
    <w:rsid w:val="0036568F"/>
    <w:rPr>
      <w:rFonts w:ascii="Times New Roman" w:eastAsia="Times New Roman" w:hAnsi="Times New Roman"/>
      <w:lang w:eastAsia="en-US"/>
    </w:rPr>
  </w:style>
  <w:style w:type="character" w:customStyle="1" w:styleId="FontStyle278">
    <w:name w:val="Font Style278"/>
    <w:rsid w:val="0036568F"/>
    <w:rPr>
      <w:rFonts w:ascii="Times New Roman" w:hAnsi="Times New Roman"/>
      <w:color w:val="000000"/>
      <w:sz w:val="22"/>
    </w:rPr>
  </w:style>
  <w:style w:type="character" w:customStyle="1" w:styleId="2110">
    <w:name w:val="Знак Знак211"/>
    <w:locked/>
    <w:rsid w:val="0036568F"/>
    <w:rPr>
      <w:b/>
      <w:sz w:val="28"/>
      <w:lang w:val="ru-RU" w:eastAsia="ru-RU"/>
    </w:rPr>
  </w:style>
  <w:style w:type="character" w:customStyle="1" w:styleId="414">
    <w:name w:val="Знак Знак41"/>
    <w:locked/>
    <w:rsid w:val="0036568F"/>
    <w:rPr>
      <w:rFonts w:ascii="Arial" w:hAnsi="Arial"/>
      <w:b/>
      <w:i/>
      <w:sz w:val="28"/>
      <w:lang w:val="ru-RU" w:eastAsia="en-US"/>
    </w:rPr>
  </w:style>
  <w:style w:type="character" w:customStyle="1" w:styleId="4011">
    <w:name w:val="Знак Знак401"/>
    <w:locked/>
    <w:rsid w:val="0036568F"/>
    <w:rPr>
      <w:b/>
      <w:sz w:val="27"/>
      <w:lang w:val="ru-RU" w:eastAsia="ru-RU"/>
    </w:rPr>
  </w:style>
  <w:style w:type="character" w:customStyle="1" w:styleId="3910">
    <w:name w:val="Знак Знак391"/>
    <w:locked/>
    <w:rsid w:val="0036568F"/>
    <w:rPr>
      <w:b/>
      <w:sz w:val="28"/>
      <w:lang w:val="ru-RU" w:eastAsia="ru-RU"/>
    </w:rPr>
  </w:style>
  <w:style w:type="character" w:customStyle="1" w:styleId="3810">
    <w:name w:val="Знак Знак381"/>
    <w:locked/>
    <w:rsid w:val="0036568F"/>
    <w:rPr>
      <w:b/>
      <w:i/>
      <w:sz w:val="26"/>
      <w:lang w:val="ru-RU" w:eastAsia="ru-RU"/>
    </w:rPr>
  </w:style>
  <w:style w:type="character" w:customStyle="1" w:styleId="3710">
    <w:name w:val="Знак Знак371"/>
    <w:locked/>
    <w:rsid w:val="0036568F"/>
    <w:rPr>
      <w:sz w:val="24"/>
      <w:lang w:val="ru-RU" w:eastAsia="ru-RU"/>
    </w:rPr>
  </w:style>
  <w:style w:type="character" w:customStyle="1" w:styleId="3610">
    <w:name w:val="Знак Знак361"/>
    <w:locked/>
    <w:rsid w:val="0036568F"/>
    <w:rPr>
      <w:sz w:val="24"/>
      <w:lang w:val="ru-RU" w:eastAsia="ru-RU"/>
    </w:rPr>
  </w:style>
  <w:style w:type="character" w:customStyle="1" w:styleId="3510">
    <w:name w:val="Знак Знак351"/>
    <w:locked/>
    <w:rsid w:val="0036568F"/>
    <w:rPr>
      <w:i/>
      <w:sz w:val="24"/>
      <w:lang w:val="ru-RU" w:eastAsia="ru-RU"/>
    </w:rPr>
  </w:style>
  <w:style w:type="character" w:customStyle="1" w:styleId="3410">
    <w:name w:val="Знак Знак341"/>
    <w:locked/>
    <w:rsid w:val="0036568F"/>
    <w:rPr>
      <w:rFonts w:ascii="Arial" w:hAnsi="Arial"/>
      <w:sz w:val="22"/>
      <w:lang w:val="ru-RU" w:eastAsia="ru-RU"/>
    </w:rPr>
  </w:style>
  <w:style w:type="character" w:customStyle="1" w:styleId="3310">
    <w:name w:val="Знак Знак331"/>
    <w:locked/>
    <w:rsid w:val="0036568F"/>
    <w:rPr>
      <w:rFonts w:ascii="Courier New" w:hAnsi="Courier New"/>
      <w:lang w:val="ru-RU" w:eastAsia="ru-RU"/>
    </w:rPr>
  </w:style>
  <w:style w:type="character" w:customStyle="1" w:styleId="3210">
    <w:name w:val="Знак Знак321"/>
    <w:locked/>
    <w:rsid w:val="0036568F"/>
    <w:rPr>
      <w:lang w:val="ru-RU" w:eastAsia="ru-RU"/>
    </w:rPr>
  </w:style>
  <w:style w:type="character" w:customStyle="1" w:styleId="3110">
    <w:name w:val="Знак Знак311"/>
    <w:locked/>
    <w:rsid w:val="0036568F"/>
    <w:rPr>
      <w:sz w:val="24"/>
      <w:lang w:val="ru-RU" w:eastAsia="ru-RU"/>
    </w:rPr>
  </w:style>
  <w:style w:type="character" w:customStyle="1" w:styleId="1fffff">
    <w:name w:val="Знак1 Знак Знак"/>
    <w:locked/>
    <w:rsid w:val="0036568F"/>
    <w:rPr>
      <w:sz w:val="24"/>
      <w:lang w:val="ru-RU" w:eastAsia="ru-RU"/>
    </w:rPr>
  </w:style>
  <w:style w:type="character" w:customStyle="1" w:styleId="191">
    <w:name w:val="Знак Знак191"/>
    <w:locked/>
    <w:rsid w:val="0036568F"/>
    <w:rPr>
      <w:sz w:val="24"/>
      <w:lang w:val="en-US" w:eastAsia="ru-RU"/>
    </w:rPr>
  </w:style>
  <w:style w:type="character" w:customStyle="1" w:styleId="1411">
    <w:name w:val="Знак Знак141"/>
    <w:locked/>
    <w:rsid w:val="0036568F"/>
    <w:rPr>
      <w:rFonts w:ascii="Cambria" w:hAnsi="Cambria"/>
      <w:i/>
      <w:color w:val="4F81BD"/>
      <w:spacing w:val="15"/>
      <w:sz w:val="24"/>
      <w:lang w:val="ru-RU" w:eastAsia="ru-RU"/>
    </w:rPr>
  </w:style>
  <w:style w:type="character" w:customStyle="1" w:styleId="1210">
    <w:name w:val="Знак Знак121"/>
    <w:locked/>
    <w:rsid w:val="0036568F"/>
    <w:rPr>
      <w:rFonts w:ascii="PragmaticaCTT" w:hAnsi="PragmaticaCTT"/>
      <w:sz w:val="24"/>
      <w:lang w:val="ru-RU" w:eastAsia="ru-RU"/>
    </w:rPr>
  </w:style>
  <w:style w:type="character" w:customStyle="1" w:styleId="2210">
    <w:name w:val="Знак Знак221"/>
    <w:locked/>
    <w:rsid w:val="0036568F"/>
    <w:rPr>
      <w:color w:val="000000"/>
      <w:sz w:val="24"/>
      <w:lang w:val="ru-RU" w:eastAsia="ru-RU"/>
    </w:rPr>
  </w:style>
  <w:style w:type="character" w:customStyle="1" w:styleId="291">
    <w:name w:val="Знак Знак291"/>
    <w:locked/>
    <w:rsid w:val="0036568F"/>
    <w:rPr>
      <w:sz w:val="16"/>
      <w:lang w:val="ru-RU" w:eastAsia="ru-RU"/>
    </w:rPr>
  </w:style>
  <w:style w:type="character" w:customStyle="1" w:styleId="251">
    <w:name w:val="Знак Знак251"/>
    <w:locked/>
    <w:rsid w:val="0036568F"/>
    <w:rPr>
      <w:sz w:val="24"/>
      <w:lang w:val="ru-RU" w:eastAsia="ru-RU"/>
    </w:rPr>
  </w:style>
  <w:style w:type="character" w:customStyle="1" w:styleId="281">
    <w:name w:val="Знак Знак281"/>
    <w:locked/>
    <w:rsid w:val="0036568F"/>
    <w:rPr>
      <w:sz w:val="16"/>
      <w:lang w:val="ru-RU" w:eastAsia="ru-RU"/>
    </w:rPr>
  </w:style>
  <w:style w:type="character" w:customStyle="1" w:styleId="2710">
    <w:name w:val="Знак Знак271"/>
    <w:locked/>
    <w:rsid w:val="0036568F"/>
    <w:rPr>
      <w:rFonts w:ascii="Courier New" w:hAnsi="Courier New"/>
      <w:lang w:val="ru-RU" w:eastAsia="ru-RU"/>
    </w:rPr>
  </w:style>
  <w:style w:type="character" w:customStyle="1" w:styleId="181">
    <w:name w:val="Знак Знак181"/>
    <w:locked/>
    <w:rsid w:val="0036568F"/>
    <w:rPr>
      <w:b/>
      <w:lang w:val="ru-RU" w:eastAsia="ru-RU"/>
    </w:rPr>
  </w:style>
  <w:style w:type="character" w:customStyle="1" w:styleId="201">
    <w:name w:val="Знак Знак201"/>
    <w:locked/>
    <w:rsid w:val="0036568F"/>
    <w:rPr>
      <w:rFonts w:ascii="Tahoma" w:hAnsi="Tahoma"/>
      <w:sz w:val="16"/>
      <w:lang w:val="ru-RU" w:eastAsia="ru-RU"/>
    </w:rPr>
  </w:style>
  <w:style w:type="paragraph" w:customStyle="1" w:styleId="2ff9">
    <w:name w:val="Знак Знак Знак Знак Знак Знак2"/>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36568F"/>
    <w:rPr>
      <w:i/>
      <w:color w:val="000000"/>
      <w:sz w:val="24"/>
      <w:lang w:eastAsia="ru-RU"/>
    </w:rPr>
  </w:style>
  <w:style w:type="paragraph" w:styleId="2ffb">
    <w:name w:val="Quote"/>
    <w:basedOn w:val="a3"/>
    <w:next w:val="a3"/>
    <w:link w:val="2ffa"/>
    <w:qFormat/>
    <w:rsid w:val="0036568F"/>
    <w:rPr>
      <w:rFonts w:asciiTheme="minorHAnsi" w:eastAsiaTheme="minorHAnsi" w:hAnsiTheme="minorHAnsi" w:cstheme="minorBidi"/>
      <w:i/>
      <w:color w:val="000000"/>
      <w:szCs w:val="22"/>
    </w:rPr>
  </w:style>
  <w:style w:type="character" w:customStyle="1" w:styleId="21f">
    <w:name w:val="Цитата 2 Знак1"/>
    <w:basedOn w:val="a4"/>
    <w:rsid w:val="0036568F"/>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36568F"/>
    <w:rPr>
      <w:rFonts w:cs="Times New Roman"/>
      <w:i w:val="0"/>
      <w:sz w:val="24"/>
      <w:szCs w:val="20"/>
      <w:lang w:eastAsia="ru-RU"/>
    </w:rPr>
  </w:style>
  <w:style w:type="paragraph" w:customStyle="1" w:styleId="msolistparagraph0">
    <w:name w:val="msolistparagraph"/>
    <w:basedOn w:val="a3"/>
    <w:rsid w:val="0036568F"/>
    <w:pPr>
      <w:spacing w:line="312" w:lineRule="auto"/>
      <w:ind w:left="720" w:firstLine="454"/>
      <w:contextualSpacing/>
      <w:jc w:val="both"/>
    </w:pPr>
  </w:style>
  <w:style w:type="character" w:customStyle="1" w:styleId="afffffffff5">
    <w:name w:val="ВЭС отступ Знак"/>
    <w:link w:val="afffffffff6"/>
    <w:locked/>
    <w:rsid w:val="0036568F"/>
    <w:rPr>
      <w:color w:val="000000"/>
      <w:sz w:val="24"/>
    </w:rPr>
  </w:style>
  <w:style w:type="paragraph" w:customStyle="1" w:styleId="afffffffff6">
    <w:name w:val="ВЭС отступ"/>
    <w:basedOn w:val="a3"/>
    <w:link w:val="afffffffff5"/>
    <w:rsid w:val="0036568F"/>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36568F"/>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36568F"/>
    <w:pPr>
      <w:spacing w:after="160" w:line="240" w:lineRule="exact"/>
    </w:pPr>
    <w:rPr>
      <w:rFonts w:ascii="Verdana" w:hAnsi="Verdana"/>
      <w:lang w:val="en-US" w:eastAsia="en-US"/>
    </w:rPr>
  </w:style>
  <w:style w:type="paragraph" w:customStyle="1" w:styleId="Li">
    <w:name w:val="Li"/>
    <w:basedOn w:val="a3"/>
    <w:rsid w:val="0036568F"/>
    <w:pPr>
      <w:shd w:val="clear" w:color="auto" w:fill="FFFFFF"/>
      <w:suppressAutoHyphens/>
    </w:pPr>
    <w:rPr>
      <w:lang w:eastAsia="ar-SA"/>
    </w:rPr>
  </w:style>
  <w:style w:type="paragraph" w:customStyle="1" w:styleId="afffffffff7">
    <w:name w:val="Название оглавления"/>
    <w:rsid w:val="0036568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36568F"/>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36568F"/>
    <w:pPr>
      <w:jc w:val="both"/>
    </w:pPr>
    <w:rPr>
      <w:kern w:val="28"/>
      <w:szCs w:val="20"/>
    </w:rPr>
  </w:style>
  <w:style w:type="paragraph" w:customStyle="1" w:styleId="Tst-question">
    <w:name w:val="Tst-question"/>
    <w:basedOn w:val="a3"/>
    <w:rsid w:val="0036568F"/>
    <w:pPr>
      <w:numPr>
        <w:numId w:val="18"/>
      </w:numPr>
      <w:tabs>
        <w:tab w:val="clear" w:pos="357"/>
        <w:tab w:val="left" w:pos="360"/>
      </w:tabs>
      <w:jc w:val="both"/>
    </w:pPr>
    <w:rPr>
      <w:kern w:val="28"/>
      <w:szCs w:val="20"/>
    </w:rPr>
  </w:style>
  <w:style w:type="paragraph" w:customStyle="1" w:styleId="Tst10">
    <w:name w:val="Tst_1"/>
    <w:basedOn w:val="notabstyle"/>
    <w:rsid w:val="0036568F"/>
    <w:pPr>
      <w:tabs>
        <w:tab w:val="left" w:pos="720"/>
      </w:tabs>
      <w:ind w:left="720" w:hanging="360"/>
    </w:pPr>
  </w:style>
  <w:style w:type="paragraph" w:customStyle="1" w:styleId="afffffffff9">
    <w:name w:val="УПЛОТНЕННЫЙ"/>
    <w:basedOn w:val="a3"/>
    <w:rsid w:val="0036568F"/>
    <w:pPr>
      <w:ind w:firstLine="720"/>
      <w:jc w:val="both"/>
    </w:pPr>
    <w:rPr>
      <w:spacing w:val="-4"/>
      <w:sz w:val="28"/>
      <w:szCs w:val="20"/>
    </w:rPr>
  </w:style>
  <w:style w:type="paragraph" w:customStyle="1" w:styleId="afffffffffa">
    <w:name w:val="ОСНОВНОЙ"/>
    <w:basedOn w:val="a3"/>
    <w:rsid w:val="0036568F"/>
    <w:pPr>
      <w:autoSpaceDE w:val="0"/>
      <w:autoSpaceDN w:val="0"/>
      <w:adjustRightInd w:val="0"/>
      <w:ind w:firstLine="720"/>
      <w:jc w:val="both"/>
    </w:pPr>
    <w:rPr>
      <w:sz w:val="28"/>
      <w:szCs w:val="20"/>
    </w:rPr>
  </w:style>
  <w:style w:type="paragraph" w:customStyle="1" w:styleId="simple">
    <w:name w:val="simple"/>
    <w:basedOn w:val="a3"/>
    <w:rsid w:val="0036568F"/>
    <w:pPr>
      <w:spacing w:before="100" w:beforeAutospacing="1" w:after="100" w:afterAutospacing="1"/>
    </w:pPr>
  </w:style>
  <w:style w:type="paragraph" w:customStyle="1" w:styleId="uj">
    <w:name w:val="uj"/>
    <w:basedOn w:val="a3"/>
    <w:rsid w:val="0036568F"/>
    <w:pPr>
      <w:spacing w:before="100" w:beforeAutospacing="1" w:after="100" w:afterAutospacing="1"/>
    </w:pPr>
  </w:style>
  <w:style w:type="paragraph" w:customStyle="1" w:styleId="a4cxspmiddle">
    <w:name w:val="a4cxspmiddle"/>
    <w:basedOn w:val="a3"/>
    <w:rsid w:val="0036568F"/>
    <w:pPr>
      <w:spacing w:before="100" w:beforeAutospacing="1" w:after="100" w:afterAutospacing="1"/>
    </w:pPr>
    <w:rPr>
      <w:color w:val="000000"/>
    </w:rPr>
  </w:style>
  <w:style w:type="paragraph" w:customStyle="1" w:styleId="Style56">
    <w:name w:val="Style56"/>
    <w:basedOn w:val="a3"/>
    <w:rsid w:val="0036568F"/>
    <w:pPr>
      <w:widowControl w:val="0"/>
      <w:autoSpaceDE w:val="0"/>
      <w:autoSpaceDN w:val="0"/>
      <w:adjustRightInd w:val="0"/>
      <w:spacing w:line="194" w:lineRule="exact"/>
    </w:pPr>
  </w:style>
  <w:style w:type="paragraph" w:customStyle="1" w:styleId="otstup">
    <w:name w:val="otstup"/>
    <w:basedOn w:val="a3"/>
    <w:rsid w:val="0036568F"/>
    <w:pPr>
      <w:spacing w:before="100" w:beforeAutospacing="1" w:after="100" w:afterAutospacing="1"/>
    </w:pPr>
  </w:style>
  <w:style w:type="paragraph" w:customStyle="1" w:styleId="1fffff0">
    <w:name w:val="Схема документа1"/>
    <w:basedOn w:val="a3"/>
    <w:rsid w:val="0036568F"/>
    <w:pPr>
      <w:shd w:val="clear" w:color="auto" w:fill="000080"/>
    </w:pPr>
    <w:rPr>
      <w:rFonts w:ascii="Tahoma" w:hAnsi="Tahoma" w:cs="Tahoma"/>
      <w:sz w:val="20"/>
      <w:szCs w:val="20"/>
      <w:lang w:eastAsia="zh-CN"/>
    </w:rPr>
  </w:style>
  <w:style w:type="paragraph" w:customStyle="1" w:styleId="BodyText1">
    <w:name w:val="Body Text1"/>
    <w:basedOn w:val="Normal1"/>
    <w:rsid w:val="0036568F"/>
    <w:pPr>
      <w:widowControl/>
      <w:spacing w:line="360" w:lineRule="auto"/>
    </w:pPr>
    <w:rPr>
      <w:sz w:val="24"/>
    </w:rPr>
  </w:style>
  <w:style w:type="paragraph" w:customStyle="1" w:styleId="BodyText211">
    <w:name w:val="Body Text 211"/>
    <w:basedOn w:val="a3"/>
    <w:rsid w:val="0036568F"/>
    <w:pPr>
      <w:spacing w:line="360" w:lineRule="auto"/>
      <w:jc w:val="both"/>
    </w:pPr>
    <w:rPr>
      <w:szCs w:val="20"/>
    </w:rPr>
  </w:style>
  <w:style w:type="paragraph" w:customStyle="1" w:styleId="ListParagraph1">
    <w:name w:val="List Paragraph1"/>
    <w:basedOn w:val="a3"/>
    <w:link w:val="ListParagraphChar1"/>
    <w:rsid w:val="0036568F"/>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36568F"/>
    <w:rPr>
      <w:rFonts w:ascii="Calibri" w:eastAsia="Times New Roman" w:hAnsi="Calibri" w:cs="Times New Roman"/>
      <w:lang w:eastAsia="ru-RU"/>
    </w:rPr>
  </w:style>
  <w:style w:type="paragraph" w:customStyle="1" w:styleId="BodyText31">
    <w:name w:val="Body Text 31"/>
    <w:basedOn w:val="Normal1"/>
    <w:rsid w:val="0036568F"/>
    <w:pPr>
      <w:widowControl/>
      <w:jc w:val="both"/>
    </w:pPr>
    <w:rPr>
      <w:i/>
      <w:sz w:val="26"/>
    </w:rPr>
  </w:style>
  <w:style w:type="character" w:customStyle="1" w:styleId="1010">
    <w:name w:val="Знак Знак101"/>
    <w:locked/>
    <w:rsid w:val="0036568F"/>
    <w:rPr>
      <w:rFonts w:ascii="PragmaticaCTT" w:hAnsi="PragmaticaCTT"/>
      <w:sz w:val="24"/>
      <w:lang w:val="ru-RU" w:eastAsia="ru-RU"/>
    </w:rPr>
  </w:style>
  <w:style w:type="character" w:customStyle="1" w:styleId="4110">
    <w:name w:val="Знак Знак411"/>
    <w:locked/>
    <w:rsid w:val="0036568F"/>
    <w:rPr>
      <w:rFonts w:ascii="Arial" w:hAnsi="Arial"/>
      <w:b/>
      <w:i/>
      <w:sz w:val="28"/>
      <w:lang w:val="ru-RU" w:eastAsia="en-US"/>
    </w:rPr>
  </w:style>
  <w:style w:type="character" w:customStyle="1" w:styleId="1100">
    <w:name w:val="Знак Знак110"/>
    <w:rsid w:val="0036568F"/>
    <w:rPr>
      <w:rFonts w:ascii="Arial" w:hAnsi="Arial"/>
      <w:b/>
      <w:sz w:val="36"/>
      <w:lang w:val="ru-RU" w:eastAsia="en-US"/>
    </w:rPr>
  </w:style>
  <w:style w:type="character" w:customStyle="1" w:styleId="415">
    <w:name w:val="Заголовок 4 Знак1"/>
    <w:locked/>
    <w:rsid w:val="0036568F"/>
    <w:rPr>
      <w:rFonts w:ascii="Times New Roman" w:eastAsia="Times New Roman" w:hAnsi="Times New Roman"/>
      <w:b/>
      <w:sz w:val="28"/>
      <w:lang w:eastAsia="ru-RU"/>
    </w:rPr>
  </w:style>
  <w:style w:type="character" w:styleId="afffffffffb">
    <w:name w:val="Intense Emphasis"/>
    <w:qFormat/>
    <w:rsid w:val="0036568F"/>
    <w:rPr>
      <w:b/>
      <w:i/>
      <w:color w:val="4F81BD"/>
    </w:rPr>
  </w:style>
  <w:style w:type="character" w:styleId="afffffffffc">
    <w:name w:val="Subtle Reference"/>
    <w:qFormat/>
    <w:rsid w:val="0036568F"/>
    <w:rPr>
      <w:smallCaps/>
      <w:color w:val="C0504D"/>
      <w:u w:val="single"/>
    </w:rPr>
  </w:style>
  <w:style w:type="character" w:styleId="afffffffffd">
    <w:name w:val="Intense Reference"/>
    <w:qFormat/>
    <w:rsid w:val="0036568F"/>
    <w:rPr>
      <w:b/>
      <w:smallCaps/>
      <w:color w:val="C0504D"/>
      <w:spacing w:val="5"/>
      <w:u w:val="single"/>
    </w:rPr>
  </w:style>
  <w:style w:type="character" w:styleId="afffffffffe">
    <w:name w:val="Book Title"/>
    <w:qFormat/>
    <w:rsid w:val="0036568F"/>
    <w:rPr>
      <w:b/>
      <w:smallCaps/>
      <w:spacing w:val="5"/>
    </w:rPr>
  </w:style>
  <w:style w:type="character" w:customStyle="1" w:styleId="612">
    <w:name w:val="Заголовок 6 Знак1"/>
    <w:rsid w:val="0036568F"/>
    <w:rPr>
      <w:b/>
      <w:sz w:val="22"/>
      <w:lang w:val="ru-RU" w:eastAsia="ru-RU"/>
    </w:rPr>
  </w:style>
  <w:style w:type="character" w:customStyle="1" w:styleId="712">
    <w:name w:val="Заголовок 7 Знак1"/>
    <w:rsid w:val="0036568F"/>
    <w:rPr>
      <w:sz w:val="24"/>
      <w:lang w:val="ru-RU" w:eastAsia="ru-RU"/>
    </w:rPr>
  </w:style>
  <w:style w:type="character" w:customStyle="1" w:styleId="813">
    <w:name w:val="Заголовок 8 Знак1"/>
    <w:rsid w:val="0036568F"/>
    <w:rPr>
      <w:rFonts w:ascii="Calibri" w:hAnsi="Calibri"/>
      <w:i/>
      <w:sz w:val="24"/>
      <w:lang w:val="ru-RU" w:eastAsia="en-US"/>
    </w:rPr>
  </w:style>
  <w:style w:type="character" w:customStyle="1" w:styleId="911">
    <w:name w:val="Заголовок 9 Знак1"/>
    <w:rsid w:val="0036568F"/>
    <w:rPr>
      <w:rFonts w:ascii="Arial" w:hAnsi="Arial"/>
      <w:sz w:val="22"/>
      <w:lang w:val="ru-RU" w:eastAsia="ru-RU"/>
    </w:rPr>
  </w:style>
  <w:style w:type="character" w:customStyle="1" w:styleId="tbb121">
    <w:name w:val="tbb121"/>
    <w:rsid w:val="0036568F"/>
    <w:rPr>
      <w:rFonts w:ascii="Arial" w:hAnsi="Arial"/>
      <w:b/>
      <w:color w:val="000000"/>
      <w:sz w:val="18"/>
      <w:u w:val="none"/>
    </w:rPr>
  </w:style>
  <w:style w:type="character" w:customStyle="1" w:styleId="tbl121">
    <w:name w:val="tbl121"/>
    <w:rsid w:val="0036568F"/>
    <w:rPr>
      <w:rFonts w:ascii="Tahoma" w:hAnsi="Tahoma"/>
      <w:color w:val="000000"/>
      <w:sz w:val="18"/>
      <w:u w:val="none"/>
    </w:rPr>
  </w:style>
  <w:style w:type="character" w:customStyle="1" w:styleId="em11">
    <w:name w:val="em11"/>
    <w:rsid w:val="0036568F"/>
    <w:rPr>
      <w:b/>
      <w:sz w:val="24"/>
    </w:rPr>
  </w:style>
  <w:style w:type="character" w:customStyle="1" w:styleId="8pt">
    <w:name w:val="Основной текст + 8 pt"/>
    <w:rsid w:val="0036568F"/>
    <w:rPr>
      <w:rFonts w:ascii="Times New Roman" w:eastAsia="Times New Roman" w:hAnsi="Times New Roman"/>
      <w:spacing w:val="0"/>
      <w:sz w:val="16"/>
    </w:rPr>
  </w:style>
  <w:style w:type="character" w:customStyle="1" w:styleId="7pt">
    <w:name w:val="Основной текст + 7 pt"/>
    <w:rsid w:val="0036568F"/>
    <w:rPr>
      <w:rFonts w:ascii="Times New Roman" w:eastAsia="Times New Roman" w:hAnsi="Times New Roman"/>
      <w:spacing w:val="0"/>
      <w:sz w:val="14"/>
    </w:rPr>
  </w:style>
  <w:style w:type="character" w:customStyle="1" w:styleId="10pt0">
    <w:name w:val="Основной текст + 10 pt"/>
    <w:rsid w:val="0036568F"/>
    <w:rPr>
      <w:rFonts w:ascii="Times New Roman" w:eastAsia="Times New Roman" w:hAnsi="Times New Roman"/>
      <w:b/>
      <w:spacing w:val="0"/>
      <w:sz w:val="20"/>
    </w:rPr>
  </w:style>
  <w:style w:type="character" w:customStyle="1" w:styleId="5pt">
    <w:name w:val="Основной текст + 5 pt"/>
    <w:rsid w:val="0036568F"/>
    <w:rPr>
      <w:rFonts w:ascii="Times New Roman" w:eastAsia="Times New Roman" w:hAnsi="Times New Roman"/>
      <w:spacing w:val="10"/>
      <w:sz w:val="10"/>
    </w:rPr>
  </w:style>
  <w:style w:type="character" w:customStyle="1" w:styleId="9pt">
    <w:name w:val="Основной текст + 9 pt"/>
    <w:rsid w:val="0036568F"/>
    <w:rPr>
      <w:rFonts w:ascii="Times New Roman" w:eastAsia="Times New Roman" w:hAnsi="Times New Roman"/>
      <w:spacing w:val="0"/>
      <w:sz w:val="18"/>
    </w:rPr>
  </w:style>
  <w:style w:type="character" w:customStyle="1" w:styleId="TimesNewRoman0">
    <w:name w:val="Основной текст + Times New Roman"/>
    <w:rsid w:val="0036568F"/>
    <w:rPr>
      <w:rFonts w:ascii="Times New Roman" w:eastAsia="Times New Roman" w:hAnsi="Times New Roman"/>
      <w:spacing w:val="0"/>
      <w:sz w:val="21"/>
    </w:rPr>
  </w:style>
  <w:style w:type="character" w:customStyle="1" w:styleId="WW-9pt">
    <w:name w:val="WW-Основной текст + 9 pt"/>
    <w:rsid w:val="0036568F"/>
    <w:rPr>
      <w:rFonts w:ascii="Times New Roman" w:eastAsia="Times New Roman" w:hAnsi="Times New Roman"/>
      <w:spacing w:val="0"/>
      <w:sz w:val="18"/>
    </w:rPr>
  </w:style>
  <w:style w:type="character" w:customStyle="1" w:styleId="FontStyle124">
    <w:name w:val="Font Style124"/>
    <w:rsid w:val="0036568F"/>
    <w:rPr>
      <w:rFonts w:ascii="Times New Roman" w:hAnsi="Times New Roman"/>
      <w:b/>
      <w:sz w:val="18"/>
    </w:rPr>
  </w:style>
  <w:style w:type="character" w:customStyle="1" w:styleId="red">
    <w:name w:val="red"/>
    <w:rsid w:val="0036568F"/>
    <w:rPr>
      <w:rFonts w:cs="Times New Roman"/>
    </w:rPr>
  </w:style>
  <w:style w:type="character" w:customStyle="1" w:styleId="msosubtleemphasis0">
    <w:name w:val="msosubtleemphasis"/>
    <w:rsid w:val="0036568F"/>
    <w:rPr>
      <w:i/>
      <w:color w:val="808080"/>
    </w:rPr>
  </w:style>
  <w:style w:type="character" w:customStyle="1" w:styleId="FontStyle120">
    <w:name w:val="Font Style120"/>
    <w:rsid w:val="0036568F"/>
    <w:rPr>
      <w:rFonts w:ascii="Times New Roman" w:hAnsi="Times New Roman"/>
      <w:b/>
      <w:sz w:val="26"/>
    </w:rPr>
  </w:style>
  <w:style w:type="character" w:customStyle="1" w:styleId="FontStyle121">
    <w:name w:val="Font Style121"/>
    <w:rsid w:val="0036568F"/>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36568F"/>
    <w:pPr>
      <w:spacing w:after="160" w:line="240" w:lineRule="exact"/>
    </w:pPr>
    <w:rPr>
      <w:rFonts w:ascii="Verdana" w:hAnsi="Verdana"/>
      <w:lang w:val="en-US" w:eastAsia="en-US"/>
    </w:rPr>
  </w:style>
  <w:style w:type="character" w:customStyle="1" w:styleId="font0">
    <w:name w:val="font0"/>
    <w:rsid w:val="0036568F"/>
    <w:rPr>
      <w:rFonts w:cs="Times New Roman"/>
    </w:rPr>
  </w:style>
  <w:style w:type="character" w:customStyle="1" w:styleId="s3">
    <w:name w:val="s3"/>
    <w:rsid w:val="0036568F"/>
  </w:style>
  <w:style w:type="character" w:customStyle="1" w:styleId="FontStyle46">
    <w:name w:val="Font Style46"/>
    <w:rsid w:val="0036568F"/>
    <w:rPr>
      <w:rFonts w:ascii="Times New Roman" w:hAnsi="Times New Roman"/>
      <w:b/>
      <w:sz w:val="30"/>
    </w:rPr>
  </w:style>
  <w:style w:type="character" w:customStyle="1" w:styleId="newstitle">
    <w:name w:val="news_title"/>
    <w:rsid w:val="0036568F"/>
    <w:rPr>
      <w:rFonts w:cs="Times New Roman"/>
    </w:rPr>
  </w:style>
  <w:style w:type="character" w:customStyle="1" w:styleId="s1">
    <w:name w:val="s1"/>
    <w:rsid w:val="0036568F"/>
  </w:style>
  <w:style w:type="paragraph" w:customStyle="1" w:styleId="31b">
    <w:name w:val="Знак31"/>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36568F"/>
    <w:rPr>
      <w:b/>
      <w:sz w:val="2"/>
      <w:bdr w:val="single" w:sz="6" w:space="0" w:color="0000FF"/>
      <w:shd w:val="clear" w:color="auto" w:fill="CCCCFF"/>
    </w:rPr>
  </w:style>
  <w:style w:type="character" w:customStyle="1" w:styleId="FontStyle264">
    <w:name w:val="Font Style264"/>
    <w:rsid w:val="0036568F"/>
    <w:rPr>
      <w:rFonts w:ascii="Franklin Gothic Demi" w:hAnsi="Franklin Gothic Demi"/>
      <w:b/>
      <w:sz w:val="22"/>
    </w:rPr>
  </w:style>
  <w:style w:type="character" w:customStyle="1" w:styleId="FontStyle260">
    <w:name w:val="Font Style260"/>
    <w:rsid w:val="0036568F"/>
    <w:rPr>
      <w:rFonts w:ascii="Franklin Gothic Demi" w:hAnsi="Franklin Gothic Demi"/>
      <w:b/>
      <w:sz w:val="26"/>
    </w:rPr>
  </w:style>
  <w:style w:type="character" w:customStyle="1" w:styleId="FontStyle426">
    <w:name w:val="Font Style426"/>
    <w:rsid w:val="0036568F"/>
    <w:rPr>
      <w:rFonts w:ascii="Times New Roman" w:hAnsi="Times New Roman"/>
      <w:color w:val="000000"/>
      <w:sz w:val="20"/>
    </w:rPr>
  </w:style>
  <w:style w:type="character" w:customStyle="1" w:styleId="FontStyle707">
    <w:name w:val="Font Style707"/>
    <w:rsid w:val="0036568F"/>
    <w:rPr>
      <w:rFonts w:ascii="Bookman Old Style" w:hAnsi="Bookman Old Style"/>
      <w:color w:val="000000"/>
      <w:sz w:val="16"/>
    </w:rPr>
  </w:style>
  <w:style w:type="character" w:customStyle="1" w:styleId="FontStyle679">
    <w:name w:val="Font Style679"/>
    <w:rsid w:val="0036568F"/>
    <w:rPr>
      <w:rFonts w:ascii="Times New Roman" w:hAnsi="Times New Roman"/>
      <w:i/>
      <w:color w:val="000000"/>
      <w:sz w:val="20"/>
    </w:rPr>
  </w:style>
  <w:style w:type="character" w:customStyle="1" w:styleId="FontStyle695">
    <w:name w:val="Font Style695"/>
    <w:rsid w:val="0036568F"/>
    <w:rPr>
      <w:rFonts w:ascii="Times New Roman" w:hAnsi="Times New Roman"/>
      <w:b/>
      <w:color w:val="000000"/>
      <w:sz w:val="16"/>
    </w:rPr>
  </w:style>
  <w:style w:type="character" w:customStyle="1" w:styleId="FontStyle527">
    <w:name w:val="Font Style527"/>
    <w:rsid w:val="0036568F"/>
    <w:rPr>
      <w:rFonts w:ascii="Times New Roman" w:hAnsi="Times New Roman"/>
      <w:b/>
      <w:color w:val="000000"/>
      <w:sz w:val="16"/>
    </w:rPr>
  </w:style>
  <w:style w:type="character" w:customStyle="1" w:styleId="FontStyle236">
    <w:name w:val="Font Style236"/>
    <w:rsid w:val="0036568F"/>
    <w:rPr>
      <w:rFonts w:ascii="Times New Roman" w:hAnsi="Times New Roman"/>
      <w:color w:val="000000"/>
      <w:sz w:val="20"/>
    </w:rPr>
  </w:style>
  <w:style w:type="character" w:customStyle="1" w:styleId="FontStyle719">
    <w:name w:val="Font Style719"/>
    <w:rsid w:val="0036568F"/>
    <w:rPr>
      <w:rFonts w:ascii="Bookman Old Style" w:hAnsi="Bookman Old Style"/>
      <w:b/>
      <w:color w:val="000000"/>
      <w:sz w:val="16"/>
    </w:rPr>
  </w:style>
  <w:style w:type="character" w:customStyle="1" w:styleId="FontStyle720">
    <w:name w:val="Font Style720"/>
    <w:rsid w:val="0036568F"/>
    <w:rPr>
      <w:rFonts w:ascii="Tahoma" w:hAnsi="Tahoma"/>
      <w:color w:val="000000"/>
      <w:sz w:val="14"/>
    </w:rPr>
  </w:style>
  <w:style w:type="character" w:customStyle="1" w:styleId="FontStyle815">
    <w:name w:val="Font Style815"/>
    <w:rsid w:val="0036568F"/>
    <w:rPr>
      <w:rFonts w:ascii="Bookman Old Style" w:hAnsi="Bookman Old Style"/>
      <w:color w:val="000000"/>
      <w:sz w:val="16"/>
    </w:rPr>
  </w:style>
  <w:style w:type="character" w:customStyle="1" w:styleId="FontStyle106">
    <w:name w:val="Font Style106"/>
    <w:rsid w:val="0036568F"/>
    <w:rPr>
      <w:rFonts w:ascii="Times New Roman" w:hAnsi="Times New Roman"/>
      <w:color w:val="000000"/>
      <w:sz w:val="24"/>
    </w:rPr>
  </w:style>
  <w:style w:type="character" w:customStyle="1" w:styleId="FontStyle122">
    <w:name w:val="Font Style122"/>
    <w:rsid w:val="0036568F"/>
    <w:rPr>
      <w:rFonts w:ascii="Times New Roman" w:hAnsi="Times New Roman"/>
      <w:color w:val="000000"/>
      <w:sz w:val="22"/>
    </w:rPr>
  </w:style>
  <w:style w:type="character" w:customStyle="1" w:styleId="146pt">
    <w:name w:val="Основной текст (14) + 6 pt"/>
    <w:rsid w:val="0036568F"/>
    <w:rPr>
      <w:rFonts w:ascii="Times New Roman" w:hAnsi="Times New Roman"/>
      <w:sz w:val="12"/>
      <w:shd w:val="clear" w:color="auto" w:fill="FFFFFF"/>
    </w:rPr>
  </w:style>
  <w:style w:type="character" w:customStyle="1" w:styleId="listing-desc">
    <w:name w:val="listing-desc"/>
    <w:rsid w:val="0036568F"/>
  </w:style>
  <w:style w:type="character" w:customStyle="1" w:styleId="FontStyle436">
    <w:name w:val="Font Style436"/>
    <w:rsid w:val="0036568F"/>
    <w:rPr>
      <w:rFonts w:ascii="Times New Roman" w:hAnsi="Times New Roman"/>
      <w:b/>
      <w:sz w:val="18"/>
    </w:rPr>
  </w:style>
  <w:style w:type="character" w:customStyle="1" w:styleId="FontStyle434">
    <w:name w:val="Font Style434"/>
    <w:rsid w:val="0036568F"/>
    <w:rPr>
      <w:rFonts w:ascii="Times New Roman" w:hAnsi="Times New Roman"/>
      <w:sz w:val="18"/>
    </w:rPr>
  </w:style>
  <w:style w:type="character" w:customStyle="1" w:styleId="912">
    <w:name w:val="Знак Знак91"/>
    <w:locked/>
    <w:rsid w:val="0036568F"/>
    <w:rPr>
      <w:rFonts w:ascii="Cambria" w:eastAsia="Times New Roman" w:hAnsi="Cambria"/>
      <w:b/>
      <w:color w:val="4F81BD"/>
      <w:sz w:val="26"/>
      <w:lang w:val="ru-RU" w:eastAsia="en-US"/>
    </w:rPr>
  </w:style>
  <w:style w:type="character" w:customStyle="1" w:styleId="532">
    <w:name w:val="Знак Знак53"/>
    <w:locked/>
    <w:rsid w:val="0036568F"/>
    <w:rPr>
      <w:b/>
      <w:caps/>
      <w:sz w:val="24"/>
      <w:lang w:val="ru-RU" w:eastAsia="ru-RU"/>
    </w:rPr>
  </w:style>
  <w:style w:type="character" w:customStyle="1" w:styleId="2ffd">
    <w:name w:val="Основной текст Знак Знак Знак2"/>
    <w:locked/>
    <w:rsid w:val="0036568F"/>
    <w:rPr>
      <w:sz w:val="24"/>
      <w:lang w:val="ru-RU" w:eastAsia="ru-RU"/>
    </w:rPr>
  </w:style>
  <w:style w:type="character" w:customStyle="1" w:styleId="FontStyle126">
    <w:name w:val="Font Style126"/>
    <w:rsid w:val="0036568F"/>
    <w:rPr>
      <w:rFonts w:ascii="Times New Roman" w:hAnsi="Times New Roman"/>
      <w:color w:val="000000"/>
      <w:sz w:val="20"/>
    </w:rPr>
  </w:style>
  <w:style w:type="character" w:customStyle="1" w:styleId="1310">
    <w:name w:val="Знак Знак131"/>
    <w:locked/>
    <w:rsid w:val="0036568F"/>
    <w:rPr>
      <w:color w:val="000000"/>
      <w:sz w:val="24"/>
    </w:rPr>
  </w:style>
  <w:style w:type="character" w:customStyle="1" w:styleId="1110">
    <w:name w:val="Знак Знак111"/>
    <w:locked/>
    <w:rsid w:val="0036568F"/>
    <w:rPr>
      <w:sz w:val="24"/>
    </w:rPr>
  </w:style>
  <w:style w:type="character" w:customStyle="1" w:styleId="231">
    <w:name w:val="Знак Знак231"/>
    <w:locked/>
    <w:rsid w:val="0036568F"/>
    <w:rPr>
      <w:sz w:val="24"/>
      <w:lang w:val="ru-RU" w:eastAsia="ru-RU"/>
    </w:rPr>
  </w:style>
  <w:style w:type="character" w:customStyle="1" w:styleId="5311">
    <w:name w:val="Знак Знак531"/>
    <w:locked/>
    <w:rsid w:val="0036568F"/>
    <w:rPr>
      <w:b/>
      <w:caps/>
      <w:sz w:val="24"/>
      <w:lang w:val="ru-RU" w:eastAsia="ru-RU"/>
    </w:rPr>
  </w:style>
  <w:style w:type="character" w:customStyle="1" w:styleId="1510">
    <w:name w:val="Знак Знак151"/>
    <w:rsid w:val="0036568F"/>
    <w:rPr>
      <w:rFonts w:ascii="Times New Roman" w:eastAsia="Times New Roman" w:hAnsi="Times New Roman"/>
      <w:sz w:val="24"/>
      <w:lang w:eastAsia="ru-RU"/>
    </w:rPr>
  </w:style>
  <w:style w:type="character" w:customStyle="1" w:styleId="461">
    <w:name w:val="Знак Знак46"/>
    <w:locked/>
    <w:rsid w:val="0036568F"/>
    <w:rPr>
      <w:rFonts w:ascii="Arial" w:hAnsi="Arial"/>
      <w:b/>
      <w:i/>
      <w:sz w:val="28"/>
      <w:lang w:val="ru-RU" w:eastAsia="en-US"/>
    </w:rPr>
  </w:style>
  <w:style w:type="character" w:customStyle="1" w:styleId="171">
    <w:name w:val="Знак Знак171"/>
    <w:locked/>
    <w:rsid w:val="0036568F"/>
    <w:rPr>
      <w:i/>
      <w:sz w:val="24"/>
      <w:lang w:val="ru-RU" w:eastAsia="ru-RU"/>
    </w:rPr>
  </w:style>
  <w:style w:type="paragraph" w:customStyle="1" w:styleId="rvps4">
    <w:name w:val="rvps4"/>
    <w:basedOn w:val="a3"/>
    <w:rsid w:val="0036568F"/>
    <w:pPr>
      <w:jc w:val="both"/>
    </w:pPr>
  </w:style>
  <w:style w:type="character" w:customStyle="1" w:styleId="3f7">
    <w:name w:val="3 ступень Знак"/>
    <w:link w:val="3f8"/>
    <w:locked/>
    <w:rsid w:val="0036568F"/>
    <w:rPr>
      <w:rFonts w:ascii="BodoniCTT" w:hAnsi="BodoniCTT"/>
      <w:b/>
    </w:rPr>
  </w:style>
  <w:style w:type="paragraph" w:customStyle="1" w:styleId="3f8">
    <w:name w:val="3 ступень"/>
    <w:basedOn w:val="a3"/>
    <w:link w:val="3f7"/>
    <w:rsid w:val="0036568F"/>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36568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36568F"/>
    <w:pPr>
      <w:spacing w:before="100" w:beforeAutospacing="1" w:after="100" w:afterAutospacing="1"/>
    </w:pPr>
  </w:style>
  <w:style w:type="paragraph" w:customStyle="1" w:styleId="p4">
    <w:name w:val="p4"/>
    <w:basedOn w:val="a3"/>
    <w:rsid w:val="0036568F"/>
    <w:pPr>
      <w:spacing w:before="100" w:beforeAutospacing="1" w:after="100" w:afterAutospacing="1"/>
    </w:pPr>
  </w:style>
  <w:style w:type="character" w:customStyle="1" w:styleId="rvts6">
    <w:name w:val="rvts6"/>
    <w:rsid w:val="0036568F"/>
    <w:rPr>
      <w:rFonts w:ascii="Times New Roman" w:hAnsi="Times New Roman"/>
      <w:sz w:val="28"/>
    </w:rPr>
  </w:style>
  <w:style w:type="character" w:customStyle="1" w:styleId="3917">
    <w:name w:val="3917"/>
    <w:rsid w:val="0036568F"/>
    <w:rPr>
      <w:rFonts w:cs="Times New Roman"/>
    </w:rPr>
  </w:style>
  <w:style w:type="character" w:customStyle="1" w:styleId="epm">
    <w:name w:val="epm"/>
    <w:rsid w:val="0036568F"/>
  </w:style>
  <w:style w:type="character" w:customStyle="1" w:styleId="affffffffff">
    <w:name w:val="Стиль Зеленый"/>
    <w:rsid w:val="0036568F"/>
    <w:rPr>
      <w:color w:val="00B050"/>
      <w:spacing w:val="0"/>
    </w:rPr>
  </w:style>
  <w:style w:type="character" w:customStyle="1" w:styleId="s10">
    <w:name w:val="s_10"/>
    <w:rsid w:val="0036568F"/>
    <w:rPr>
      <w:rFonts w:cs="Times New Roman"/>
    </w:rPr>
  </w:style>
  <w:style w:type="character" w:customStyle="1" w:styleId="s5">
    <w:name w:val="s5"/>
    <w:rsid w:val="0036568F"/>
    <w:rPr>
      <w:rFonts w:cs="Times New Roman"/>
    </w:rPr>
  </w:style>
  <w:style w:type="character" w:customStyle="1" w:styleId="sz12">
    <w:name w:val="sz12"/>
    <w:rsid w:val="0036568F"/>
    <w:rPr>
      <w:rFonts w:cs="Times New Roman"/>
    </w:rPr>
  </w:style>
  <w:style w:type="character" w:customStyle="1" w:styleId="s6">
    <w:name w:val="s6"/>
    <w:rsid w:val="0036568F"/>
    <w:rPr>
      <w:rFonts w:cs="Times New Roman"/>
    </w:rPr>
  </w:style>
  <w:style w:type="character" w:customStyle="1" w:styleId="11d">
    <w:name w:val="Знак1 Знак Знак1"/>
    <w:locked/>
    <w:rsid w:val="0036568F"/>
    <w:rPr>
      <w:rFonts w:ascii="Times New Roman" w:eastAsia="Times New Roman" w:hAnsi="Times New Roman"/>
      <w:sz w:val="24"/>
      <w:lang w:eastAsia="ru-RU"/>
    </w:rPr>
  </w:style>
  <w:style w:type="character" w:customStyle="1" w:styleId="4610">
    <w:name w:val="Знак Знак461"/>
    <w:locked/>
    <w:rsid w:val="0036568F"/>
    <w:rPr>
      <w:b/>
      <w:sz w:val="27"/>
      <w:lang w:val="ru-RU" w:eastAsia="ru-RU"/>
    </w:rPr>
  </w:style>
  <w:style w:type="character" w:customStyle="1" w:styleId="481">
    <w:name w:val="Знак Знак48"/>
    <w:locked/>
    <w:rsid w:val="0036568F"/>
    <w:rPr>
      <w:b/>
      <w:sz w:val="27"/>
      <w:lang w:val="ru-RU" w:eastAsia="ru-RU"/>
    </w:rPr>
  </w:style>
  <w:style w:type="character" w:customStyle="1" w:styleId="441">
    <w:name w:val="Знак Знак44"/>
    <w:locked/>
    <w:rsid w:val="0036568F"/>
    <w:rPr>
      <w:sz w:val="24"/>
    </w:rPr>
  </w:style>
  <w:style w:type="character" w:customStyle="1" w:styleId="514">
    <w:name w:val="Знак Знак51"/>
    <w:locked/>
    <w:rsid w:val="0036568F"/>
    <w:rPr>
      <w:b/>
      <w:sz w:val="27"/>
      <w:lang w:val="ru-RU" w:eastAsia="ru-RU"/>
    </w:rPr>
  </w:style>
  <w:style w:type="character" w:customStyle="1" w:styleId="431">
    <w:name w:val="Знак Знак43"/>
    <w:locked/>
    <w:rsid w:val="0036568F"/>
    <w:rPr>
      <w:color w:val="000000"/>
      <w:sz w:val="24"/>
      <w:lang w:eastAsia="ru-RU"/>
    </w:rPr>
  </w:style>
  <w:style w:type="paragraph" w:customStyle="1" w:styleId="Style39">
    <w:name w:val="Style3"/>
    <w:basedOn w:val="a3"/>
    <w:rsid w:val="0036568F"/>
    <w:pPr>
      <w:widowControl w:val="0"/>
      <w:autoSpaceDE w:val="0"/>
      <w:autoSpaceDN w:val="0"/>
      <w:adjustRightInd w:val="0"/>
      <w:spacing w:line="259" w:lineRule="exact"/>
      <w:ind w:firstLine="542"/>
      <w:jc w:val="both"/>
    </w:pPr>
  </w:style>
  <w:style w:type="character" w:customStyle="1" w:styleId="421">
    <w:name w:val="Знак Знак42"/>
    <w:rsid w:val="0036568F"/>
    <w:rPr>
      <w:rFonts w:ascii="Times New Roman" w:eastAsia="Times New Roman" w:hAnsi="Times New Roman"/>
      <w:sz w:val="16"/>
    </w:rPr>
  </w:style>
  <w:style w:type="character" w:customStyle="1" w:styleId="490">
    <w:name w:val="Знак Знак49"/>
    <w:rsid w:val="0036568F"/>
    <w:rPr>
      <w:rFonts w:ascii="Times New Roman" w:eastAsia="Times New Roman" w:hAnsi="Times New Roman"/>
      <w:b/>
      <w:caps/>
      <w:sz w:val="24"/>
      <w:lang w:eastAsia="ru-RU"/>
    </w:rPr>
  </w:style>
  <w:style w:type="character" w:customStyle="1" w:styleId="471">
    <w:name w:val="Знак Знак47"/>
    <w:rsid w:val="0036568F"/>
    <w:rPr>
      <w:rFonts w:ascii="Times New Roman" w:eastAsia="Times New Roman" w:hAnsi="Times New Roman"/>
      <w:b/>
      <w:sz w:val="27"/>
      <w:lang w:eastAsia="ru-RU"/>
    </w:rPr>
  </w:style>
  <w:style w:type="character" w:customStyle="1" w:styleId="451">
    <w:name w:val="Знак Знак45"/>
    <w:rsid w:val="0036568F"/>
    <w:rPr>
      <w:rFonts w:ascii="Times New Roman" w:eastAsia="Times New Roman" w:hAnsi="Times New Roman"/>
      <w:b/>
      <w:i/>
      <w:sz w:val="26"/>
      <w:lang w:eastAsia="ru-RU"/>
    </w:rPr>
  </w:style>
  <w:style w:type="character" w:customStyle="1" w:styleId="1fffff1">
    <w:name w:val="Заголовок №1_"/>
    <w:link w:val="1fffff2"/>
    <w:locked/>
    <w:rsid w:val="0036568F"/>
    <w:rPr>
      <w:sz w:val="23"/>
      <w:shd w:val="clear" w:color="auto" w:fill="FFFFFF"/>
    </w:rPr>
  </w:style>
  <w:style w:type="paragraph" w:customStyle="1" w:styleId="1fffff2">
    <w:name w:val="Заголовок №1"/>
    <w:basedOn w:val="a3"/>
    <w:link w:val="1fffff1"/>
    <w:rsid w:val="0036568F"/>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36568F"/>
    <w:rPr>
      <w:rFonts w:ascii="Times New Roman" w:hAnsi="Times New Roman"/>
      <w:spacing w:val="0"/>
      <w:sz w:val="20"/>
    </w:rPr>
  </w:style>
  <w:style w:type="character" w:customStyle="1" w:styleId="c7">
    <w:name w:val="c7"/>
    <w:rsid w:val="0036568F"/>
    <w:rPr>
      <w:rFonts w:cs="Times New Roman"/>
    </w:rPr>
  </w:style>
  <w:style w:type="character" w:customStyle="1" w:styleId="affffffffff0">
    <w:name w:val="полужирный"/>
    <w:rsid w:val="0036568F"/>
    <w:rPr>
      <w:rFonts w:ascii="Times New Roman" w:hAnsi="Times New Roman"/>
      <w:b/>
      <w:color w:val="auto"/>
      <w:sz w:val="24"/>
    </w:rPr>
  </w:style>
  <w:style w:type="paragraph" w:customStyle="1" w:styleId="ipara">
    <w:name w:val="ipara"/>
    <w:basedOn w:val="a3"/>
    <w:rsid w:val="0036568F"/>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36568F"/>
    <w:rPr>
      <w:rFonts w:ascii="Times New Roman" w:hAnsi="Times New Roman"/>
      <w:b/>
      <w:i/>
      <w:sz w:val="24"/>
    </w:rPr>
  </w:style>
  <w:style w:type="character" w:customStyle="1" w:styleId="743">
    <w:name w:val="Основной текст (7)43"/>
    <w:rsid w:val="0036568F"/>
    <w:rPr>
      <w:rFonts w:ascii="Times New Roman" w:hAnsi="Times New Roman"/>
      <w:spacing w:val="0"/>
      <w:sz w:val="20"/>
    </w:rPr>
  </w:style>
  <w:style w:type="paragraph" w:customStyle="1" w:styleId="affffffffff1">
    <w:name w:val="Разработчик"/>
    <w:basedOn w:val="a3"/>
    <w:rsid w:val="0036568F"/>
    <w:pPr>
      <w:jc w:val="both"/>
    </w:pPr>
    <w:rPr>
      <w:b/>
      <w:sz w:val="20"/>
    </w:rPr>
  </w:style>
  <w:style w:type="character" w:customStyle="1" w:styleId="533">
    <w:name w:val="Знак5 Знак Знак3"/>
    <w:locked/>
    <w:rsid w:val="0036568F"/>
    <w:rPr>
      <w:sz w:val="16"/>
    </w:rPr>
  </w:style>
  <w:style w:type="character" w:customStyle="1" w:styleId="500">
    <w:name w:val="Знак Знак50"/>
    <w:locked/>
    <w:rsid w:val="0036568F"/>
    <w:rPr>
      <w:b/>
      <w:sz w:val="28"/>
      <w:lang w:val="ru-RU" w:eastAsia="ru-RU"/>
    </w:rPr>
  </w:style>
  <w:style w:type="character" w:customStyle="1" w:styleId="521">
    <w:name w:val="Знак Знак52"/>
    <w:rsid w:val="0036568F"/>
    <w:rPr>
      <w:rFonts w:ascii="Arial" w:eastAsia="Times New Roman" w:hAnsi="Arial"/>
      <w:b/>
      <w:i/>
      <w:sz w:val="28"/>
    </w:rPr>
  </w:style>
  <w:style w:type="paragraph" w:customStyle="1" w:styleId="p7">
    <w:name w:val="p7"/>
    <w:basedOn w:val="a3"/>
    <w:rsid w:val="0036568F"/>
    <w:pPr>
      <w:spacing w:before="100" w:beforeAutospacing="1" w:after="100" w:afterAutospacing="1"/>
    </w:pPr>
  </w:style>
  <w:style w:type="paragraph" w:customStyle="1" w:styleId="p9">
    <w:name w:val="p9"/>
    <w:basedOn w:val="a3"/>
    <w:rsid w:val="0036568F"/>
    <w:pPr>
      <w:spacing w:before="100" w:beforeAutospacing="1" w:after="100" w:afterAutospacing="1"/>
    </w:pPr>
  </w:style>
  <w:style w:type="paragraph" w:customStyle="1" w:styleId="p6">
    <w:name w:val="p6"/>
    <w:basedOn w:val="a3"/>
    <w:rsid w:val="0036568F"/>
    <w:pPr>
      <w:spacing w:before="100" w:beforeAutospacing="1" w:after="100" w:afterAutospacing="1"/>
    </w:pPr>
  </w:style>
  <w:style w:type="paragraph" w:customStyle="1" w:styleId="p8">
    <w:name w:val="p8"/>
    <w:basedOn w:val="a3"/>
    <w:rsid w:val="0036568F"/>
    <w:pPr>
      <w:spacing w:before="100" w:beforeAutospacing="1" w:after="100" w:afterAutospacing="1"/>
    </w:pPr>
  </w:style>
  <w:style w:type="paragraph" w:customStyle="1" w:styleId="11e">
    <w:name w:val="Цитата11"/>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36568F"/>
    <w:rPr>
      <w:sz w:val="28"/>
      <w:szCs w:val="20"/>
    </w:rPr>
  </w:style>
  <w:style w:type="paragraph" w:customStyle="1" w:styleId="1fffff3">
    <w:name w:val="Верхний колонтитул1"/>
    <w:basedOn w:val="a3"/>
    <w:rsid w:val="0036568F"/>
    <w:pPr>
      <w:tabs>
        <w:tab w:val="center" w:pos="4153"/>
        <w:tab w:val="right" w:pos="8306"/>
      </w:tabs>
    </w:pPr>
    <w:rPr>
      <w:rFonts w:ascii="Arial" w:hAnsi="Arial"/>
      <w:szCs w:val="20"/>
    </w:rPr>
  </w:style>
  <w:style w:type="paragraph" w:customStyle="1" w:styleId="31c">
    <w:name w:val="Заголовок 31"/>
    <w:basedOn w:val="1ff"/>
    <w:next w:val="1ff"/>
    <w:rsid w:val="0036568F"/>
    <w:pPr>
      <w:keepNext/>
      <w:widowControl/>
      <w:tabs>
        <w:tab w:val="left" w:pos="643"/>
      </w:tabs>
      <w:spacing w:before="0" w:after="0"/>
      <w:outlineLvl w:val="2"/>
    </w:pPr>
  </w:style>
  <w:style w:type="paragraph" w:customStyle="1" w:styleId="3111">
    <w:name w:val="Основной текст 311"/>
    <w:basedOn w:val="a3"/>
    <w:rsid w:val="0036568F"/>
    <w:pPr>
      <w:spacing w:after="120"/>
    </w:pPr>
    <w:rPr>
      <w:sz w:val="16"/>
      <w:szCs w:val="16"/>
      <w:lang w:eastAsia="zh-CN"/>
    </w:rPr>
  </w:style>
  <w:style w:type="character" w:customStyle="1" w:styleId="QuoteChar2">
    <w:name w:val="Quote Char2"/>
    <w:link w:val="Quote1"/>
    <w:locked/>
    <w:rsid w:val="0036568F"/>
    <w:rPr>
      <w:rFonts w:ascii="Calibri" w:hAnsi="Calibri"/>
      <w:i/>
      <w:color w:val="000000"/>
      <w:sz w:val="24"/>
    </w:rPr>
  </w:style>
  <w:style w:type="paragraph" w:customStyle="1" w:styleId="Quote1">
    <w:name w:val="Quote1"/>
    <w:basedOn w:val="a3"/>
    <w:next w:val="a3"/>
    <w:link w:val="QuoteChar2"/>
    <w:rsid w:val="0036568F"/>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36568F"/>
    <w:rPr>
      <w:rFonts w:ascii="Calibri" w:hAnsi="Calibri"/>
      <w:b/>
      <w:i/>
      <w:color w:val="4F81BD"/>
      <w:sz w:val="24"/>
    </w:rPr>
  </w:style>
  <w:style w:type="paragraph" w:customStyle="1" w:styleId="IntenseQuote1">
    <w:name w:val="Intense Quote1"/>
    <w:basedOn w:val="a3"/>
    <w:next w:val="a3"/>
    <w:link w:val="IntenseQuoteChar2"/>
    <w:rsid w:val="0036568F"/>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36568F"/>
    <w:pPr>
      <w:spacing w:before="100" w:beforeAutospacing="1" w:after="100" w:afterAutospacing="1"/>
    </w:pPr>
  </w:style>
  <w:style w:type="character" w:customStyle="1" w:styleId="ipa">
    <w:name w:val="ipa"/>
    <w:rsid w:val="0036568F"/>
  </w:style>
  <w:style w:type="character" w:customStyle="1" w:styleId="fliesstext">
    <w:name w:val="fliesstext"/>
    <w:rsid w:val="0036568F"/>
  </w:style>
  <w:style w:type="character" w:customStyle="1" w:styleId="skypec2ctextspan">
    <w:name w:val="skype_c2c_text_span"/>
    <w:rsid w:val="0036568F"/>
  </w:style>
  <w:style w:type="paragraph" w:customStyle="1" w:styleId="style140">
    <w:name w:val="style14"/>
    <w:basedOn w:val="a3"/>
    <w:rsid w:val="0036568F"/>
    <w:pPr>
      <w:spacing w:before="100" w:beforeAutospacing="1" w:after="100" w:afterAutospacing="1"/>
    </w:pPr>
  </w:style>
  <w:style w:type="character" w:customStyle="1" w:styleId="w">
    <w:name w:val="w"/>
    <w:rsid w:val="0036568F"/>
    <w:rPr>
      <w:rFonts w:cs="Times New Roman"/>
    </w:rPr>
  </w:style>
  <w:style w:type="character" w:customStyle="1" w:styleId="selectionindex">
    <w:name w:val="selection_index"/>
    <w:rsid w:val="0036568F"/>
    <w:rPr>
      <w:rFonts w:cs="Times New Roman"/>
    </w:rPr>
  </w:style>
  <w:style w:type="character" w:customStyle="1" w:styleId="citecrochet">
    <w:name w:val="cite_crochet"/>
    <w:rsid w:val="0036568F"/>
    <w:rPr>
      <w:rFonts w:cs="Times New Roman"/>
    </w:rPr>
  </w:style>
  <w:style w:type="character" w:customStyle="1" w:styleId="hoverable">
    <w:name w:val="hoverable"/>
    <w:rsid w:val="0036568F"/>
    <w:rPr>
      <w:rFonts w:cs="Times New Roman"/>
    </w:rPr>
  </w:style>
  <w:style w:type="character" w:customStyle="1" w:styleId="3f9">
    <w:name w:val="Основной текст Знак3"/>
    <w:locked/>
    <w:rsid w:val="0036568F"/>
    <w:rPr>
      <w:sz w:val="24"/>
    </w:rPr>
  </w:style>
  <w:style w:type="character" w:customStyle="1" w:styleId="s15122">
    <w:name w:val="s15122"/>
    <w:rsid w:val="0036568F"/>
    <w:rPr>
      <w:rFonts w:cs="Times New Roman"/>
    </w:rPr>
  </w:style>
  <w:style w:type="character" w:customStyle="1" w:styleId="shorttext">
    <w:name w:val="short_text"/>
    <w:rsid w:val="0036568F"/>
    <w:rPr>
      <w:rFonts w:cs="Times New Roman"/>
    </w:rPr>
  </w:style>
  <w:style w:type="character" w:customStyle="1" w:styleId="CommentTextChar1">
    <w:name w:val="Comment Text Char1"/>
    <w:semiHidden/>
    <w:rsid w:val="0036568F"/>
    <w:rPr>
      <w:rFonts w:ascii="Times New Roman" w:hAnsi="Times New Roman"/>
    </w:rPr>
  </w:style>
  <w:style w:type="character" w:customStyle="1" w:styleId="125">
    <w:name w:val="Знак1 Знак Знак2"/>
    <w:aliases w:val="Основной текст Знак Знак4"/>
    <w:locked/>
    <w:rsid w:val="0036568F"/>
    <w:rPr>
      <w:sz w:val="24"/>
    </w:rPr>
  </w:style>
  <w:style w:type="character" w:customStyle="1" w:styleId="540">
    <w:name w:val="Знак Знак54"/>
    <w:rsid w:val="0036568F"/>
    <w:rPr>
      <w:rFonts w:ascii="Arial" w:hAnsi="Arial"/>
      <w:b/>
      <w:sz w:val="26"/>
    </w:rPr>
  </w:style>
  <w:style w:type="character" w:customStyle="1" w:styleId="Heading12">
    <w:name w:val="Heading 12 Знак Знак"/>
    <w:rsid w:val="0036568F"/>
    <w:rPr>
      <w:rFonts w:ascii="Courier New" w:hAnsi="Courier New"/>
    </w:rPr>
  </w:style>
  <w:style w:type="character" w:customStyle="1" w:styleId="600">
    <w:name w:val="Знак Знак60"/>
    <w:rsid w:val="0036568F"/>
    <w:rPr>
      <w:b/>
      <w:sz w:val="28"/>
    </w:rPr>
  </w:style>
  <w:style w:type="character" w:customStyle="1" w:styleId="59">
    <w:name w:val="Знак Знак59"/>
    <w:rsid w:val="0036568F"/>
    <w:rPr>
      <w:b/>
      <w:i/>
      <w:sz w:val="26"/>
    </w:rPr>
  </w:style>
  <w:style w:type="character" w:customStyle="1" w:styleId="580">
    <w:name w:val="Знак Знак58"/>
    <w:rsid w:val="0036568F"/>
    <w:rPr>
      <w:b/>
      <w:sz w:val="22"/>
      <w:lang w:val="ru-RU" w:eastAsia="ru-RU"/>
    </w:rPr>
  </w:style>
  <w:style w:type="character" w:customStyle="1" w:styleId="570">
    <w:name w:val="Знак Знак57"/>
    <w:rsid w:val="0036568F"/>
    <w:rPr>
      <w:sz w:val="24"/>
      <w:lang w:val="ru-RU" w:eastAsia="ru-RU"/>
    </w:rPr>
  </w:style>
  <w:style w:type="character" w:customStyle="1" w:styleId="560">
    <w:name w:val="Знак Знак56"/>
    <w:rsid w:val="0036568F"/>
    <w:rPr>
      <w:rFonts w:ascii="Calibri" w:hAnsi="Calibri"/>
      <w:i/>
      <w:sz w:val="24"/>
      <w:lang w:eastAsia="en-US"/>
    </w:rPr>
  </w:style>
  <w:style w:type="character" w:customStyle="1" w:styleId="550">
    <w:name w:val="Знак Знак55"/>
    <w:rsid w:val="0036568F"/>
    <w:rPr>
      <w:rFonts w:ascii="Arial" w:hAnsi="Arial"/>
      <w:sz w:val="22"/>
      <w:lang w:val="ru-RU" w:eastAsia="ru-RU"/>
    </w:rPr>
  </w:style>
  <w:style w:type="character" w:customStyle="1" w:styleId="6110">
    <w:name w:val="Знак Знак611"/>
    <w:locked/>
    <w:rsid w:val="0036568F"/>
    <w:rPr>
      <w:sz w:val="24"/>
    </w:rPr>
  </w:style>
  <w:style w:type="character" w:customStyle="1" w:styleId="1fffff4">
    <w:name w:val="Основной текст Знак Знак Знак1"/>
    <w:rsid w:val="0036568F"/>
    <w:rPr>
      <w:sz w:val="24"/>
    </w:rPr>
  </w:style>
  <w:style w:type="paragraph" w:customStyle="1" w:styleId="0">
    <w:name w:val="Стиль По левому краю Первая строка:  0 см"/>
    <w:basedOn w:val="a3"/>
    <w:rsid w:val="0036568F"/>
    <w:pPr>
      <w:contextualSpacing/>
    </w:pPr>
    <w:rPr>
      <w:sz w:val="28"/>
      <w:szCs w:val="20"/>
      <w:lang w:eastAsia="en-US"/>
    </w:rPr>
  </w:style>
  <w:style w:type="character" w:customStyle="1" w:styleId="4310">
    <w:name w:val="Знак Знак431"/>
    <w:locked/>
    <w:rsid w:val="0036568F"/>
    <w:rPr>
      <w:sz w:val="24"/>
    </w:rPr>
  </w:style>
  <w:style w:type="character" w:customStyle="1" w:styleId="501">
    <w:name w:val="Знак Знак501"/>
    <w:locked/>
    <w:rsid w:val="0036568F"/>
    <w:rPr>
      <w:b/>
      <w:sz w:val="28"/>
      <w:lang w:val="ru-RU" w:eastAsia="ru-RU"/>
    </w:rPr>
  </w:style>
  <w:style w:type="character" w:customStyle="1" w:styleId="5110">
    <w:name w:val="Знак Знак511"/>
    <w:locked/>
    <w:rsid w:val="0036568F"/>
    <w:rPr>
      <w:b/>
      <w:sz w:val="27"/>
      <w:lang w:val="ru-RU" w:eastAsia="ru-RU"/>
    </w:rPr>
  </w:style>
  <w:style w:type="character" w:customStyle="1" w:styleId="4210">
    <w:name w:val="Знак Знак421"/>
    <w:locked/>
    <w:rsid w:val="0036568F"/>
    <w:rPr>
      <w:color w:val="000000"/>
      <w:sz w:val="24"/>
      <w:lang w:val="ru-RU" w:eastAsia="ru-RU"/>
    </w:rPr>
  </w:style>
  <w:style w:type="character" w:customStyle="1" w:styleId="4410">
    <w:name w:val="Знак Знак441"/>
    <w:rsid w:val="0036568F"/>
    <w:rPr>
      <w:sz w:val="24"/>
      <w:lang w:val="ru-RU" w:eastAsia="ru-RU"/>
    </w:rPr>
  </w:style>
  <w:style w:type="character" w:customStyle="1" w:styleId="5210">
    <w:name w:val="Знак Знак521"/>
    <w:rsid w:val="0036568F"/>
    <w:rPr>
      <w:rFonts w:ascii="Arial" w:eastAsia="Times New Roman" w:hAnsi="Arial"/>
      <w:b/>
      <w:i/>
      <w:sz w:val="28"/>
    </w:rPr>
  </w:style>
  <w:style w:type="character" w:customStyle="1" w:styleId="maintxt">
    <w:name w:val="maintxt"/>
    <w:rsid w:val="0036568F"/>
  </w:style>
  <w:style w:type="character" w:customStyle="1" w:styleId="FontStyle135">
    <w:name w:val="Font Style135"/>
    <w:rsid w:val="0036568F"/>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36568F"/>
    <w:rPr>
      <w:sz w:val="24"/>
      <w:lang w:val="ru-RU" w:eastAsia="ru-RU"/>
    </w:rPr>
  </w:style>
  <w:style w:type="character" w:customStyle="1" w:styleId="a30">
    <w:name w:val="a3"/>
    <w:rsid w:val="0036568F"/>
  </w:style>
  <w:style w:type="character" w:customStyle="1" w:styleId="formula">
    <w:name w:val="formula"/>
    <w:rsid w:val="0036568F"/>
  </w:style>
  <w:style w:type="character" w:customStyle="1" w:styleId="style170">
    <w:name w:val="style17"/>
    <w:rsid w:val="0036568F"/>
  </w:style>
  <w:style w:type="character" w:customStyle="1" w:styleId="style230">
    <w:name w:val="style23"/>
    <w:rsid w:val="0036568F"/>
  </w:style>
  <w:style w:type="character" w:customStyle="1" w:styleId="Heading7Char">
    <w:name w:val="Heading 7 Char"/>
    <w:locked/>
    <w:rsid w:val="0036568F"/>
    <w:rPr>
      <w:rFonts w:ascii="Times New Roman" w:hAnsi="Times New Roman"/>
      <w:sz w:val="24"/>
      <w:lang w:eastAsia="ru-RU"/>
    </w:rPr>
  </w:style>
  <w:style w:type="character" w:customStyle="1" w:styleId="Heading9Char">
    <w:name w:val="Heading 9 Char"/>
    <w:locked/>
    <w:rsid w:val="0036568F"/>
    <w:rPr>
      <w:rFonts w:ascii="Arial" w:hAnsi="Arial"/>
      <w:lang w:eastAsia="ru-RU"/>
    </w:rPr>
  </w:style>
  <w:style w:type="character" w:customStyle="1" w:styleId="HeaderChar">
    <w:name w:val="Header Char"/>
    <w:locked/>
    <w:rsid w:val="0036568F"/>
    <w:rPr>
      <w:sz w:val="24"/>
      <w:lang w:eastAsia="ru-RU"/>
    </w:rPr>
  </w:style>
  <w:style w:type="character" w:customStyle="1" w:styleId="SubtitleChar">
    <w:name w:val="Subtitle Char"/>
    <w:locked/>
    <w:rsid w:val="0036568F"/>
    <w:rPr>
      <w:rFonts w:ascii="Cambria" w:hAnsi="Cambria"/>
      <w:sz w:val="24"/>
    </w:rPr>
  </w:style>
  <w:style w:type="character" w:customStyle="1" w:styleId="TitleChar1">
    <w:name w:val="Title Char1"/>
    <w:locked/>
    <w:rsid w:val="0036568F"/>
    <w:rPr>
      <w:rFonts w:ascii="Cambria" w:hAnsi="Cambria"/>
      <w:b/>
      <w:kern w:val="28"/>
      <w:sz w:val="32"/>
    </w:rPr>
  </w:style>
  <w:style w:type="character" w:customStyle="1" w:styleId="CommentSubjectChar">
    <w:name w:val="Comment Subject Char"/>
    <w:semiHidden/>
    <w:locked/>
    <w:rsid w:val="0036568F"/>
    <w:rPr>
      <w:b/>
      <w:lang w:eastAsia="ru-RU"/>
    </w:rPr>
  </w:style>
  <w:style w:type="character" w:customStyle="1" w:styleId="FontStyle29">
    <w:name w:val="Font Style29"/>
    <w:rsid w:val="0036568F"/>
    <w:rPr>
      <w:rFonts w:ascii="Times New Roman" w:hAnsi="Times New Roman"/>
      <w:sz w:val="26"/>
    </w:rPr>
  </w:style>
  <w:style w:type="character" w:customStyle="1" w:styleId="small1">
    <w:name w:val="small1"/>
    <w:rsid w:val="0036568F"/>
  </w:style>
  <w:style w:type="character" w:customStyle="1" w:styleId="answer-source">
    <w:name w:val="answer-source"/>
    <w:rsid w:val="0036568F"/>
  </w:style>
  <w:style w:type="character" w:customStyle="1" w:styleId="reftag">
    <w:name w:val="reftag"/>
    <w:rsid w:val="0036568F"/>
  </w:style>
  <w:style w:type="character" w:customStyle="1" w:styleId="tgc">
    <w:name w:val="_tgc"/>
    <w:rsid w:val="0036568F"/>
  </w:style>
  <w:style w:type="character" w:customStyle="1" w:styleId="FootnoteTextChar1">
    <w:name w:val="Footnote Text Char1"/>
    <w:aliases w:val="Текст сноски Знак Знак Char1,Знак3 Знак Знак Char1"/>
    <w:semiHidden/>
    <w:rsid w:val="0036568F"/>
    <w:rPr>
      <w:rFonts w:ascii="Times New Roman" w:hAnsi="Times New Roman"/>
    </w:rPr>
  </w:style>
  <w:style w:type="character" w:customStyle="1" w:styleId="CommentTextChar">
    <w:name w:val="Comment Text Char"/>
    <w:semiHidden/>
    <w:locked/>
    <w:rsid w:val="0036568F"/>
    <w:rPr>
      <w:rFonts w:ascii="Times New Roman" w:hAnsi="Times New Roman"/>
      <w:sz w:val="20"/>
      <w:lang w:eastAsia="ru-RU"/>
    </w:rPr>
  </w:style>
  <w:style w:type="character" w:customStyle="1" w:styleId="FooterChar1">
    <w:name w:val="Footer Char1"/>
    <w:semiHidden/>
    <w:locked/>
    <w:rsid w:val="0036568F"/>
    <w:rPr>
      <w:sz w:val="24"/>
    </w:rPr>
  </w:style>
  <w:style w:type="character" w:customStyle="1" w:styleId="EndnoteTextChar">
    <w:name w:val="Endnote Text Char"/>
    <w:semiHidden/>
    <w:locked/>
    <w:rsid w:val="0036568F"/>
    <w:rPr>
      <w:color w:val="000000"/>
      <w:sz w:val="24"/>
    </w:rPr>
  </w:style>
  <w:style w:type="character" w:customStyle="1" w:styleId="MacroTextChar">
    <w:name w:val="Macro Text Char"/>
    <w:semiHidden/>
    <w:locked/>
    <w:rsid w:val="0036568F"/>
    <w:rPr>
      <w:rFonts w:ascii="Courier New" w:hAnsi="Courier New"/>
      <w:sz w:val="22"/>
      <w:lang w:val="en-US" w:eastAsia="en-US"/>
    </w:rPr>
  </w:style>
  <w:style w:type="character" w:customStyle="1" w:styleId="BodyTextFirstIndentChar">
    <w:name w:val="Body Text First Indent Char"/>
    <w:semiHidden/>
    <w:locked/>
    <w:rsid w:val="0036568F"/>
    <w:rPr>
      <w:rFonts w:ascii="PragmaticaCTT" w:hAnsi="PragmaticaCTT"/>
      <w:sz w:val="24"/>
      <w:lang w:eastAsia="ru-RU"/>
    </w:rPr>
  </w:style>
  <w:style w:type="character" w:customStyle="1" w:styleId="BodyTextFirstIndent2Char">
    <w:name w:val="Body Text First Indent 2 Char"/>
    <w:semiHidden/>
    <w:locked/>
    <w:rsid w:val="0036568F"/>
    <w:rPr>
      <w:rFonts w:ascii="PragmaticaCTT" w:hAnsi="PragmaticaCTT"/>
      <w:sz w:val="24"/>
      <w:lang w:eastAsia="ru-RU"/>
    </w:rPr>
  </w:style>
  <w:style w:type="character" w:customStyle="1" w:styleId="BodyText3Char1">
    <w:name w:val="Body Text 3 Char1"/>
    <w:aliases w:val="Знак5 Char1"/>
    <w:semiHidden/>
    <w:rsid w:val="0036568F"/>
    <w:rPr>
      <w:rFonts w:ascii="Times New Roman" w:hAnsi="Times New Roman"/>
      <w:sz w:val="16"/>
    </w:rPr>
  </w:style>
  <w:style w:type="character" w:customStyle="1" w:styleId="BodyTextIndent2Char1">
    <w:name w:val="Body Text Indent 2 Char1"/>
    <w:semiHidden/>
    <w:locked/>
    <w:rsid w:val="0036568F"/>
    <w:rPr>
      <w:sz w:val="24"/>
    </w:rPr>
  </w:style>
  <w:style w:type="character" w:customStyle="1" w:styleId="BodyTextIndent3Char1">
    <w:name w:val="Body Text Indent 3 Char1"/>
    <w:semiHidden/>
    <w:locked/>
    <w:rsid w:val="0036568F"/>
    <w:rPr>
      <w:sz w:val="16"/>
    </w:rPr>
  </w:style>
  <w:style w:type="paragraph" w:customStyle="1" w:styleId="Heading91">
    <w:name w:val="Heading 9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36568F"/>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36568F"/>
    <w:rPr>
      <w:rFonts w:ascii="Times New Roman" w:hAnsi="Times New Roman"/>
      <w:sz w:val="24"/>
    </w:rPr>
  </w:style>
  <w:style w:type="paragraph" w:customStyle="1" w:styleId="2112">
    <w:name w:val="Заголовок 211"/>
    <w:basedOn w:val="a3"/>
    <w:next w:val="a3"/>
    <w:rsid w:val="0036568F"/>
    <w:pPr>
      <w:keepNext/>
      <w:widowControl w:val="0"/>
      <w:jc w:val="center"/>
    </w:pPr>
    <w:rPr>
      <w:b/>
      <w:sz w:val="26"/>
      <w:szCs w:val="20"/>
    </w:rPr>
  </w:style>
  <w:style w:type="paragraph" w:customStyle="1" w:styleId="21f0">
    <w:name w:val="Текст21"/>
    <w:basedOn w:val="11a"/>
    <w:rsid w:val="0036568F"/>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36568F"/>
    <w:pPr>
      <w:keepNext/>
      <w:widowControl/>
      <w:spacing w:line="240" w:lineRule="auto"/>
      <w:ind w:firstLine="0"/>
      <w:jc w:val="left"/>
    </w:pPr>
    <w:rPr>
      <w:sz w:val="24"/>
    </w:rPr>
  </w:style>
  <w:style w:type="paragraph" w:customStyle="1" w:styleId="1fffff5">
    <w:name w:val="Без интервала1"/>
    <w:link w:val="NoSpacingChar1"/>
    <w:rsid w:val="0036568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36568F"/>
    <w:rPr>
      <w:rFonts w:ascii="Times New Roman" w:eastAsia="Times New Roman" w:hAnsi="Times New Roman" w:cs="Times New Roman"/>
      <w:sz w:val="24"/>
      <w:szCs w:val="24"/>
      <w:lang w:eastAsia="ru-RU"/>
    </w:rPr>
  </w:style>
  <w:style w:type="character" w:customStyle="1" w:styleId="DocumentMapChar1">
    <w:name w:val="Document Map Char1"/>
    <w:semiHidden/>
    <w:rsid w:val="0036568F"/>
    <w:rPr>
      <w:rFonts w:ascii="Times New Roman" w:hAnsi="Times New Roman"/>
      <w:sz w:val="2"/>
    </w:rPr>
  </w:style>
  <w:style w:type="character" w:customStyle="1" w:styleId="CommentSubjectChar1">
    <w:name w:val="Comment Subject Char1"/>
    <w:semiHidden/>
    <w:rsid w:val="0036568F"/>
    <w:rPr>
      <w:rFonts w:ascii="Times New Roman" w:hAnsi="Times New Roman"/>
      <w:b/>
      <w:caps/>
      <w:sz w:val="20"/>
      <w:lang w:eastAsia="ru-RU"/>
    </w:rPr>
  </w:style>
  <w:style w:type="character" w:customStyle="1" w:styleId="11f">
    <w:name w:val="Знак11"/>
    <w:rsid w:val="0036568F"/>
    <w:rPr>
      <w:rFonts w:ascii="Arial" w:hAnsi="Arial"/>
      <w:b/>
      <w:kern w:val="32"/>
      <w:sz w:val="32"/>
      <w:lang w:val="ru-RU" w:eastAsia="ru-RU"/>
    </w:rPr>
  </w:style>
  <w:style w:type="character" w:customStyle="1" w:styleId="SubtitleChar1">
    <w:name w:val="Subtitle Char1"/>
    <w:rsid w:val="0036568F"/>
    <w:rPr>
      <w:rFonts w:ascii="Cambria" w:eastAsia="Times New Roman" w:hAnsi="Cambria"/>
      <w:sz w:val="24"/>
    </w:rPr>
  </w:style>
  <w:style w:type="character" w:customStyle="1" w:styleId="BodyTextFirstIndentChar1">
    <w:name w:val="Body Text First Indent Char1"/>
    <w:semiHidden/>
    <w:rsid w:val="0036568F"/>
    <w:rPr>
      <w:rFonts w:ascii="Times New Roman" w:hAnsi="Times New Roman"/>
      <w:sz w:val="24"/>
      <w:lang w:eastAsia="ru-RU"/>
    </w:rPr>
  </w:style>
  <w:style w:type="character" w:customStyle="1" w:styleId="BodyTextFirstIndent2Char1">
    <w:name w:val="Body Text First Indent 2 Char1"/>
    <w:semiHidden/>
    <w:rsid w:val="0036568F"/>
    <w:rPr>
      <w:rFonts w:ascii="Times New Roman" w:hAnsi="Times New Roman"/>
      <w:sz w:val="24"/>
      <w:lang w:eastAsia="ru-RU"/>
    </w:rPr>
  </w:style>
  <w:style w:type="character" w:customStyle="1" w:styleId="EndnoteTextChar1">
    <w:name w:val="Endnote Text Char1"/>
    <w:semiHidden/>
    <w:rsid w:val="0036568F"/>
    <w:rPr>
      <w:rFonts w:ascii="Times New Roman" w:hAnsi="Times New Roman"/>
    </w:rPr>
  </w:style>
  <w:style w:type="character" w:customStyle="1" w:styleId="IntenseQuoteChar1">
    <w:name w:val="Intense Quote Char1"/>
    <w:rsid w:val="0036568F"/>
    <w:rPr>
      <w:rFonts w:ascii="Times New Roman" w:hAnsi="Times New Roman"/>
      <w:b/>
      <w:i/>
      <w:color w:val="4F81BD"/>
      <w:sz w:val="24"/>
    </w:rPr>
  </w:style>
  <w:style w:type="character" w:customStyle="1" w:styleId="1fffff6">
    <w:name w:val="Выделенная цитата Знак1"/>
    <w:rsid w:val="0036568F"/>
    <w:rPr>
      <w:b/>
      <w:i/>
      <w:color w:val="4F81BD"/>
      <w:sz w:val="24"/>
    </w:rPr>
  </w:style>
  <w:style w:type="paragraph" w:customStyle="1" w:styleId="ledge1">
    <w:name w:val="ledge1"/>
    <w:basedOn w:val="a3"/>
    <w:rsid w:val="0036568F"/>
    <w:pPr>
      <w:spacing w:before="100" w:beforeAutospacing="1" w:after="100" w:afterAutospacing="1" w:line="360" w:lineRule="atLeast"/>
      <w:jc w:val="both"/>
    </w:pPr>
  </w:style>
  <w:style w:type="character" w:customStyle="1" w:styleId="rubric2">
    <w:name w:val="rubric2"/>
    <w:rsid w:val="0036568F"/>
    <w:rPr>
      <w:shd w:val="clear" w:color="auto" w:fill="FFFFFF"/>
    </w:rPr>
  </w:style>
  <w:style w:type="paragraph" w:customStyle="1" w:styleId="WW-Normal">
    <w:name w:val="WW-Normal"/>
    <w:rsid w:val="0036568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36568F"/>
    <w:rPr>
      <w:color w:val="000000"/>
      <w:sz w:val="20"/>
    </w:rPr>
  </w:style>
  <w:style w:type="character" w:customStyle="1" w:styleId="A31">
    <w:name w:val="A3"/>
    <w:rsid w:val="0036568F"/>
    <w:rPr>
      <w:b/>
      <w:color w:val="000000"/>
      <w:sz w:val="30"/>
    </w:rPr>
  </w:style>
  <w:style w:type="character" w:customStyle="1" w:styleId="713">
    <w:name w:val="Знак Знак71"/>
    <w:rsid w:val="0036568F"/>
    <w:rPr>
      <w:sz w:val="16"/>
      <w:lang w:val="ru-RU" w:eastAsia="ru-RU"/>
    </w:rPr>
  </w:style>
  <w:style w:type="character" w:customStyle="1" w:styleId="161">
    <w:name w:val="Знак Знак161"/>
    <w:rsid w:val="0036568F"/>
    <w:rPr>
      <w:rFonts w:ascii="Cambria" w:hAnsi="Cambria"/>
      <w:b/>
      <w:kern w:val="32"/>
      <w:sz w:val="32"/>
    </w:rPr>
  </w:style>
  <w:style w:type="paragraph" w:customStyle="1" w:styleId="228">
    <w:name w:val="Основной текст 22"/>
    <w:basedOn w:val="a3"/>
    <w:rsid w:val="0036568F"/>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36568F"/>
    <w:pPr>
      <w:spacing w:after="200" w:line="276" w:lineRule="auto"/>
      <w:ind w:left="720"/>
    </w:pPr>
    <w:rPr>
      <w:rFonts w:ascii="Calibri" w:hAnsi="Calibri"/>
      <w:sz w:val="22"/>
      <w:szCs w:val="22"/>
      <w:lang w:eastAsia="en-US"/>
    </w:rPr>
  </w:style>
  <w:style w:type="character" w:customStyle="1" w:styleId="241">
    <w:name w:val="Знак Знак241"/>
    <w:rsid w:val="0036568F"/>
    <w:rPr>
      <w:rFonts w:ascii="Times New Roman" w:hAnsi="Times New Roman"/>
      <w:b/>
      <w:i/>
      <w:sz w:val="26"/>
    </w:rPr>
  </w:style>
  <w:style w:type="character" w:customStyle="1" w:styleId="1fffff7">
    <w:name w:val="Замещающий текст1"/>
    <w:rsid w:val="0036568F"/>
    <w:rPr>
      <w:color w:val="808080"/>
    </w:rPr>
  </w:style>
  <w:style w:type="paragraph" w:customStyle="1" w:styleId="11f0">
    <w:name w:val="Основной текст11"/>
    <w:basedOn w:val="a3"/>
    <w:semiHidden/>
    <w:rsid w:val="0036568F"/>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36568F"/>
    <w:pPr>
      <w:spacing w:after="160" w:line="240" w:lineRule="exact"/>
    </w:pPr>
    <w:rPr>
      <w:rFonts w:ascii="Verdana" w:hAnsi="Verdana"/>
      <w:lang w:val="en-US" w:eastAsia="en-US"/>
    </w:rPr>
  </w:style>
  <w:style w:type="character" w:customStyle="1" w:styleId="s4">
    <w:name w:val="s4"/>
    <w:rsid w:val="0036568F"/>
  </w:style>
  <w:style w:type="paragraph" w:customStyle="1" w:styleId="p17">
    <w:name w:val="p17"/>
    <w:basedOn w:val="a3"/>
    <w:rsid w:val="0036568F"/>
    <w:pPr>
      <w:spacing w:before="100" w:beforeAutospacing="1" w:after="100" w:afterAutospacing="1"/>
    </w:pPr>
  </w:style>
  <w:style w:type="paragraph" w:customStyle="1" w:styleId="p21">
    <w:name w:val="p21"/>
    <w:basedOn w:val="a3"/>
    <w:rsid w:val="0036568F"/>
    <w:pPr>
      <w:spacing w:before="100" w:beforeAutospacing="1" w:after="100" w:afterAutospacing="1"/>
    </w:pPr>
  </w:style>
  <w:style w:type="paragraph" w:customStyle="1" w:styleId="p5">
    <w:name w:val="p5"/>
    <w:basedOn w:val="a3"/>
    <w:rsid w:val="0036568F"/>
    <w:pPr>
      <w:spacing w:before="100" w:beforeAutospacing="1" w:after="100" w:afterAutospacing="1"/>
    </w:pPr>
  </w:style>
  <w:style w:type="paragraph" w:customStyle="1" w:styleId="p24">
    <w:name w:val="p24"/>
    <w:basedOn w:val="a3"/>
    <w:rsid w:val="0036568F"/>
    <w:pPr>
      <w:spacing w:before="100" w:beforeAutospacing="1" w:after="100" w:afterAutospacing="1"/>
    </w:pPr>
  </w:style>
  <w:style w:type="character" w:customStyle="1" w:styleId="s2">
    <w:name w:val="s2"/>
    <w:rsid w:val="0036568F"/>
  </w:style>
  <w:style w:type="paragraph" w:customStyle="1" w:styleId="p2">
    <w:name w:val="p2"/>
    <w:basedOn w:val="a3"/>
    <w:rsid w:val="0036568F"/>
    <w:pPr>
      <w:spacing w:before="100" w:beforeAutospacing="1" w:after="100" w:afterAutospacing="1"/>
    </w:pPr>
  </w:style>
  <w:style w:type="paragraph" w:customStyle="1" w:styleId="Style134">
    <w:name w:val="Style134"/>
    <w:basedOn w:val="a3"/>
    <w:rsid w:val="0036568F"/>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36568F"/>
    <w:rPr>
      <w:rFonts w:ascii="Times New Roman" w:hAnsi="Times New Roman"/>
      <w:b/>
      <w:sz w:val="24"/>
    </w:rPr>
  </w:style>
  <w:style w:type="character" w:customStyle="1" w:styleId="FontStyle58">
    <w:name w:val="Font Style58"/>
    <w:rsid w:val="0036568F"/>
    <w:rPr>
      <w:rFonts w:ascii="Times New Roman" w:hAnsi="Times New Roman"/>
      <w:b/>
      <w:w w:val="40"/>
      <w:sz w:val="38"/>
    </w:rPr>
  </w:style>
  <w:style w:type="character" w:customStyle="1" w:styleId="FontStyle26">
    <w:name w:val="Font Style26"/>
    <w:rsid w:val="0036568F"/>
    <w:rPr>
      <w:rFonts w:ascii="Times New Roman" w:hAnsi="Times New Roman"/>
      <w:sz w:val="26"/>
    </w:rPr>
  </w:style>
  <w:style w:type="paragraph" w:customStyle="1" w:styleId="affffffffff2">
    <w:name w:val="........ ..... . ........"/>
    <w:basedOn w:val="Default"/>
    <w:next w:val="Default"/>
    <w:rsid w:val="0036568F"/>
    <w:rPr>
      <w:color w:val="auto"/>
    </w:rPr>
  </w:style>
  <w:style w:type="paragraph" w:customStyle="1" w:styleId="affffffffff3">
    <w:name w:val="... ......"/>
    <w:basedOn w:val="Default"/>
    <w:next w:val="Default"/>
    <w:rsid w:val="0036568F"/>
    <w:rPr>
      <w:color w:val="auto"/>
    </w:rPr>
  </w:style>
  <w:style w:type="paragraph" w:customStyle="1" w:styleId="1fffff8">
    <w:name w:val=".....1"/>
    <w:basedOn w:val="Default"/>
    <w:next w:val="Default"/>
    <w:rsid w:val="0036568F"/>
    <w:rPr>
      <w:color w:val="auto"/>
    </w:rPr>
  </w:style>
  <w:style w:type="paragraph" w:customStyle="1" w:styleId="bodytext2">
    <w:name w:val="bodytext2"/>
    <w:basedOn w:val="a3"/>
    <w:rsid w:val="0036568F"/>
    <w:pPr>
      <w:spacing w:before="100" w:beforeAutospacing="1" w:after="100" w:afterAutospacing="1"/>
    </w:pPr>
  </w:style>
  <w:style w:type="paragraph" w:customStyle="1" w:styleId="affffffffff4">
    <w:name w:val="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36568F"/>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36568F"/>
    <w:rPr>
      <w:rFonts w:cs="Times New Roman"/>
    </w:rPr>
  </w:style>
  <w:style w:type="paragraph" w:customStyle="1" w:styleId="affffffffff5">
    <w:name w:val="ТЕКСТ"/>
    <w:basedOn w:val="afff3"/>
    <w:rsid w:val="0036568F"/>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36568F"/>
    <w:pPr>
      <w:widowControl w:val="0"/>
      <w:autoSpaceDE w:val="0"/>
      <w:autoSpaceDN w:val="0"/>
      <w:adjustRightInd w:val="0"/>
      <w:spacing w:line="485" w:lineRule="exact"/>
      <w:ind w:firstLine="696"/>
      <w:jc w:val="both"/>
    </w:pPr>
  </w:style>
  <w:style w:type="paragraph" w:customStyle="1" w:styleId="1fffff9">
    <w:name w:val="Подзаголовок1"/>
    <w:basedOn w:val="a3"/>
    <w:rsid w:val="0036568F"/>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36568F"/>
    <w:rPr>
      <w:rFonts w:cs="Times New Roman"/>
    </w:rPr>
  </w:style>
  <w:style w:type="paragraph" w:customStyle="1" w:styleId="affffffffff6">
    <w:name w:val="Маркированный."/>
    <w:basedOn w:val="a3"/>
    <w:rsid w:val="0036568F"/>
    <w:pPr>
      <w:ind w:left="1429" w:hanging="360"/>
    </w:pPr>
    <w:rPr>
      <w:szCs w:val="22"/>
      <w:lang w:eastAsia="en-US"/>
    </w:rPr>
  </w:style>
  <w:style w:type="character" w:customStyle="1" w:styleId="66">
    <w:name w:val="Знак6 Знак Знак"/>
    <w:rsid w:val="0036568F"/>
    <w:rPr>
      <w:sz w:val="24"/>
      <w:lang w:val="ru-RU" w:eastAsia="ru-RU"/>
    </w:rPr>
  </w:style>
  <w:style w:type="character" w:customStyle="1" w:styleId="searchterm">
    <w:name w:val="searchterm"/>
    <w:rsid w:val="0036568F"/>
    <w:rPr>
      <w:rFonts w:cs="Times New Roman"/>
    </w:rPr>
  </w:style>
  <w:style w:type="character" w:customStyle="1" w:styleId="HTMLAddressChar">
    <w:name w:val="HTML Address Char"/>
    <w:semiHidden/>
    <w:locked/>
    <w:rsid w:val="0036568F"/>
    <w:rPr>
      <w:i/>
      <w:sz w:val="24"/>
      <w:lang w:val="ru-RU" w:eastAsia="ru-RU"/>
    </w:rPr>
  </w:style>
  <w:style w:type="paragraph" w:customStyle="1" w:styleId="1fffffa">
    <w:name w:val="Обычный + полужирный+1"/>
    <w:basedOn w:val="a3"/>
    <w:rsid w:val="0036568F"/>
    <w:pPr>
      <w:autoSpaceDE w:val="0"/>
      <w:autoSpaceDN w:val="0"/>
      <w:adjustRightInd w:val="0"/>
      <w:ind w:firstLine="709"/>
      <w:jc w:val="both"/>
      <w:outlineLvl w:val="1"/>
    </w:pPr>
    <w:rPr>
      <w:b/>
      <w:bCs/>
    </w:rPr>
  </w:style>
  <w:style w:type="character" w:customStyle="1" w:styleId="349">
    <w:name w:val="Основной текст (3)49"/>
    <w:rsid w:val="0036568F"/>
    <w:rPr>
      <w:rFonts w:ascii="Times New Roman" w:hAnsi="Times New Roman"/>
      <w:spacing w:val="0"/>
      <w:sz w:val="20"/>
    </w:rPr>
  </w:style>
  <w:style w:type="character" w:customStyle="1" w:styleId="347">
    <w:name w:val="Основной текст (3)47"/>
    <w:rsid w:val="0036568F"/>
    <w:rPr>
      <w:rFonts w:ascii="Times New Roman" w:hAnsi="Times New Roman"/>
      <w:spacing w:val="0"/>
      <w:sz w:val="20"/>
    </w:rPr>
  </w:style>
  <w:style w:type="character" w:customStyle="1" w:styleId="345">
    <w:name w:val="Основной текст (3)45"/>
    <w:rsid w:val="0036568F"/>
    <w:rPr>
      <w:rFonts w:ascii="Times New Roman" w:hAnsi="Times New Roman"/>
      <w:spacing w:val="0"/>
      <w:sz w:val="20"/>
    </w:rPr>
  </w:style>
  <w:style w:type="paragraph" w:customStyle="1" w:styleId="Style211">
    <w:name w:val="Style21"/>
    <w:basedOn w:val="a3"/>
    <w:rsid w:val="0036568F"/>
    <w:pPr>
      <w:widowControl w:val="0"/>
      <w:autoSpaceDE w:val="0"/>
      <w:autoSpaceDN w:val="0"/>
      <w:adjustRightInd w:val="0"/>
    </w:pPr>
    <w:rPr>
      <w:rFonts w:ascii="Trebuchet MS" w:hAnsi="Trebuchet MS"/>
    </w:rPr>
  </w:style>
  <w:style w:type="character" w:customStyle="1" w:styleId="FontStyle205">
    <w:name w:val="Font Style205"/>
    <w:rsid w:val="0036568F"/>
    <w:rPr>
      <w:rFonts w:ascii="Times New Roman" w:hAnsi="Times New Roman"/>
      <w:color w:val="000000"/>
      <w:sz w:val="18"/>
    </w:rPr>
  </w:style>
  <w:style w:type="paragraph" w:customStyle="1" w:styleId="psection">
    <w:name w:val="psection"/>
    <w:basedOn w:val="a3"/>
    <w:rsid w:val="0036568F"/>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36568F"/>
    <w:pPr>
      <w:spacing w:after="160" w:line="240" w:lineRule="exact"/>
    </w:pPr>
    <w:rPr>
      <w:rFonts w:ascii="Verdana" w:hAnsi="Verdana" w:cs="Verdana"/>
      <w:sz w:val="20"/>
      <w:szCs w:val="20"/>
      <w:lang w:val="en-US" w:eastAsia="en-US"/>
    </w:rPr>
  </w:style>
  <w:style w:type="character" w:customStyle="1" w:styleId="mathjax1">
    <w:name w:val="mathjax1"/>
    <w:rsid w:val="0036568F"/>
    <w:rPr>
      <w:spacing w:val="0"/>
      <w:sz w:val="24"/>
    </w:rPr>
  </w:style>
  <w:style w:type="paragraph" w:customStyle="1" w:styleId="p22">
    <w:name w:val="p22"/>
    <w:basedOn w:val="a3"/>
    <w:rsid w:val="0036568F"/>
    <w:pPr>
      <w:spacing w:before="100" w:beforeAutospacing="1" w:after="100" w:afterAutospacing="1"/>
    </w:pPr>
  </w:style>
  <w:style w:type="paragraph" w:customStyle="1" w:styleId="p10">
    <w:name w:val="p10"/>
    <w:basedOn w:val="a3"/>
    <w:rsid w:val="0036568F"/>
    <w:pPr>
      <w:spacing w:before="100" w:beforeAutospacing="1" w:after="100" w:afterAutospacing="1"/>
    </w:pPr>
  </w:style>
  <w:style w:type="paragraph" w:customStyle="1" w:styleId="p26">
    <w:name w:val="p26"/>
    <w:basedOn w:val="a3"/>
    <w:rsid w:val="0036568F"/>
    <w:pPr>
      <w:spacing w:before="100" w:beforeAutospacing="1" w:after="100" w:afterAutospacing="1"/>
    </w:pPr>
  </w:style>
  <w:style w:type="character" w:customStyle="1" w:styleId="s100">
    <w:name w:val="s10"/>
    <w:rsid w:val="0036568F"/>
    <w:rPr>
      <w:rFonts w:cs="Times New Roman"/>
    </w:rPr>
  </w:style>
  <w:style w:type="paragraph" w:customStyle="1" w:styleId="p36">
    <w:name w:val="p36"/>
    <w:basedOn w:val="a3"/>
    <w:rsid w:val="0036568F"/>
    <w:pPr>
      <w:spacing w:before="100" w:beforeAutospacing="1" w:after="100" w:afterAutospacing="1"/>
    </w:pPr>
  </w:style>
  <w:style w:type="character" w:customStyle="1" w:styleId="para6">
    <w:name w:val="para6"/>
    <w:rsid w:val="0036568F"/>
    <w:rPr>
      <w:rFonts w:cs="Times New Roman"/>
    </w:rPr>
  </w:style>
  <w:style w:type="character" w:customStyle="1" w:styleId="3100">
    <w:name w:val="Знак Знак310"/>
    <w:locked/>
    <w:rsid w:val="0036568F"/>
    <w:rPr>
      <w:rFonts w:ascii="Tahoma" w:hAnsi="Tahoma" w:cs="Tahoma"/>
      <w:sz w:val="16"/>
      <w:szCs w:val="16"/>
      <w:lang w:val="ru-RU" w:eastAsia="ru-RU" w:bidi="ar-SA"/>
    </w:rPr>
  </w:style>
  <w:style w:type="paragraph" w:customStyle="1" w:styleId="eg3">
    <w:name w:val="eg3"/>
    <w:basedOn w:val="a3"/>
    <w:rsid w:val="0036568F"/>
    <w:pPr>
      <w:spacing w:before="100" w:beforeAutospacing="1" w:after="100" w:afterAutospacing="1"/>
    </w:pPr>
  </w:style>
  <w:style w:type="paragraph" w:customStyle="1" w:styleId="p32">
    <w:name w:val="p32"/>
    <w:basedOn w:val="a3"/>
    <w:rsid w:val="0036568F"/>
    <w:pPr>
      <w:spacing w:before="100" w:beforeAutospacing="1" w:after="100" w:afterAutospacing="1"/>
    </w:pPr>
  </w:style>
  <w:style w:type="character" w:customStyle="1" w:styleId="2610">
    <w:name w:val="Знак Знак261"/>
    <w:rsid w:val="0036568F"/>
    <w:rPr>
      <w:rFonts w:ascii="Cambria" w:eastAsia="Times New Roman" w:hAnsi="Cambria"/>
      <w:b/>
      <w:sz w:val="26"/>
    </w:rPr>
  </w:style>
  <w:style w:type="character" w:customStyle="1" w:styleId="1111">
    <w:name w:val="Знак1 Знак Знак11"/>
    <w:locked/>
    <w:rsid w:val="0036568F"/>
    <w:rPr>
      <w:rFonts w:ascii="Times New Roman" w:eastAsia="Times New Roman" w:hAnsi="Times New Roman"/>
      <w:sz w:val="24"/>
      <w:lang w:eastAsia="ru-RU"/>
    </w:rPr>
  </w:style>
  <w:style w:type="character" w:customStyle="1" w:styleId="4810">
    <w:name w:val="Знак Знак481"/>
    <w:locked/>
    <w:rsid w:val="0036568F"/>
    <w:rPr>
      <w:b/>
      <w:sz w:val="27"/>
      <w:lang w:val="ru-RU" w:eastAsia="ru-RU"/>
    </w:rPr>
  </w:style>
  <w:style w:type="character" w:customStyle="1" w:styleId="491">
    <w:name w:val="Знак Знак491"/>
    <w:rsid w:val="0036568F"/>
    <w:rPr>
      <w:rFonts w:ascii="Times New Roman" w:eastAsia="Times New Roman" w:hAnsi="Times New Roman"/>
      <w:b/>
      <w:caps/>
      <w:sz w:val="24"/>
      <w:lang w:eastAsia="ru-RU"/>
    </w:rPr>
  </w:style>
  <w:style w:type="character" w:customStyle="1" w:styleId="4710">
    <w:name w:val="Знак Знак471"/>
    <w:rsid w:val="0036568F"/>
    <w:rPr>
      <w:rFonts w:ascii="Times New Roman" w:eastAsia="Times New Roman" w:hAnsi="Times New Roman"/>
      <w:b/>
      <w:sz w:val="27"/>
      <w:lang w:eastAsia="ru-RU"/>
    </w:rPr>
  </w:style>
  <w:style w:type="character" w:customStyle="1" w:styleId="4510">
    <w:name w:val="Знак Знак451"/>
    <w:rsid w:val="0036568F"/>
    <w:rPr>
      <w:rFonts w:ascii="Times New Roman" w:eastAsia="Times New Roman" w:hAnsi="Times New Roman"/>
      <w:b/>
      <w:i/>
      <w:sz w:val="26"/>
      <w:lang w:eastAsia="ru-RU"/>
    </w:rPr>
  </w:style>
  <w:style w:type="character" w:customStyle="1" w:styleId="1211">
    <w:name w:val="Знак1 Знак Знак21"/>
    <w:locked/>
    <w:rsid w:val="0036568F"/>
    <w:rPr>
      <w:sz w:val="24"/>
    </w:rPr>
  </w:style>
  <w:style w:type="character" w:customStyle="1" w:styleId="613">
    <w:name w:val="Знак6 Знак Знак1"/>
    <w:rsid w:val="0036568F"/>
    <w:rPr>
      <w:sz w:val="24"/>
      <w:lang w:val="ru-RU" w:eastAsia="ru-RU"/>
    </w:rPr>
  </w:style>
  <w:style w:type="character" w:customStyle="1" w:styleId="b-material-headdate-day">
    <w:name w:val="b-material-head__date-day"/>
    <w:rsid w:val="0036568F"/>
    <w:rPr>
      <w:rFonts w:cs="Times New Roman"/>
    </w:rPr>
  </w:style>
  <w:style w:type="character" w:customStyle="1" w:styleId="2fff1">
    <w:name w:val="Основной текст (2)"/>
    <w:rsid w:val="0036568F"/>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36568F"/>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36568F"/>
    <w:rPr>
      <w:sz w:val="24"/>
      <w:szCs w:val="24"/>
      <w:lang w:val="ru-RU" w:eastAsia="ru-RU" w:bidi="hi-IN"/>
    </w:rPr>
  </w:style>
  <w:style w:type="character" w:customStyle="1" w:styleId="2fff2">
    <w:name w:val="Основной шрифт абзаца2"/>
    <w:rsid w:val="0036568F"/>
  </w:style>
  <w:style w:type="character" w:customStyle="1" w:styleId="492">
    <w:name w:val="Знак Знак49"/>
    <w:rsid w:val="0036568F"/>
    <w:rPr>
      <w:rFonts w:ascii="Times New Roman" w:eastAsia="Times New Roman" w:hAnsi="Times New Roman" w:cs="Times New Roman"/>
      <w:b/>
      <w:caps/>
      <w:sz w:val="24"/>
      <w:szCs w:val="24"/>
      <w:lang w:eastAsia="ru-RU"/>
    </w:rPr>
  </w:style>
  <w:style w:type="paragraph" w:customStyle="1" w:styleId="621">
    <w:name w:val="Заголовок 62"/>
    <w:rsid w:val="0036568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36568F"/>
    <w:rPr>
      <w:b/>
      <w:bCs/>
      <w:sz w:val="28"/>
      <w:szCs w:val="28"/>
      <w:lang w:val="ru-RU" w:eastAsia="ru-RU" w:bidi="ar-SA"/>
    </w:rPr>
  </w:style>
  <w:style w:type="character" w:customStyle="1" w:styleId="126">
    <w:name w:val="Знак1 Знак Знак2"/>
    <w:locked/>
    <w:rsid w:val="0036568F"/>
    <w:rPr>
      <w:sz w:val="24"/>
      <w:szCs w:val="24"/>
    </w:rPr>
  </w:style>
  <w:style w:type="character" w:customStyle="1" w:styleId="67">
    <w:name w:val="Знак6 Знак Знак"/>
    <w:rsid w:val="0036568F"/>
    <w:rPr>
      <w:sz w:val="24"/>
      <w:szCs w:val="24"/>
      <w:lang w:val="ru-RU" w:eastAsia="ru-RU" w:bidi="ar-SA"/>
    </w:rPr>
  </w:style>
  <w:style w:type="character" w:customStyle="1" w:styleId="PlainTextChar1">
    <w:name w:val="Plain Text Char1"/>
    <w:aliases w:val="Знак3 Char11,Heading 12 Char11"/>
    <w:semiHidden/>
    <w:rsid w:val="0036568F"/>
    <w:rPr>
      <w:rFonts w:ascii="Courier New" w:hAnsi="Courier New" w:cs="Courier New"/>
    </w:rPr>
  </w:style>
  <w:style w:type="character" w:customStyle="1" w:styleId="QuoteChar1">
    <w:name w:val="Quote Char1"/>
    <w:rsid w:val="0036568F"/>
    <w:rPr>
      <w:rFonts w:ascii="Times New Roman" w:hAnsi="Times New Roman"/>
      <w:i/>
      <w:iCs/>
      <w:color w:val="000000"/>
      <w:sz w:val="24"/>
      <w:szCs w:val="24"/>
    </w:rPr>
  </w:style>
  <w:style w:type="character" w:customStyle="1" w:styleId="1fffffb">
    <w:name w:val="Слабое выделение1"/>
    <w:rsid w:val="0036568F"/>
    <w:rPr>
      <w:i/>
      <w:color w:val="808080"/>
    </w:rPr>
  </w:style>
  <w:style w:type="paragraph" w:customStyle="1" w:styleId="p35">
    <w:name w:val="p35"/>
    <w:basedOn w:val="a3"/>
    <w:rsid w:val="0036568F"/>
    <w:pPr>
      <w:spacing w:before="100" w:beforeAutospacing="1" w:after="100" w:afterAutospacing="1"/>
    </w:pPr>
  </w:style>
  <w:style w:type="character" w:customStyle="1" w:styleId="541">
    <w:name w:val="Знак Знак54"/>
    <w:rsid w:val="0036568F"/>
    <w:rPr>
      <w:rFonts w:ascii="Arial" w:hAnsi="Arial"/>
      <w:b/>
      <w:bCs/>
      <w:sz w:val="26"/>
      <w:szCs w:val="26"/>
      <w:lang w:bidi="ar-SA"/>
    </w:rPr>
  </w:style>
  <w:style w:type="character" w:customStyle="1" w:styleId="670">
    <w:name w:val="Знак Знак67"/>
    <w:rsid w:val="0036568F"/>
    <w:rPr>
      <w:rFonts w:ascii="Arial" w:hAnsi="Arial"/>
      <w:b/>
      <w:bCs/>
      <w:sz w:val="26"/>
      <w:szCs w:val="26"/>
    </w:rPr>
  </w:style>
  <w:style w:type="character" w:customStyle="1" w:styleId="660">
    <w:name w:val="Знак Знак66"/>
    <w:rsid w:val="0036568F"/>
    <w:rPr>
      <w:b/>
      <w:bCs/>
      <w:sz w:val="28"/>
      <w:szCs w:val="28"/>
      <w:lang w:bidi="ar-SA"/>
    </w:rPr>
  </w:style>
  <w:style w:type="character" w:customStyle="1" w:styleId="650">
    <w:name w:val="Знак Знак65"/>
    <w:rsid w:val="0036568F"/>
    <w:rPr>
      <w:b/>
      <w:bCs/>
      <w:i/>
      <w:iCs/>
      <w:sz w:val="26"/>
      <w:szCs w:val="26"/>
      <w:lang w:bidi="ar-SA"/>
    </w:rPr>
  </w:style>
  <w:style w:type="character" w:customStyle="1" w:styleId="630">
    <w:name w:val="Знак Знак63"/>
    <w:rsid w:val="0036568F"/>
    <w:rPr>
      <w:sz w:val="24"/>
      <w:lang w:val="ru-RU" w:eastAsia="ru-RU" w:bidi="ar-SA"/>
    </w:rPr>
  </w:style>
  <w:style w:type="character" w:customStyle="1" w:styleId="622">
    <w:name w:val="Знак Знак62"/>
    <w:rsid w:val="0036568F"/>
    <w:rPr>
      <w:rFonts w:ascii="Calibri" w:hAnsi="Calibri"/>
      <w:i/>
      <w:iCs/>
      <w:sz w:val="24"/>
      <w:szCs w:val="24"/>
      <w:lang w:eastAsia="en-US" w:bidi="ar-SA"/>
    </w:rPr>
  </w:style>
  <w:style w:type="character" w:customStyle="1" w:styleId="614">
    <w:name w:val="Знак Знак61"/>
    <w:rsid w:val="0036568F"/>
    <w:rPr>
      <w:rFonts w:ascii="Arial" w:hAnsi="Arial" w:cs="Arial"/>
      <w:sz w:val="22"/>
      <w:szCs w:val="22"/>
      <w:lang w:val="ru-RU" w:eastAsia="ru-RU" w:bidi="ar-SA"/>
    </w:rPr>
  </w:style>
  <w:style w:type="character" w:customStyle="1" w:styleId="601">
    <w:name w:val="Знак Знак60"/>
    <w:rsid w:val="0036568F"/>
    <w:rPr>
      <w:sz w:val="16"/>
      <w:szCs w:val="16"/>
    </w:rPr>
  </w:style>
  <w:style w:type="character" w:customStyle="1" w:styleId="590">
    <w:name w:val="Знак Знак59"/>
    <w:rsid w:val="0036568F"/>
    <w:rPr>
      <w:sz w:val="24"/>
      <w:szCs w:val="24"/>
      <w:lang w:bidi="ar-SA"/>
    </w:rPr>
  </w:style>
  <w:style w:type="character" w:customStyle="1" w:styleId="581">
    <w:name w:val="Знак Знак58"/>
    <w:rsid w:val="0036568F"/>
    <w:rPr>
      <w:sz w:val="24"/>
      <w:szCs w:val="24"/>
      <w:lang w:bidi="ar-SA"/>
    </w:rPr>
  </w:style>
  <w:style w:type="character" w:customStyle="1" w:styleId="571">
    <w:name w:val="Знак Знак57"/>
    <w:rsid w:val="0036568F"/>
    <w:rPr>
      <w:sz w:val="24"/>
      <w:szCs w:val="24"/>
      <w:lang w:bidi="ar-SA"/>
    </w:rPr>
  </w:style>
  <w:style w:type="character" w:customStyle="1" w:styleId="561">
    <w:name w:val="Знак Знак56"/>
    <w:rsid w:val="0036568F"/>
    <w:rPr>
      <w:rFonts w:ascii="Tahoma" w:hAnsi="Tahoma"/>
      <w:lang w:bidi="ar-SA"/>
    </w:rPr>
  </w:style>
  <w:style w:type="character" w:customStyle="1" w:styleId="551">
    <w:name w:val="Знак Знак55"/>
    <w:rsid w:val="0036568F"/>
    <w:rPr>
      <w:sz w:val="24"/>
      <w:szCs w:val="24"/>
      <w:lang w:bidi="ar-SA"/>
    </w:rPr>
  </w:style>
  <w:style w:type="paragraph" w:customStyle="1" w:styleId="p11">
    <w:name w:val="p11"/>
    <w:basedOn w:val="a3"/>
    <w:rsid w:val="0036568F"/>
    <w:pPr>
      <w:spacing w:before="100" w:beforeAutospacing="1" w:after="100" w:afterAutospacing="1"/>
    </w:pPr>
  </w:style>
  <w:style w:type="paragraph" w:customStyle="1" w:styleId="p15">
    <w:name w:val="p15"/>
    <w:basedOn w:val="a3"/>
    <w:rsid w:val="0036568F"/>
    <w:pPr>
      <w:spacing w:before="100" w:beforeAutospacing="1" w:after="100" w:afterAutospacing="1"/>
    </w:pPr>
  </w:style>
  <w:style w:type="character" w:customStyle="1" w:styleId="s7">
    <w:name w:val="s7"/>
    <w:rsid w:val="0036568F"/>
  </w:style>
  <w:style w:type="character" w:customStyle="1" w:styleId="s13">
    <w:name w:val="s13"/>
    <w:rsid w:val="0036568F"/>
  </w:style>
  <w:style w:type="paragraph" w:customStyle="1" w:styleId="p29">
    <w:name w:val="p29"/>
    <w:basedOn w:val="a3"/>
    <w:rsid w:val="0036568F"/>
    <w:pPr>
      <w:spacing w:before="100" w:beforeAutospacing="1" w:after="100" w:afterAutospacing="1"/>
    </w:pPr>
  </w:style>
  <w:style w:type="paragraph" w:customStyle="1" w:styleId="p30">
    <w:name w:val="p30"/>
    <w:basedOn w:val="a3"/>
    <w:rsid w:val="0036568F"/>
    <w:pPr>
      <w:spacing w:before="100" w:beforeAutospacing="1" w:after="100" w:afterAutospacing="1"/>
    </w:pPr>
  </w:style>
  <w:style w:type="paragraph" w:customStyle="1" w:styleId="p31">
    <w:name w:val="p31"/>
    <w:basedOn w:val="a3"/>
    <w:rsid w:val="0036568F"/>
    <w:pPr>
      <w:spacing w:before="100" w:beforeAutospacing="1" w:after="100" w:afterAutospacing="1"/>
    </w:pPr>
  </w:style>
  <w:style w:type="character" w:customStyle="1" w:styleId="s14">
    <w:name w:val="s14"/>
    <w:rsid w:val="0036568F"/>
  </w:style>
  <w:style w:type="character" w:customStyle="1" w:styleId="s15">
    <w:name w:val="s15"/>
    <w:rsid w:val="0036568F"/>
  </w:style>
  <w:style w:type="paragraph" w:customStyle="1" w:styleId="p33">
    <w:name w:val="p33"/>
    <w:basedOn w:val="a3"/>
    <w:rsid w:val="0036568F"/>
    <w:pPr>
      <w:spacing w:before="100" w:beforeAutospacing="1" w:after="100" w:afterAutospacing="1"/>
    </w:pPr>
  </w:style>
  <w:style w:type="paragraph" w:customStyle="1" w:styleId="p13">
    <w:name w:val="p13"/>
    <w:basedOn w:val="a3"/>
    <w:rsid w:val="0036568F"/>
    <w:pPr>
      <w:spacing w:before="100" w:beforeAutospacing="1" w:after="100" w:afterAutospacing="1"/>
    </w:pPr>
  </w:style>
  <w:style w:type="character" w:customStyle="1" w:styleId="s9">
    <w:name w:val="s9"/>
    <w:rsid w:val="0036568F"/>
  </w:style>
  <w:style w:type="paragraph" w:customStyle="1" w:styleId="p25">
    <w:name w:val="p25"/>
    <w:basedOn w:val="a3"/>
    <w:rsid w:val="0036568F"/>
    <w:pPr>
      <w:spacing w:before="100" w:beforeAutospacing="1" w:after="100" w:afterAutospacing="1"/>
    </w:pPr>
  </w:style>
  <w:style w:type="character" w:customStyle="1" w:styleId="128">
    <w:name w:val="Знак1 Знак2"/>
    <w:semiHidden/>
    <w:rsid w:val="0036568F"/>
    <w:rPr>
      <w:sz w:val="24"/>
      <w:szCs w:val="24"/>
    </w:rPr>
  </w:style>
  <w:style w:type="character" w:customStyle="1" w:styleId="1fffffc">
    <w:name w:val="Красная строка Знак1"/>
    <w:semiHidden/>
    <w:rsid w:val="0036568F"/>
    <w:rPr>
      <w:sz w:val="24"/>
      <w:szCs w:val="24"/>
    </w:rPr>
  </w:style>
  <w:style w:type="character" w:customStyle="1" w:styleId="1fffffd">
    <w:name w:val="Текст концевой сноски Знак1"/>
    <w:rsid w:val="0036568F"/>
  </w:style>
  <w:style w:type="character" w:customStyle="1" w:styleId="1fffffe">
    <w:name w:val="Текст макроса Знак1"/>
    <w:semiHidden/>
    <w:rsid w:val="0036568F"/>
    <w:rPr>
      <w:rFonts w:ascii="Consolas" w:hAnsi="Consolas"/>
    </w:rPr>
  </w:style>
  <w:style w:type="paragraph" w:customStyle="1" w:styleId="Caaieiaie5">
    <w:name w:val="Caaieiaie 5"/>
    <w:basedOn w:val="a3"/>
    <w:next w:val="a3"/>
    <w:rsid w:val="0036568F"/>
    <w:pPr>
      <w:autoSpaceDE w:val="0"/>
      <w:autoSpaceDN w:val="0"/>
      <w:adjustRightInd w:val="0"/>
    </w:pPr>
    <w:rPr>
      <w:lang w:eastAsia="en-US"/>
    </w:rPr>
  </w:style>
  <w:style w:type="character" w:customStyle="1" w:styleId="700">
    <w:name w:val="Знак Знак70"/>
    <w:rsid w:val="0036568F"/>
    <w:rPr>
      <w:rFonts w:ascii="Arial" w:hAnsi="Arial"/>
      <w:b/>
      <w:bCs/>
      <w:sz w:val="26"/>
      <w:szCs w:val="26"/>
    </w:rPr>
  </w:style>
  <w:style w:type="character" w:customStyle="1" w:styleId="69">
    <w:name w:val="Знак Знак69"/>
    <w:rsid w:val="0036568F"/>
    <w:rPr>
      <w:b/>
      <w:bCs/>
      <w:sz w:val="28"/>
      <w:szCs w:val="28"/>
      <w:lang w:bidi="ar-SA"/>
    </w:rPr>
  </w:style>
  <w:style w:type="character" w:customStyle="1" w:styleId="68">
    <w:name w:val="Знак Знак68"/>
    <w:rsid w:val="0036568F"/>
    <w:rPr>
      <w:b/>
      <w:bCs/>
      <w:i/>
      <w:iCs/>
      <w:sz w:val="26"/>
      <w:szCs w:val="26"/>
      <w:lang w:bidi="ar-SA"/>
    </w:rPr>
  </w:style>
  <w:style w:type="paragraph" w:customStyle="1" w:styleId="SP">
    <w:name w:val="SP"/>
    <w:rsid w:val="0036568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36568F"/>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36568F"/>
    <w:rPr>
      <w:i w:val="0"/>
      <w:iCs w:val="0"/>
      <w:kern w:val="32"/>
      <w:sz w:val="24"/>
      <w:szCs w:val="32"/>
      <w:lang w:eastAsia="ru-RU"/>
    </w:rPr>
  </w:style>
  <w:style w:type="paragraph" w:customStyle="1" w:styleId="3fc">
    <w:name w:val="Заголовок 3 уровня"/>
    <w:basedOn w:val="afffe"/>
    <w:rsid w:val="0036568F"/>
    <w:pPr>
      <w:ind w:firstLine="0"/>
      <w:jc w:val="center"/>
    </w:pPr>
    <w:rPr>
      <w:b/>
    </w:rPr>
  </w:style>
  <w:style w:type="character" w:customStyle="1" w:styleId="rvts210">
    <w:name w:val="rvts210"/>
    <w:rsid w:val="0036568F"/>
    <w:rPr>
      <w:i/>
      <w:iCs/>
      <w:color w:val="000000"/>
      <w:sz w:val="20"/>
      <w:szCs w:val="20"/>
    </w:rPr>
  </w:style>
  <w:style w:type="character" w:customStyle="1" w:styleId="76">
    <w:name w:val="стиль7"/>
    <w:rsid w:val="0036568F"/>
  </w:style>
  <w:style w:type="character" w:customStyle="1" w:styleId="Heading122">
    <w:name w:val="Heading 12 Знак Знак2"/>
    <w:rsid w:val="0036568F"/>
    <w:rPr>
      <w:rFonts w:ascii="Courier New" w:hAnsi="Courier New"/>
      <w:lang w:bidi="ar-SA"/>
    </w:rPr>
  </w:style>
  <w:style w:type="character" w:customStyle="1" w:styleId="Heading3Char1">
    <w:name w:val="Heading 3 Char1"/>
    <w:locked/>
    <w:rsid w:val="0036568F"/>
    <w:rPr>
      <w:b/>
      <w:sz w:val="27"/>
      <w:lang w:val="ru-RU" w:eastAsia="ru-RU"/>
    </w:rPr>
  </w:style>
  <w:style w:type="paragraph" w:customStyle="1" w:styleId="129">
    <w:name w:val="Абзац списка12"/>
    <w:basedOn w:val="a3"/>
    <w:rsid w:val="0036568F"/>
    <w:pPr>
      <w:ind w:left="720"/>
      <w:contextualSpacing/>
    </w:pPr>
    <w:rPr>
      <w:szCs w:val="20"/>
    </w:rPr>
  </w:style>
  <w:style w:type="character" w:customStyle="1" w:styleId="BodyText2Char2">
    <w:name w:val="Body Text 2 Char2"/>
    <w:locked/>
    <w:rsid w:val="0036568F"/>
    <w:rPr>
      <w:sz w:val="24"/>
    </w:rPr>
  </w:style>
  <w:style w:type="character" w:customStyle="1" w:styleId="Heading2Char1">
    <w:name w:val="Heading 2 Char1"/>
    <w:aliases w:val="Знак3 Знак Char1,Heading 2 Char11,Знак3 Знак Char11"/>
    <w:locked/>
    <w:rsid w:val="0036568F"/>
    <w:rPr>
      <w:rFonts w:ascii="Arial" w:hAnsi="Arial"/>
      <w:b/>
      <w:i/>
      <w:sz w:val="28"/>
      <w:lang w:val="ru-RU" w:eastAsia="en-US"/>
    </w:rPr>
  </w:style>
  <w:style w:type="character" w:customStyle="1" w:styleId="Heading4Char1">
    <w:name w:val="Heading 4 Char1"/>
    <w:locked/>
    <w:rsid w:val="0036568F"/>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36568F"/>
    <w:rPr>
      <w:rFonts w:ascii="Times New Roman" w:hAnsi="Times New Roman"/>
      <w:sz w:val="24"/>
      <w:lang w:eastAsia="ru-RU"/>
    </w:rPr>
  </w:style>
  <w:style w:type="paragraph" w:customStyle="1" w:styleId="1ffffff">
    <w:name w:val="Стиль 1"/>
    <w:basedOn w:val="a3"/>
    <w:rsid w:val="0036568F"/>
    <w:pPr>
      <w:ind w:firstLine="709"/>
      <w:jc w:val="both"/>
    </w:pPr>
    <w:rPr>
      <w:sz w:val="28"/>
      <w:szCs w:val="28"/>
    </w:rPr>
  </w:style>
  <w:style w:type="character" w:customStyle="1" w:styleId="b">
    <w:name w:val="b"/>
    <w:rsid w:val="0036568F"/>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36568F"/>
    <w:rPr>
      <w:lang w:val="ru-RU" w:eastAsia="ru-RU" w:bidi="ar-SA"/>
    </w:rPr>
  </w:style>
  <w:style w:type="paragraph" w:customStyle="1" w:styleId="tab">
    <w:name w:val="tab"/>
    <w:basedOn w:val="a3"/>
    <w:rsid w:val="0036568F"/>
    <w:pPr>
      <w:spacing w:before="100" w:beforeAutospacing="1" w:after="100" w:afterAutospacing="1"/>
    </w:pPr>
  </w:style>
  <w:style w:type="paragraph" w:customStyle="1" w:styleId="212000">
    <w:name w:val="Стиль Заголовок 2 + 12 пт Слева:  0 см Первая строка:  0 см"/>
    <w:basedOn w:val="21"/>
    <w:rsid w:val="0036568F"/>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36568F"/>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36568F"/>
    <w:rPr>
      <w:rFonts w:ascii="Times New Roman" w:hAnsi="Times New Roman"/>
      <w:i w:val="0"/>
      <w:kern w:val="32"/>
      <w:sz w:val="24"/>
      <w:szCs w:val="32"/>
      <w:lang w:eastAsia="ru-RU"/>
    </w:rPr>
  </w:style>
  <w:style w:type="character" w:customStyle="1" w:styleId="affffffffff7">
    <w:name w:val="Знак Знак Знак"/>
    <w:locked/>
    <w:rsid w:val="0036568F"/>
    <w:rPr>
      <w:b/>
      <w:caps/>
      <w:sz w:val="24"/>
      <w:szCs w:val="24"/>
      <w:lang w:val="ru-RU" w:eastAsia="ru-RU" w:bidi="ar-SA"/>
    </w:rPr>
  </w:style>
  <w:style w:type="character" w:customStyle="1" w:styleId="328">
    <w:name w:val="Знак Знак32"/>
    <w:rsid w:val="0036568F"/>
    <w:rPr>
      <w:rFonts w:ascii="Arial" w:hAnsi="Arial" w:cs="Arial"/>
      <w:b/>
      <w:bCs/>
      <w:i/>
      <w:iCs/>
      <w:sz w:val="28"/>
      <w:szCs w:val="28"/>
      <w:lang w:val="ru-RU" w:eastAsia="en-US" w:bidi="ar-SA"/>
    </w:rPr>
  </w:style>
  <w:style w:type="character" w:customStyle="1" w:styleId="31d">
    <w:name w:val="Знак Знак31"/>
    <w:locked/>
    <w:rsid w:val="0036568F"/>
    <w:rPr>
      <w:b/>
      <w:bCs/>
      <w:sz w:val="27"/>
      <w:szCs w:val="27"/>
      <w:lang w:val="ru-RU" w:eastAsia="ru-RU" w:bidi="ar-SA"/>
    </w:rPr>
  </w:style>
  <w:style w:type="character" w:customStyle="1" w:styleId="302">
    <w:name w:val="Знак Знак30"/>
    <w:locked/>
    <w:rsid w:val="0036568F"/>
    <w:rPr>
      <w:b/>
      <w:bCs/>
      <w:sz w:val="28"/>
      <w:szCs w:val="28"/>
      <w:lang w:bidi="ar-SA"/>
    </w:rPr>
  </w:style>
  <w:style w:type="character" w:customStyle="1" w:styleId="292">
    <w:name w:val="Знак Знак29"/>
    <w:locked/>
    <w:rsid w:val="0036568F"/>
    <w:rPr>
      <w:b/>
      <w:bCs/>
      <w:i/>
      <w:iCs/>
      <w:sz w:val="26"/>
      <w:szCs w:val="26"/>
      <w:lang w:bidi="ar-SA"/>
    </w:rPr>
  </w:style>
  <w:style w:type="character" w:customStyle="1" w:styleId="hlto-search">
    <w:name w:val="hl to-search"/>
    <w:rsid w:val="0036568F"/>
  </w:style>
  <w:style w:type="paragraph" w:customStyle="1" w:styleId="source">
    <w:name w:val="source"/>
    <w:basedOn w:val="a3"/>
    <w:rsid w:val="0036568F"/>
    <w:pPr>
      <w:spacing w:before="100" w:beforeAutospacing="1" w:after="100" w:afterAutospacing="1"/>
    </w:pPr>
  </w:style>
  <w:style w:type="paragraph" w:customStyle="1" w:styleId="affffffffff8">
    <w:name w:val="словарная статья"/>
    <w:basedOn w:val="Default"/>
    <w:next w:val="Default"/>
    <w:rsid w:val="0036568F"/>
    <w:rPr>
      <w:color w:val="auto"/>
    </w:rPr>
  </w:style>
  <w:style w:type="paragraph" w:customStyle="1" w:styleId="affffffffff9">
    <w:name w:val="Подзаголовок для информации об изменениях"/>
    <w:basedOn w:val="a3"/>
    <w:next w:val="a3"/>
    <w:uiPriority w:val="99"/>
    <w:rsid w:val="0036568F"/>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36568F"/>
    <w:rPr>
      <w:i/>
      <w:iCs/>
      <w:color w:val="000000"/>
    </w:rPr>
  </w:style>
  <w:style w:type="paragraph" w:customStyle="1" w:styleId="1ffffff0">
    <w:name w:val="Выделенная цитата1"/>
    <w:basedOn w:val="a3"/>
    <w:next w:val="a3"/>
    <w:rsid w:val="0036568F"/>
    <w:pPr>
      <w:pBdr>
        <w:bottom w:val="single" w:sz="4" w:space="4" w:color="4F81BD"/>
      </w:pBdr>
      <w:spacing w:before="200" w:after="280"/>
      <w:ind w:left="936" w:right="936"/>
    </w:pPr>
    <w:rPr>
      <w:b/>
      <w:bCs/>
      <w:i/>
      <w:iCs/>
      <w:color w:val="4F81BD"/>
    </w:rPr>
  </w:style>
  <w:style w:type="character" w:customStyle="1" w:styleId="1ffffff1">
    <w:name w:val="Слабая ссылка1"/>
    <w:rsid w:val="0036568F"/>
    <w:rPr>
      <w:rFonts w:cs="Times New Roman"/>
      <w:smallCaps/>
      <w:color w:val="C0504D"/>
      <w:u w:val="single"/>
    </w:rPr>
  </w:style>
  <w:style w:type="character" w:customStyle="1" w:styleId="1ffffff2">
    <w:name w:val="Сильная ссылка1"/>
    <w:rsid w:val="0036568F"/>
    <w:rPr>
      <w:rFonts w:cs="Times New Roman"/>
      <w:b/>
      <w:smallCaps/>
      <w:color w:val="C0504D"/>
      <w:spacing w:val="5"/>
      <w:u w:val="single"/>
    </w:rPr>
  </w:style>
  <w:style w:type="character" w:customStyle="1" w:styleId="1ffffff3">
    <w:name w:val="Название книги1"/>
    <w:rsid w:val="0036568F"/>
    <w:rPr>
      <w:rFonts w:cs="Times New Roman"/>
      <w:b/>
      <w:smallCaps/>
      <w:spacing w:val="5"/>
    </w:rPr>
  </w:style>
  <w:style w:type="paragraph" w:customStyle="1" w:styleId="1ffffff4">
    <w:name w:val="Заголовок оглавления1"/>
    <w:basedOn w:val="11"/>
    <w:next w:val="a3"/>
    <w:rsid w:val="0036568F"/>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36568F"/>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36568F"/>
    <w:rPr>
      <w:b/>
      <w:bCs/>
      <w:sz w:val="28"/>
      <w:szCs w:val="28"/>
      <w:lang w:val="ru-RU" w:eastAsia="ru-RU" w:bidi="ar-SA"/>
    </w:rPr>
  </w:style>
  <w:style w:type="paragraph" w:customStyle="1" w:styleId="329">
    <w:name w:val="Заголовок 32"/>
    <w:basedOn w:val="a3"/>
    <w:next w:val="a3"/>
    <w:rsid w:val="0036568F"/>
    <w:pPr>
      <w:keepNext/>
      <w:snapToGrid w:val="0"/>
      <w:spacing w:before="240" w:after="60"/>
    </w:pPr>
    <w:rPr>
      <w:rFonts w:ascii="Arial" w:hAnsi="Arial"/>
      <w:szCs w:val="20"/>
    </w:rPr>
  </w:style>
  <w:style w:type="character" w:customStyle="1" w:styleId="1ffffff6">
    <w:name w:val="Замещающий текст1"/>
    <w:rsid w:val="0036568F"/>
    <w:rPr>
      <w:color w:val="808080"/>
    </w:rPr>
  </w:style>
  <w:style w:type="paragraph" w:customStyle="1" w:styleId="1ffffff7">
    <w:name w:val="Подзаголовок1"/>
    <w:basedOn w:val="a3"/>
    <w:rsid w:val="0036568F"/>
    <w:pPr>
      <w:spacing w:line="312" w:lineRule="auto"/>
    </w:pPr>
    <w:rPr>
      <w:rFonts w:ascii="Arial" w:hAnsi="Arial" w:cs="Arial"/>
      <w:b/>
      <w:bCs/>
      <w:color w:val="000000"/>
      <w:sz w:val="20"/>
      <w:szCs w:val="20"/>
    </w:rPr>
  </w:style>
  <w:style w:type="character" w:customStyle="1" w:styleId="2fff5">
    <w:name w:val="Основной шрифт абзаца2"/>
    <w:rsid w:val="0036568F"/>
  </w:style>
  <w:style w:type="paragraph" w:customStyle="1" w:styleId="623">
    <w:name w:val="Заголовок 62"/>
    <w:rsid w:val="0036568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36568F"/>
    <w:rPr>
      <w:rFonts w:ascii="Arial" w:hAnsi="Arial"/>
      <w:b/>
      <w:bCs/>
      <w:sz w:val="26"/>
      <w:szCs w:val="26"/>
    </w:rPr>
  </w:style>
  <w:style w:type="character" w:customStyle="1" w:styleId="661">
    <w:name w:val="Знак Знак66"/>
    <w:rsid w:val="0036568F"/>
    <w:rPr>
      <w:b/>
      <w:bCs/>
      <w:sz w:val="28"/>
      <w:szCs w:val="28"/>
      <w:lang w:bidi="ar-SA"/>
    </w:rPr>
  </w:style>
  <w:style w:type="character" w:customStyle="1" w:styleId="651">
    <w:name w:val="Знак Знак65"/>
    <w:rsid w:val="0036568F"/>
    <w:rPr>
      <w:b/>
      <w:bCs/>
      <w:i/>
      <w:iCs/>
      <w:sz w:val="26"/>
      <w:szCs w:val="26"/>
      <w:lang w:bidi="ar-SA"/>
    </w:rPr>
  </w:style>
  <w:style w:type="character" w:customStyle="1" w:styleId="701">
    <w:name w:val="Знак Знак70"/>
    <w:rsid w:val="0036568F"/>
    <w:rPr>
      <w:rFonts w:ascii="Arial" w:hAnsi="Arial"/>
      <w:b/>
      <w:bCs/>
      <w:sz w:val="26"/>
      <w:szCs w:val="26"/>
    </w:rPr>
  </w:style>
  <w:style w:type="character" w:customStyle="1" w:styleId="690">
    <w:name w:val="Знак Знак69"/>
    <w:rsid w:val="0036568F"/>
    <w:rPr>
      <w:b/>
      <w:bCs/>
      <w:sz w:val="28"/>
      <w:szCs w:val="28"/>
      <w:lang w:bidi="ar-SA"/>
    </w:rPr>
  </w:style>
  <w:style w:type="character" w:customStyle="1" w:styleId="680">
    <w:name w:val="Знак Знак68"/>
    <w:rsid w:val="0036568F"/>
    <w:rPr>
      <w:b/>
      <w:bCs/>
      <w:i/>
      <w:iCs/>
      <w:sz w:val="26"/>
      <w:szCs w:val="26"/>
      <w:lang w:bidi="ar-SA"/>
    </w:rPr>
  </w:style>
  <w:style w:type="character" w:customStyle="1" w:styleId="Heading4Char2">
    <w:name w:val="Heading 4 Char2"/>
    <w:locked/>
    <w:rsid w:val="0036568F"/>
    <w:rPr>
      <w:rFonts w:ascii="Times New Roman" w:hAnsi="Times New Roman" w:cs="Times New Roman"/>
      <w:b/>
      <w:bCs/>
      <w:sz w:val="28"/>
      <w:szCs w:val="28"/>
    </w:rPr>
  </w:style>
  <w:style w:type="character" w:customStyle="1" w:styleId="Heading5Char2">
    <w:name w:val="Heading 5 Char2"/>
    <w:locked/>
    <w:rsid w:val="0036568F"/>
    <w:rPr>
      <w:rFonts w:ascii="Times New Roman" w:hAnsi="Times New Roman" w:cs="Times New Roman"/>
      <w:b/>
      <w:bCs/>
      <w:i/>
      <w:iCs/>
      <w:sz w:val="26"/>
      <w:szCs w:val="26"/>
    </w:rPr>
  </w:style>
  <w:style w:type="character" w:customStyle="1" w:styleId="Heading6Char2">
    <w:name w:val="Heading 6 Char2"/>
    <w:locked/>
    <w:rsid w:val="0036568F"/>
    <w:rPr>
      <w:rFonts w:ascii="Times New Roman" w:hAnsi="Times New Roman" w:cs="Times New Roman"/>
      <w:b/>
      <w:bCs/>
      <w:sz w:val="20"/>
      <w:szCs w:val="20"/>
    </w:rPr>
  </w:style>
  <w:style w:type="character" w:customStyle="1" w:styleId="Heading7Char2">
    <w:name w:val="Heading 7 Char2"/>
    <w:locked/>
    <w:rsid w:val="0036568F"/>
    <w:rPr>
      <w:rFonts w:ascii="Times New Roman" w:hAnsi="Times New Roman" w:cs="Times New Roman"/>
      <w:sz w:val="20"/>
      <w:szCs w:val="20"/>
    </w:rPr>
  </w:style>
  <w:style w:type="character" w:customStyle="1" w:styleId="Heading8Char2">
    <w:name w:val="Heading 8 Char2"/>
    <w:locked/>
    <w:rsid w:val="0036568F"/>
    <w:rPr>
      <w:rFonts w:ascii="Calibri" w:hAnsi="Calibri" w:cs="Times New Roman"/>
      <w:i/>
      <w:iCs/>
      <w:sz w:val="24"/>
      <w:szCs w:val="24"/>
    </w:rPr>
  </w:style>
  <w:style w:type="character" w:customStyle="1" w:styleId="Heading9Char2">
    <w:name w:val="Heading 9 Char2"/>
    <w:locked/>
    <w:rsid w:val="0036568F"/>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36568F"/>
    <w:rPr>
      <w:rFonts w:ascii="Arial" w:hAnsi="Arial"/>
      <w:b/>
      <w:kern w:val="32"/>
      <w:sz w:val="20"/>
    </w:rPr>
  </w:style>
  <w:style w:type="character" w:customStyle="1" w:styleId="Heading2Char3">
    <w:name w:val="Heading 2 Char3"/>
    <w:aliases w:val="Знак3 Знак Char3"/>
    <w:locked/>
    <w:rsid w:val="0036568F"/>
    <w:rPr>
      <w:rFonts w:ascii="Arial" w:hAnsi="Arial"/>
      <w:b/>
      <w:kern w:val="32"/>
      <w:sz w:val="20"/>
    </w:rPr>
  </w:style>
  <w:style w:type="character" w:customStyle="1" w:styleId="Heading3Char3">
    <w:name w:val="Heading 3 Char3"/>
    <w:aliases w:val="Знак2 Char1"/>
    <w:locked/>
    <w:rsid w:val="0036568F"/>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36568F"/>
    <w:rPr>
      <w:rFonts w:ascii="Times New Roman" w:hAnsi="Times New Roman"/>
      <w:sz w:val="20"/>
    </w:rPr>
  </w:style>
  <w:style w:type="character" w:customStyle="1" w:styleId="BodyText3Char5">
    <w:name w:val="Body Text 3 Char5"/>
    <w:aliases w:val="Знак5 Char5"/>
    <w:locked/>
    <w:rsid w:val="0036568F"/>
    <w:rPr>
      <w:rFonts w:ascii="Times New Roman" w:hAnsi="Times New Roman"/>
      <w:sz w:val="16"/>
    </w:rPr>
  </w:style>
  <w:style w:type="character" w:customStyle="1" w:styleId="BodyTextIndent3Char3">
    <w:name w:val="Body Text Indent 3 Char3"/>
    <w:locked/>
    <w:rsid w:val="0036568F"/>
    <w:rPr>
      <w:rFonts w:ascii="Calibri" w:hAnsi="Calibri"/>
      <w:sz w:val="16"/>
      <w:lang w:val="ru-RU" w:eastAsia="ru-RU" w:bidi="ar-SA"/>
    </w:rPr>
  </w:style>
  <w:style w:type="character" w:customStyle="1" w:styleId="PlainTextChar3">
    <w:name w:val="Plain Text Char3"/>
    <w:aliases w:val="Heading 12 Char2,Знак8 Char1"/>
    <w:locked/>
    <w:rsid w:val="0036568F"/>
    <w:rPr>
      <w:rFonts w:ascii="Courier New" w:hAnsi="Courier New" w:cs="Times New Roman"/>
      <w:sz w:val="20"/>
      <w:szCs w:val="20"/>
    </w:rPr>
  </w:style>
  <w:style w:type="character" w:customStyle="1" w:styleId="BodyTextIndent2Char3">
    <w:name w:val="Body Text Indent 2 Char3"/>
    <w:locked/>
    <w:rsid w:val="0036568F"/>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36568F"/>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36568F"/>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36568F"/>
    <w:rPr>
      <w:rFonts w:ascii="Times New Roman" w:hAnsi="Times New Roman"/>
      <w:sz w:val="24"/>
    </w:rPr>
  </w:style>
  <w:style w:type="character" w:customStyle="1" w:styleId="BodyTextChar5">
    <w:name w:val="Body Text Char5"/>
    <w:aliases w:val="Знак1 Char3"/>
    <w:locked/>
    <w:rsid w:val="0036568F"/>
    <w:rPr>
      <w:rFonts w:ascii="Times New Roman" w:hAnsi="Times New Roman"/>
      <w:sz w:val="20"/>
    </w:rPr>
  </w:style>
  <w:style w:type="character" w:customStyle="1" w:styleId="FooterChar3">
    <w:name w:val="Footer Char3"/>
    <w:locked/>
    <w:rsid w:val="0036568F"/>
    <w:rPr>
      <w:rFonts w:ascii="Times New Roman" w:hAnsi="Times New Roman" w:cs="Times New Roman"/>
      <w:sz w:val="24"/>
      <w:szCs w:val="24"/>
    </w:rPr>
  </w:style>
  <w:style w:type="character" w:customStyle="1" w:styleId="BodyText2Char3">
    <w:name w:val="Body Text 2 Char3"/>
    <w:locked/>
    <w:rsid w:val="0036568F"/>
    <w:rPr>
      <w:rFonts w:ascii="Times New Roman" w:hAnsi="Times New Roman" w:cs="Times New Roman"/>
      <w:sz w:val="24"/>
      <w:szCs w:val="24"/>
    </w:rPr>
  </w:style>
  <w:style w:type="character" w:customStyle="1" w:styleId="DocumentMapChar3">
    <w:name w:val="Document Map Char3"/>
    <w:locked/>
    <w:rsid w:val="0036568F"/>
    <w:rPr>
      <w:rFonts w:ascii="Tahoma" w:hAnsi="Tahoma" w:cs="Times New Roman"/>
      <w:sz w:val="20"/>
      <w:szCs w:val="20"/>
      <w:shd w:val="clear" w:color="auto" w:fill="000080"/>
    </w:rPr>
  </w:style>
  <w:style w:type="character" w:customStyle="1" w:styleId="HeaderChar3">
    <w:name w:val="Header Char3"/>
    <w:locked/>
    <w:rsid w:val="0036568F"/>
    <w:rPr>
      <w:rFonts w:ascii="Times New Roman" w:hAnsi="Times New Roman" w:cs="Times New Roman"/>
      <w:sz w:val="24"/>
      <w:szCs w:val="24"/>
    </w:rPr>
  </w:style>
  <w:style w:type="character" w:customStyle="1" w:styleId="CommentSubjectChar2">
    <w:name w:val="Comment Subject Char2"/>
    <w:locked/>
    <w:rsid w:val="0036568F"/>
    <w:rPr>
      <w:sz w:val="16"/>
    </w:rPr>
  </w:style>
  <w:style w:type="character" w:customStyle="1" w:styleId="CommentTextChar3">
    <w:name w:val="Comment Text Char3"/>
    <w:locked/>
    <w:rsid w:val="0036568F"/>
    <w:rPr>
      <w:rFonts w:ascii="Times New Roman" w:hAnsi="Times New Roman" w:cs="Times New Roman"/>
      <w:sz w:val="20"/>
      <w:szCs w:val="20"/>
    </w:rPr>
  </w:style>
  <w:style w:type="character" w:customStyle="1" w:styleId="CommentSubjectChar4">
    <w:name w:val="Comment Subject Char4"/>
    <w:locked/>
    <w:rsid w:val="0036568F"/>
    <w:rPr>
      <w:b/>
    </w:rPr>
  </w:style>
  <w:style w:type="character" w:customStyle="1" w:styleId="730">
    <w:name w:val="Знак Знак73"/>
    <w:rsid w:val="0036568F"/>
    <w:rPr>
      <w:sz w:val="16"/>
      <w:lang w:val="ru-RU" w:eastAsia="ru-RU"/>
    </w:rPr>
  </w:style>
  <w:style w:type="character" w:customStyle="1" w:styleId="Heading1Char3">
    <w:name w:val="Heading 1 Char3"/>
    <w:aliases w:val="Знак Char3,Заголовок 1 Знак Знак Char2,Знак Заголовок 1 Char2"/>
    <w:locked/>
    <w:rsid w:val="0036568F"/>
    <w:rPr>
      <w:rFonts w:ascii="Cambria" w:hAnsi="Cambria"/>
      <w:b/>
      <w:kern w:val="32"/>
      <w:sz w:val="32"/>
    </w:rPr>
  </w:style>
  <w:style w:type="character" w:customStyle="1" w:styleId="BodyText3Char3">
    <w:name w:val="Body Text 3 Char3"/>
    <w:aliases w:val="Знак5 Char3"/>
    <w:locked/>
    <w:rsid w:val="0036568F"/>
    <w:rPr>
      <w:sz w:val="16"/>
    </w:rPr>
  </w:style>
  <w:style w:type="paragraph" w:customStyle="1" w:styleId="12a">
    <w:name w:val="Стиль12"/>
    <w:rsid w:val="003656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36568F"/>
    <w:rPr>
      <w:rFonts w:ascii="PragmaticaCTT" w:hAnsi="PragmaticaCTT" w:cs="Times New Roman"/>
      <w:sz w:val="20"/>
      <w:szCs w:val="20"/>
    </w:rPr>
  </w:style>
  <w:style w:type="character" w:customStyle="1" w:styleId="6100">
    <w:name w:val="Знак Знак610"/>
    <w:locked/>
    <w:rsid w:val="0036568F"/>
    <w:rPr>
      <w:b/>
      <w:caps/>
      <w:sz w:val="24"/>
      <w:lang w:val="ru-RU" w:eastAsia="ru-RU"/>
    </w:rPr>
  </w:style>
  <w:style w:type="character" w:customStyle="1" w:styleId="Heading2Char2">
    <w:name w:val="Heading 2 Char2"/>
    <w:aliases w:val="Знак3 Знак Char2"/>
    <w:locked/>
    <w:rsid w:val="0036568F"/>
    <w:rPr>
      <w:rFonts w:ascii="Times New Roman" w:hAnsi="Times New Roman"/>
      <w:sz w:val="24"/>
    </w:rPr>
  </w:style>
  <w:style w:type="character" w:customStyle="1" w:styleId="SubtitleChar3">
    <w:name w:val="Subtitle Char3"/>
    <w:locked/>
    <w:rsid w:val="0036568F"/>
    <w:rPr>
      <w:rFonts w:ascii="PragmaticaCTT" w:hAnsi="PragmaticaCTT" w:cs="Times New Roman"/>
      <w:b/>
      <w:bCs/>
      <w:sz w:val="24"/>
      <w:szCs w:val="24"/>
    </w:rPr>
  </w:style>
  <w:style w:type="character" w:customStyle="1" w:styleId="BodyTextFirstIndent2Char3">
    <w:name w:val="Body Text First Indent 2 Char3"/>
    <w:locked/>
    <w:rsid w:val="0036568F"/>
    <w:rPr>
      <w:rFonts w:ascii="Times New Roman" w:hAnsi="Times New Roman" w:cs="Times New Roman"/>
      <w:sz w:val="24"/>
      <w:szCs w:val="24"/>
    </w:rPr>
  </w:style>
  <w:style w:type="character" w:customStyle="1" w:styleId="BalloonTextChar3">
    <w:name w:val="Balloon Text Char3"/>
    <w:locked/>
    <w:rsid w:val="0036568F"/>
    <w:rPr>
      <w:rFonts w:ascii="Tahoma" w:hAnsi="Tahoma" w:cs="Times New Roman"/>
      <w:sz w:val="16"/>
      <w:szCs w:val="16"/>
    </w:rPr>
  </w:style>
  <w:style w:type="paragraph" w:customStyle="1" w:styleId="BodyText212">
    <w:name w:val="Body Text 212"/>
    <w:basedOn w:val="a3"/>
    <w:rsid w:val="0036568F"/>
    <w:pPr>
      <w:spacing w:line="360" w:lineRule="auto"/>
      <w:jc w:val="both"/>
    </w:pPr>
    <w:rPr>
      <w:szCs w:val="20"/>
    </w:rPr>
  </w:style>
  <w:style w:type="character" w:customStyle="1" w:styleId="HTMLPreformattedChar2">
    <w:name w:val="HTML Preformatted Char2"/>
    <w:locked/>
    <w:rsid w:val="0036568F"/>
    <w:rPr>
      <w:rFonts w:ascii="Courier New" w:hAnsi="Courier New"/>
      <w:sz w:val="20"/>
    </w:rPr>
  </w:style>
  <w:style w:type="character" w:customStyle="1" w:styleId="HTMLAddressChar1">
    <w:name w:val="HTML Address Char1"/>
    <w:locked/>
    <w:rsid w:val="0036568F"/>
    <w:rPr>
      <w:i/>
      <w:sz w:val="24"/>
      <w:lang w:eastAsia="ru-RU"/>
    </w:rPr>
  </w:style>
  <w:style w:type="character" w:customStyle="1" w:styleId="HTMLAddressChar3">
    <w:name w:val="HTML Address Char3"/>
    <w:locked/>
    <w:rsid w:val="0036568F"/>
    <w:rPr>
      <w:rFonts w:ascii="Calibri" w:hAnsi="Calibri" w:cs="Times New Roman"/>
      <w:i/>
      <w:sz w:val="20"/>
      <w:szCs w:val="20"/>
    </w:rPr>
  </w:style>
  <w:style w:type="character" w:customStyle="1" w:styleId="1280">
    <w:name w:val="Знак1 Знак Знак28"/>
    <w:aliases w:val="Знак1 Знак11"/>
    <w:locked/>
    <w:rsid w:val="0036568F"/>
    <w:rPr>
      <w:sz w:val="24"/>
      <w:lang w:val="ru-RU" w:eastAsia="ru-RU"/>
    </w:rPr>
  </w:style>
  <w:style w:type="paragraph" w:customStyle="1" w:styleId="BlockText1">
    <w:name w:val="Block Text1"/>
    <w:basedOn w:val="a3"/>
    <w:rsid w:val="0036568F"/>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36568F"/>
    <w:rPr>
      <w:i/>
      <w:color w:val="000000"/>
      <w:sz w:val="24"/>
      <w:lang w:eastAsia="ru-RU"/>
    </w:rPr>
  </w:style>
  <w:style w:type="character" w:customStyle="1" w:styleId="IntenseQuoteChar3">
    <w:name w:val="Intense Quote Char3"/>
    <w:locked/>
    <w:rsid w:val="0036568F"/>
    <w:rPr>
      <w:b/>
      <w:i/>
      <w:color w:val="4F81BD"/>
      <w:sz w:val="24"/>
      <w:lang w:eastAsia="ru-RU"/>
    </w:rPr>
  </w:style>
  <w:style w:type="paragraph" w:customStyle="1" w:styleId="BodyTextIndent21">
    <w:name w:val="Body Text Indent 21"/>
    <w:basedOn w:val="a3"/>
    <w:rsid w:val="0036568F"/>
    <w:pPr>
      <w:overflowPunct w:val="0"/>
      <w:autoSpaceDE w:val="0"/>
      <w:ind w:firstLine="567"/>
      <w:jc w:val="both"/>
    </w:pPr>
    <w:rPr>
      <w:sz w:val="20"/>
      <w:szCs w:val="20"/>
      <w:lang w:eastAsia="ar-SA"/>
    </w:rPr>
  </w:style>
  <w:style w:type="paragraph" w:customStyle="1" w:styleId="BodyTextIndent31">
    <w:name w:val="Body Text Indent 31"/>
    <w:basedOn w:val="a3"/>
    <w:rsid w:val="0036568F"/>
    <w:pPr>
      <w:spacing w:line="360" w:lineRule="auto"/>
      <w:ind w:firstLine="709"/>
      <w:jc w:val="both"/>
    </w:pPr>
    <w:rPr>
      <w:sz w:val="28"/>
      <w:szCs w:val="20"/>
    </w:rPr>
  </w:style>
  <w:style w:type="paragraph" w:customStyle="1" w:styleId="230">
    <w:name w:val="Обычный23"/>
    <w:rsid w:val="0036568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36568F"/>
    <w:pPr>
      <w:tabs>
        <w:tab w:val="center" w:pos="4153"/>
        <w:tab w:val="right" w:pos="8306"/>
      </w:tabs>
    </w:pPr>
    <w:rPr>
      <w:rFonts w:ascii="Arial" w:hAnsi="Arial"/>
      <w:szCs w:val="20"/>
    </w:rPr>
  </w:style>
  <w:style w:type="paragraph" w:customStyle="1" w:styleId="Normal11">
    <w:name w:val="Normal11"/>
    <w:rsid w:val="0036568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36568F"/>
    <w:pPr>
      <w:keepNext/>
      <w:snapToGrid/>
      <w:outlineLvl w:val="2"/>
    </w:pPr>
    <w:rPr>
      <w:sz w:val="24"/>
    </w:rPr>
  </w:style>
  <w:style w:type="paragraph" w:customStyle="1" w:styleId="BodyText11">
    <w:name w:val="Body Text11"/>
    <w:basedOn w:val="Normal11"/>
    <w:rsid w:val="0036568F"/>
    <w:pPr>
      <w:snapToGrid/>
      <w:spacing w:line="360" w:lineRule="auto"/>
    </w:pPr>
    <w:rPr>
      <w:sz w:val="24"/>
    </w:rPr>
  </w:style>
  <w:style w:type="paragraph" w:customStyle="1" w:styleId="ListParagraph11">
    <w:name w:val="List Paragraph11"/>
    <w:basedOn w:val="a3"/>
    <w:rsid w:val="0036568F"/>
    <w:pPr>
      <w:spacing w:after="200" w:line="276" w:lineRule="auto"/>
      <w:ind w:left="720"/>
      <w:contextualSpacing/>
    </w:pPr>
    <w:rPr>
      <w:rFonts w:ascii="Calibri" w:hAnsi="Calibri"/>
      <w:sz w:val="22"/>
      <w:szCs w:val="22"/>
    </w:rPr>
  </w:style>
  <w:style w:type="paragraph" w:customStyle="1" w:styleId="PlainText11">
    <w:name w:val="Plain Text11"/>
    <w:basedOn w:val="a3"/>
    <w:rsid w:val="0036568F"/>
    <w:rPr>
      <w:rFonts w:ascii="Courier New" w:hAnsi="Courier New"/>
      <w:sz w:val="20"/>
      <w:szCs w:val="20"/>
    </w:rPr>
  </w:style>
  <w:style w:type="paragraph" w:customStyle="1" w:styleId="BodyText311">
    <w:name w:val="Body Text 311"/>
    <w:basedOn w:val="Normal11"/>
    <w:rsid w:val="0036568F"/>
    <w:pPr>
      <w:snapToGrid/>
      <w:jc w:val="both"/>
    </w:pPr>
    <w:rPr>
      <w:i/>
      <w:sz w:val="26"/>
    </w:rPr>
  </w:style>
  <w:style w:type="character" w:customStyle="1" w:styleId="SubtleEmphasis1">
    <w:name w:val="Subtle Emphasis1"/>
    <w:rsid w:val="0036568F"/>
    <w:rPr>
      <w:i/>
      <w:color w:val="808080"/>
    </w:rPr>
  </w:style>
  <w:style w:type="character" w:customStyle="1" w:styleId="2160">
    <w:name w:val="Знак Знак216"/>
    <w:aliases w:val="Основной текст с отступом Знак Знак Зна Знак"/>
    <w:locked/>
    <w:rsid w:val="0036568F"/>
    <w:rPr>
      <w:rFonts w:ascii="Arial" w:hAnsi="Arial"/>
      <w:b/>
      <w:i/>
      <w:sz w:val="28"/>
      <w:lang w:val="ru-RU" w:eastAsia="en-US"/>
    </w:rPr>
  </w:style>
  <w:style w:type="character" w:customStyle="1" w:styleId="DefaultParagraphFont1">
    <w:name w:val="Default Paragraph Font1"/>
    <w:rsid w:val="0036568F"/>
  </w:style>
  <w:style w:type="paragraph" w:customStyle="1" w:styleId="NoSpacing1">
    <w:name w:val="No Spacing1"/>
    <w:rsid w:val="0036568F"/>
    <w:pPr>
      <w:spacing w:after="0" w:line="240" w:lineRule="auto"/>
    </w:pPr>
    <w:rPr>
      <w:rFonts w:ascii="Calibri" w:eastAsia="Times New Roman" w:hAnsi="Calibri" w:cs="Times New Roman"/>
      <w:sz w:val="24"/>
      <w:szCs w:val="24"/>
    </w:rPr>
  </w:style>
  <w:style w:type="character" w:customStyle="1" w:styleId="z-TopofFormChar">
    <w:name w:val="z-Top of Form Char"/>
    <w:locked/>
    <w:rsid w:val="0036568F"/>
    <w:rPr>
      <w:rFonts w:ascii="Arial" w:hAnsi="Arial" w:cs="Times New Roman"/>
      <w:b/>
      <w:sz w:val="20"/>
    </w:rPr>
  </w:style>
  <w:style w:type="character" w:customStyle="1" w:styleId="z-TopofFormChar1">
    <w:name w:val="z-Top of Form Char1"/>
    <w:locked/>
    <w:rsid w:val="0036568F"/>
    <w:rPr>
      <w:rFonts w:ascii="Arial" w:hAnsi="Arial" w:cs="Times New Roman"/>
      <w:b/>
      <w:sz w:val="20"/>
      <w:szCs w:val="20"/>
    </w:rPr>
  </w:style>
  <w:style w:type="character" w:customStyle="1" w:styleId="z-BottomofFormChar">
    <w:name w:val="z-Bottom of Form Char"/>
    <w:locked/>
    <w:rsid w:val="0036568F"/>
    <w:rPr>
      <w:rFonts w:ascii="Arial" w:hAnsi="Arial" w:cs="Times New Roman"/>
      <w:vanish/>
      <w:sz w:val="16"/>
      <w:lang w:eastAsia="ru-RU"/>
    </w:rPr>
  </w:style>
  <w:style w:type="character" w:customStyle="1" w:styleId="z-BottomofFormChar1">
    <w:name w:val="z-Bottom of Form Char1"/>
    <w:locked/>
    <w:rsid w:val="0036568F"/>
    <w:rPr>
      <w:rFonts w:ascii="Arial" w:hAnsi="Arial" w:cs="Times New Roman"/>
      <w:vanish/>
      <w:sz w:val="16"/>
      <w:szCs w:val="16"/>
    </w:rPr>
  </w:style>
  <w:style w:type="paragraph" w:customStyle="1" w:styleId="Heading41">
    <w:name w:val="Heading 41"/>
    <w:basedOn w:val="Normal1"/>
    <w:next w:val="Normal1"/>
    <w:rsid w:val="0036568F"/>
    <w:pPr>
      <w:keepNext/>
      <w:widowControl/>
    </w:pPr>
    <w:rPr>
      <w:sz w:val="24"/>
    </w:rPr>
  </w:style>
  <w:style w:type="character" w:customStyle="1" w:styleId="MacroTextChar2">
    <w:name w:val="Macro Text Char2"/>
    <w:locked/>
    <w:rsid w:val="0036568F"/>
    <w:rPr>
      <w:rFonts w:ascii="Courier New" w:hAnsi="Courier New" w:cs="Times New Roman"/>
      <w:sz w:val="22"/>
      <w:lang w:val="en-US" w:eastAsia="en-US" w:bidi="ar-SA"/>
    </w:rPr>
  </w:style>
  <w:style w:type="character" w:customStyle="1" w:styleId="5111">
    <w:name w:val="Знак5 Знак Знак11"/>
    <w:locked/>
    <w:rsid w:val="0036568F"/>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36568F"/>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36568F"/>
    <w:rPr>
      <w:sz w:val="24"/>
    </w:rPr>
  </w:style>
  <w:style w:type="character" w:customStyle="1" w:styleId="PlaceholderText1">
    <w:name w:val="Placeholder Text1"/>
    <w:rsid w:val="0036568F"/>
    <w:rPr>
      <w:color w:val="808080"/>
    </w:rPr>
  </w:style>
  <w:style w:type="paragraph" w:customStyle="1" w:styleId="TextBody">
    <w:name w:val="Text Body"/>
    <w:basedOn w:val="a3"/>
    <w:rsid w:val="0036568F"/>
    <w:pPr>
      <w:suppressAutoHyphens/>
      <w:spacing w:after="120"/>
    </w:pPr>
    <w:rPr>
      <w:lang w:val="en-US" w:eastAsia="zh-CN"/>
    </w:rPr>
  </w:style>
  <w:style w:type="character" w:customStyle="1" w:styleId="WW8Num13z3">
    <w:name w:val="WW8Num13z3"/>
    <w:rsid w:val="0036568F"/>
  </w:style>
  <w:style w:type="character" w:customStyle="1" w:styleId="WW8Num13z4">
    <w:name w:val="WW8Num13z4"/>
    <w:rsid w:val="0036568F"/>
  </w:style>
  <w:style w:type="character" w:customStyle="1" w:styleId="WW8Num13z5">
    <w:name w:val="WW8Num13z5"/>
    <w:rsid w:val="0036568F"/>
  </w:style>
  <w:style w:type="character" w:customStyle="1" w:styleId="WW8Num13z6">
    <w:name w:val="WW8Num13z6"/>
    <w:rsid w:val="0036568F"/>
  </w:style>
  <w:style w:type="character" w:customStyle="1" w:styleId="WW8Num13z7">
    <w:name w:val="WW8Num13z7"/>
    <w:rsid w:val="0036568F"/>
  </w:style>
  <w:style w:type="character" w:customStyle="1" w:styleId="WW8Num13z8">
    <w:name w:val="WW8Num13z8"/>
    <w:rsid w:val="0036568F"/>
  </w:style>
  <w:style w:type="character" w:customStyle="1" w:styleId="WW8Num14z4">
    <w:name w:val="WW8Num14z4"/>
    <w:rsid w:val="0036568F"/>
  </w:style>
  <w:style w:type="character" w:customStyle="1" w:styleId="WW8Num14z5">
    <w:name w:val="WW8Num14z5"/>
    <w:rsid w:val="0036568F"/>
  </w:style>
  <w:style w:type="character" w:customStyle="1" w:styleId="WW8Num14z6">
    <w:name w:val="WW8Num14z6"/>
    <w:rsid w:val="0036568F"/>
  </w:style>
  <w:style w:type="character" w:customStyle="1" w:styleId="WW8Num14z7">
    <w:name w:val="WW8Num14z7"/>
    <w:rsid w:val="0036568F"/>
  </w:style>
  <w:style w:type="character" w:customStyle="1" w:styleId="WW8Num14z8">
    <w:name w:val="WW8Num14z8"/>
    <w:rsid w:val="0036568F"/>
  </w:style>
  <w:style w:type="paragraph" w:customStyle="1" w:styleId="1ffffff8">
    <w:name w:val="Текст примечания1"/>
    <w:basedOn w:val="a3"/>
    <w:rsid w:val="0036568F"/>
    <w:pPr>
      <w:suppressAutoHyphens/>
    </w:pPr>
    <w:rPr>
      <w:sz w:val="20"/>
      <w:szCs w:val="20"/>
      <w:lang w:eastAsia="ar-SA"/>
    </w:rPr>
  </w:style>
  <w:style w:type="paragraph" w:customStyle="1" w:styleId="21f2">
    <w:name w:val="Маркированный список 21"/>
    <w:basedOn w:val="a3"/>
    <w:rsid w:val="0036568F"/>
    <w:pPr>
      <w:tabs>
        <w:tab w:val="left" w:pos="360"/>
      </w:tabs>
      <w:suppressAutoHyphens/>
      <w:ind w:left="360" w:hanging="360"/>
    </w:pPr>
    <w:rPr>
      <w:lang w:eastAsia="ar-SA"/>
    </w:rPr>
  </w:style>
  <w:style w:type="paragraph" w:customStyle="1" w:styleId="1ffffff9">
    <w:name w:val="Название объекта1"/>
    <w:basedOn w:val="a3"/>
    <w:next w:val="a3"/>
    <w:rsid w:val="0036568F"/>
    <w:pPr>
      <w:suppressAutoHyphens/>
    </w:pPr>
    <w:rPr>
      <w:b/>
      <w:bCs/>
      <w:color w:val="4F81BD"/>
      <w:sz w:val="18"/>
      <w:szCs w:val="18"/>
      <w:lang w:eastAsia="ar-SA"/>
    </w:rPr>
  </w:style>
  <w:style w:type="paragraph" w:customStyle="1" w:styleId="21f3">
    <w:name w:val="Список 21"/>
    <w:basedOn w:val="a3"/>
    <w:rsid w:val="0036568F"/>
    <w:pPr>
      <w:suppressAutoHyphens/>
      <w:ind w:left="566" w:hanging="283"/>
    </w:pPr>
    <w:rPr>
      <w:lang w:eastAsia="ar-SA"/>
    </w:rPr>
  </w:style>
  <w:style w:type="paragraph" w:customStyle="1" w:styleId="416">
    <w:name w:val="Список 41"/>
    <w:basedOn w:val="a3"/>
    <w:rsid w:val="0036568F"/>
    <w:pPr>
      <w:suppressAutoHyphens/>
      <w:ind w:left="1132" w:hanging="283"/>
    </w:pPr>
    <w:rPr>
      <w:lang w:eastAsia="ar-SA"/>
    </w:rPr>
  </w:style>
  <w:style w:type="paragraph" w:customStyle="1" w:styleId="Heading22">
    <w:name w:val="Heading 22"/>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36568F"/>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36568F"/>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36568F"/>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36568F"/>
    <w:rPr>
      <w:rFonts w:ascii="Times New Roman" w:hAnsi="Times New Roman" w:cs="Times New Roman"/>
      <w:color w:val="000000"/>
      <w:sz w:val="20"/>
      <w:szCs w:val="20"/>
    </w:rPr>
  </w:style>
  <w:style w:type="paragraph" w:customStyle="1" w:styleId="Heading911">
    <w:name w:val="Heading 9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36568F"/>
    <w:rPr>
      <w:rFonts w:ascii="Times New Roman" w:hAnsi="Times New Roman"/>
      <w:sz w:val="20"/>
    </w:rPr>
  </w:style>
  <w:style w:type="character" w:customStyle="1" w:styleId="343">
    <w:name w:val="Знак3 Знак Знак4"/>
    <w:locked/>
    <w:rsid w:val="0036568F"/>
    <w:rPr>
      <w:rFonts w:ascii="Courier New" w:hAnsi="Courier New"/>
      <w:lang w:val="ru-RU" w:eastAsia="ru-RU"/>
    </w:rPr>
  </w:style>
  <w:style w:type="paragraph" w:customStyle="1" w:styleId="CharChar0">
    <w:name w:val="первый Char Char"/>
    <w:basedOn w:val="a3"/>
    <w:rsid w:val="0036568F"/>
    <w:pPr>
      <w:spacing w:before="120" w:line="240" w:lineRule="exact"/>
      <w:ind w:firstLine="284"/>
      <w:jc w:val="both"/>
    </w:pPr>
    <w:rPr>
      <w:sz w:val="22"/>
    </w:rPr>
  </w:style>
  <w:style w:type="paragraph" w:customStyle="1" w:styleId="Char">
    <w:name w:val="первый Char"/>
    <w:basedOn w:val="a3"/>
    <w:rsid w:val="0036568F"/>
    <w:pPr>
      <w:spacing w:before="120" w:line="240" w:lineRule="exact"/>
      <w:ind w:firstLine="284"/>
      <w:jc w:val="both"/>
    </w:pPr>
    <w:rPr>
      <w:sz w:val="22"/>
    </w:rPr>
  </w:style>
  <w:style w:type="character" w:customStyle="1" w:styleId="gray1">
    <w:name w:val="gray1"/>
    <w:rsid w:val="0036568F"/>
    <w:rPr>
      <w:color w:val="808080"/>
    </w:rPr>
  </w:style>
  <w:style w:type="character" w:customStyle="1" w:styleId="style1610">
    <w:name w:val="style161"/>
    <w:rsid w:val="0036568F"/>
    <w:rPr>
      <w:rFonts w:ascii="Verdana" w:hAnsi="Verdana"/>
      <w:sz w:val="24"/>
    </w:rPr>
  </w:style>
  <w:style w:type="paragraph" w:customStyle="1" w:styleId="affffffffffc">
    <w:name w:val="Содержание"/>
    <w:basedOn w:val="a3"/>
    <w:rsid w:val="0036568F"/>
    <w:pPr>
      <w:ind w:firstLine="454"/>
      <w:jc w:val="both"/>
    </w:pPr>
  </w:style>
  <w:style w:type="paragraph" w:customStyle="1" w:styleId="affffffffffd">
    <w:name w:val="Модули"/>
    <w:basedOn w:val="a3"/>
    <w:rsid w:val="0036568F"/>
    <w:pPr>
      <w:keepNext/>
    </w:pPr>
    <w:rPr>
      <w:b/>
      <w:bCs/>
    </w:rPr>
  </w:style>
  <w:style w:type="character" w:customStyle="1" w:styleId="description2">
    <w:name w:val="description2"/>
    <w:rsid w:val="0036568F"/>
    <w:rPr>
      <w:color w:val="000000"/>
      <w:sz w:val="20"/>
    </w:rPr>
  </w:style>
  <w:style w:type="paragraph" w:customStyle="1" w:styleId="22a">
    <w:name w:val="Îñíî´2íîé òåêñò 2"/>
    <w:basedOn w:val="a3"/>
    <w:rsid w:val="0036568F"/>
    <w:pPr>
      <w:widowControl w:val="0"/>
      <w:ind w:firstLine="709"/>
      <w:jc w:val="both"/>
    </w:pPr>
    <w:rPr>
      <w:szCs w:val="20"/>
    </w:rPr>
  </w:style>
  <w:style w:type="paragraph" w:customStyle="1" w:styleId="Noeeu3">
    <w:name w:val="Noeeu3"/>
    <w:basedOn w:val="a3"/>
    <w:rsid w:val="0036568F"/>
    <w:pPr>
      <w:widowControl w:val="0"/>
      <w:ind w:firstLine="284"/>
      <w:jc w:val="both"/>
    </w:pPr>
    <w:rPr>
      <w:sz w:val="20"/>
      <w:szCs w:val="20"/>
    </w:rPr>
  </w:style>
  <w:style w:type="character" w:customStyle="1" w:styleId="c17">
    <w:name w:val="c17"/>
    <w:rsid w:val="0036568F"/>
  </w:style>
  <w:style w:type="paragraph" w:customStyle="1" w:styleId="affffffffffe">
    <w:name w:val="_Обычный"/>
    <w:basedOn w:val="a3"/>
    <w:rsid w:val="0036568F"/>
    <w:pPr>
      <w:spacing w:line="360" w:lineRule="auto"/>
      <w:ind w:firstLine="709"/>
      <w:jc w:val="both"/>
    </w:pPr>
  </w:style>
  <w:style w:type="character" w:customStyle="1" w:styleId="NoBreak">
    <w:name w:val="_NoBreak"/>
    <w:rsid w:val="0036568F"/>
  </w:style>
  <w:style w:type="paragraph" w:customStyle="1" w:styleId="1270">
    <w:name w:val="Стиль по ширине Первая строка:  127 см"/>
    <w:basedOn w:val="a3"/>
    <w:rsid w:val="0036568F"/>
    <w:pPr>
      <w:spacing w:line="360" w:lineRule="auto"/>
      <w:ind w:firstLine="720"/>
      <w:jc w:val="both"/>
    </w:pPr>
    <w:rPr>
      <w:szCs w:val="20"/>
    </w:rPr>
  </w:style>
  <w:style w:type="character" w:customStyle="1" w:styleId="Arial16">
    <w:name w:val="Стиль Arial 16 пт полужирный"/>
    <w:rsid w:val="0036568F"/>
    <w:rPr>
      <w:rFonts w:ascii="Arial" w:hAnsi="Arial"/>
      <w:b/>
      <w:sz w:val="32"/>
    </w:rPr>
  </w:style>
  <w:style w:type="paragraph" w:customStyle="1" w:styleId="12b">
    <w:name w:val="стиль12"/>
    <w:basedOn w:val="a3"/>
    <w:rsid w:val="0036568F"/>
    <w:pPr>
      <w:spacing w:before="100" w:beforeAutospacing="1" w:after="100" w:afterAutospacing="1"/>
    </w:pPr>
    <w:rPr>
      <w:rFonts w:ascii="Arial" w:hAnsi="Arial" w:cs="Arial"/>
      <w:color w:val="676767"/>
      <w:sz w:val="20"/>
      <w:szCs w:val="20"/>
    </w:rPr>
  </w:style>
  <w:style w:type="character" w:customStyle="1" w:styleId="FontStyle61">
    <w:name w:val="Font Style61"/>
    <w:rsid w:val="0036568F"/>
    <w:rPr>
      <w:rFonts w:ascii="MS Reference Sans Serif" w:hAnsi="MS Reference Sans Serif"/>
      <w:sz w:val="12"/>
    </w:rPr>
  </w:style>
  <w:style w:type="character" w:customStyle="1" w:styleId="FontStyle60">
    <w:name w:val="Font Style60"/>
    <w:rsid w:val="0036568F"/>
    <w:rPr>
      <w:rFonts w:ascii="MS Reference Sans Serif" w:hAnsi="MS Reference Sans Serif"/>
      <w:sz w:val="16"/>
    </w:rPr>
  </w:style>
  <w:style w:type="paragraph" w:customStyle="1" w:styleId="Style102">
    <w:name w:val="Стиль Style10 + Черный"/>
    <w:basedOn w:val="a3"/>
    <w:next w:val="a3"/>
    <w:rsid w:val="0036568F"/>
    <w:rPr>
      <w:color w:val="000000"/>
    </w:rPr>
  </w:style>
  <w:style w:type="paragraph" w:customStyle="1" w:styleId="Style1010">
    <w:name w:val="Стиль Style10 + Черный1"/>
    <w:basedOn w:val="a3"/>
    <w:next w:val="a3"/>
    <w:rsid w:val="0036568F"/>
    <w:rPr>
      <w:color w:val="000000"/>
    </w:rPr>
  </w:style>
  <w:style w:type="paragraph" w:customStyle="1" w:styleId="Style48">
    <w:name w:val="Style48"/>
    <w:basedOn w:val="a3"/>
    <w:rsid w:val="0036568F"/>
    <w:pPr>
      <w:widowControl w:val="0"/>
      <w:autoSpaceDE w:val="0"/>
      <w:autoSpaceDN w:val="0"/>
      <w:adjustRightInd w:val="0"/>
    </w:pPr>
  </w:style>
  <w:style w:type="paragraph" w:customStyle="1" w:styleId="Textbody0">
    <w:name w:val="Text body"/>
    <w:basedOn w:val="Standard"/>
    <w:rsid w:val="0036568F"/>
    <w:pPr>
      <w:autoSpaceDN/>
      <w:spacing w:after="120"/>
      <w:textAlignment w:val="baseline"/>
    </w:pPr>
    <w:rPr>
      <w:rFonts w:eastAsia="SimSun" w:cs="Mangal"/>
      <w:kern w:val="1"/>
      <w:lang w:eastAsia="hi-IN" w:bidi="hi-IN"/>
    </w:rPr>
  </w:style>
  <w:style w:type="paragraph" w:customStyle="1" w:styleId="Index">
    <w:name w:val="Index"/>
    <w:basedOn w:val="Standard"/>
    <w:rsid w:val="0036568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36568F"/>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36568F"/>
    <w:rPr>
      <w:rFonts w:ascii="TimesET" w:eastAsia="Times New Roman" w:hAnsi="TimesET" w:cs="Times New Roman"/>
      <w:color w:val="000000"/>
      <w:sz w:val="20"/>
      <w:szCs w:val="20"/>
      <w:lang w:eastAsia="ru-RU"/>
    </w:rPr>
  </w:style>
  <w:style w:type="character" w:customStyle="1" w:styleId="IntenseEmphasis1">
    <w:name w:val="Intense Emphasis1"/>
    <w:rsid w:val="0036568F"/>
    <w:rPr>
      <w:b/>
    </w:rPr>
  </w:style>
  <w:style w:type="paragraph" w:customStyle="1" w:styleId="HTMLPreformatted1">
    <w:name w:val="HTML Preformatted1"/>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36568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36568F"/>
    <w:rPr>
      <w:sz w:val="24"/>
    </w:rPr>
  </w:style>
  <w:style w:type="character" w:customStyle="1" w:styleId="afffffffffff">
    <w:name w:val="Название Знак"/>
    <w:locked/>
    <w:rsid w:val="0036568F"/>
    <w:rPr>
      <w:sz w:val="24"/>
      <w:lang w:val="en-US"/>
    </w:rPr>
  </w:style>
  <w:style w:type="character" w:customStyle="1" w:styleId="2fff6">
    <w:name w:val="Красная строка Знак2"/>
    <w:rsid w:val="0036568F"/>
  </w:style>
  <w:style w:type="paragraph" w:customStyle="1" w:styleId="95">
    <w:name w:val="Знак9"/>
    <w:basedOn w:val="a3"/>
    <w:rsid w:val="0036568F"/>
    <w:pPr>
      <w:spacing w:after="160" w:line="240" w:lineRule="exact"/>
    </w:pPr>
    <w:rPr>
      <w:rFonts w:ascii="Verdana" w:hAnsi="Verdana"/>
      <w:lang w:val="en-US" w:eastAsia="en-US"/>
    </w:rPr>
  </w:style>
  <w:style w:type="paragraph" w:customStyle="1" w:styleId="useradditionalinfo1">
    <w:name w:val="useradditionalinfo1"/>
    <w:basedOn w:val="a3"/>
    <w:rsid w:val="0036568F"/>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36568F"/>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36568F"/>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36568F"/>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36568F"/>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36568F"/>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36568F"/>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36568F"/>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36568F"/>
    <w:pPr>
      <w:numPr>
        <w:numId w:val="0"/>
      </w:numPr>
      <w:tabs>
        <w:tab w:val="left" w:pos="360"/>
        <w:tab w:val="left" w:pos="1354"/>
      </w:tabs>
      <w:ind w:left="360" w:hanging="360"/>
    </w:pPr>
    <w:rPr>
      <w:sz w:val="24"/>
      <w:lang w:eastAsia="ru-RU"/>
    </w:rPr>
  </w:style>
  <w:style w:type="character" w:customStyle="1" w:styleId="77">
    <w:name w:val="Основной текст (7)_"/>
    <w:locked/>
    <w:rsid w:val="0036568F"/>
    <w:rPr>
      <w:b/>
      <w:i/>
    </w:rPr>
  </w:style>
  <w:style w:type="paragraph" w:customStyle="1" w:styleId="bloc">
    <w:name w:val="bloc"/>
    <w:basedOn w:val="a3"/>
    <w:rsid w:val="0036568F"/>
    <w:pPr>
      <w:spacing w:before="100" w:beforeAutospacing="1" w:after="100" w:afterAutospacing="1"/>
    </w:pPr>
  </w:style>
  <w:style w:type="paragraph" w:customStyle="1" w:styleId="bordered">
    <w:name w:val="bordered"/>
    <w:basedOn w:val="a3"/>
    <w:rsid w:val="0036568F"/>
    <w:pPr>
      <w:spacing w:before="100" w:beforeAutospacing="1" w:after="100" w:afterAutospacing="1"/>
    </w:pPr>
  </w:style>
  <w:style w:type="paragraph" w:customStyle="1" w:styleId="fr-collapsible-toggle">
    <w:name w:val="fr-collapsible-toggle"/>
    <w:basedOn w:val="a3"/>
    <w:rsid w:val="0036568F"/>
    <w:pPr>
      <w:spacing w:before="100" w:beforeAutospacing="1" w:after="100" w:afterAutospacing="1"/>
    </w:pPr>
  </w:style>
  <w:style w:type="paragraph" w:customStyle="1" w:styleId="fr-collapsible-toggle-collapsed">
    <w:name w:val="fr-collapsible-toggle-collapsed"/>
    <w:basedOn w:val="a3"/>
    <w:rsid w:val="0036568F"/>
    <w:pPr>
      <w:spacing w:before="100" w:beforeAutospacing="1" w:after="100" w:afterAutospacing="1"/>
    </w:pPr>
  </w:style>
  <w:style w:type="paragraph" w:customStyle="1" w:styleId="fr-collapsible-group-toogle-all">
    <w:name w:val="fr-collapsible-group-toogle-all"/>
    <w:basedOn w:val="a3"/>
    <w:rsid w:val="0036568F"/>
    <w:pPr>
      <w:spacing w:before="100" w:beforeAutospacing="1" w:after="100" w:afterAutospacing="1"/>
    </w:pPr>
    <w:rPr>
      <w:sz w:val="18"/>
      <w:szCs w:val="18"/>
    </w:rPr>
  </w:style>
  <w:style w:type="paragraph" w:customStyle="1" w:styleId="toogleboxnew">
    <w:name w:val="toogleboxnew"/>
    <w:basedOn w:val="a3"/>
    <w:rsid w:val="0036568F"/>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36568F"/>
    <w:pPr>
      <w:shd w:val="clear" w:color="auto" w:fill="EFEFEF"/>
      <w:spacing w:after="30"/>
      <w:jc w:val="center"/>
    </w:pPr>
    <w:rPr>
      <w:b/>
      <w:bCs/>
    </w:rPr>
  </w:style>
  <w:style w:type="paragraph" w:customStyle="1" w:styleId="navboxnew">
    <w:name w:val="navboxnew"/>
    <w:basedOn w:val="a3"/>
    <w:rsid w:val="0036568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36568F"/>
    <w:pPr>
      <w:spacing w:before="100" w:beforeAutospacing="1" w:after="100" w:afterAutospacing="1"/>
      <w:ind w:left="-1200"/>
    </w:pPr>
    <w:rPr>
      <w:sz w:val="19"/>
      <w:szCs w:val="19"/>
    </w:rPr>
  </w:style>
  <w:style w:type="paragraph" w:customStyle="1" w:styleId="navboxnewoldie">
    <w:name w:val="navboxnew_oldie"/>
    <w:basedOn w:val="a3"/>
    <w:rsid w:val="0036568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36568F"/>
    <w:pPr>
      <w:spacing w:before="100" w:beforeAutospacing="1" w:after="100" w:afterAutospacing="1"/>
    </w:pPr>
  </w:style>
  <w:style w:type="paragraph" w:customStyle="1" w:styleId="mw-hiero-outer">
    <w:name w:val="mw-hiero-outer"/>
    <w:basedOn w:val="a3"/>
    <w:rsid w:val="0036568F"/>
    <w:pPr>
      <w:spacing w:before="100" w:beforeAutospacing="1" w:after="100" w:afterAutospacing="1"/>
    </w:pPr>
  </w:style>
  <w:style w:type="paragraph" w:customStyle="1" w:styleId="mw-hiero-box">
    <w:name w:val="mw-hiero-box"/>
    <w:basedOn w:val="a3"/>
    <w:rsid w:val="0036568F"/>
    <w:pPr>
      <w:shd w:val="clear" w:color="auto" w:fill="000000"/>
      <w:spacing w:before="100" w:beforeAutospacing="1" w:after="100" w:afterAutospacing="1"/>
    </w:pPr>
  </w:style>
  <w:style w:type="paragraph" w:customStyle="1" w:styleId="ui-helper-hidden">
    <w:name w:val="ui-helper-hidden"/>
    <w:basedOn w:val="a3"/>
    <w:rsid w:val="0036568F"/>
    <w:pPr>
      <w:spacing w:before="100" w:beforeAutospacing="1" w:after="100" w:afterAutospacing="1"/>
    </w:pPr>
    <w:rPr>
      <w:vanish/>
    </w:rPr>
  </w:style>
  <w:style w:type="paragraph" w:customStyle="1" w:styleId="ui-helper-reset">
    <w:name w:val="ui-helper-reset"/>
    <w:basedOn w:val="a3"/>
    <w:rsid w:val="0036568F"/>
  </w:style>
  <w:style w:type="paragraph" w:customStyle="1" w:styleId="ui-helper-clearfix">
    <w:name w:val="ui-helper-clearfix"/>
    <w:basedOn w:val="a3"/>
    <w:rsid w:val="0036568F"/>
    <w:pPr>
      <w:spacing w:before="100" w:beforeAutospacing="1" w:after="100" w:afterAutospacing="1"/>
    </w:pPr>
  </w:style>
  <w:style w:type="paragraph" w:customStyle="1" w:styleId="ui-helper-zfix">
    <w:name w:val="ui-helper-zfix"/>
    <w:basedOn w:val="a3"/>
    <w:rsid w:val="0036568F"/>
    <w:pPr>
      <w:spacing w:before="100" w:beforeAutospacing="1" w:after="100" w:afterAutospacing="1"/>
    </w:pPr>
  </w:style>
  <w:style w:type="paragraph" w:customStyle="1" w:styleId="ui-icon">
    <w:name w:val="ui-icon"/>
    <w:basedOn w:val="a3"/>
    <w:rsid w:val="0036568F"/>
    <w:pPr>
      <w:spacing w:before="100" w:beforeAutospacing="1" w:after="100" w:afterAutospacing="1"/>
      <w:ind w:firstLine="7343"/>
    </w:pPr>
  </w:style>
  <w:style w:type="paragraph" w:customStyle="1" w:styleId="ui-widget-overlay">
    <w:name w:val="ui-widget-overlay"/>
    <w:basedOn w:val="a3"/>
    <w:rsid w:val="0036568F"/>
    <w:pPr>
      <w:shd w:val="clear" w:color="auto" w:fill="000000"/>
      <w:spacing w:before="100" w:beforeAutospacing="1" w:after="100" w:afterAutospacing="1"/>
    </w:pPr>
  </w:style>
  <w:style w:type="paragraph" w:customStyle="1" w:styleId="ui-widget">
    <w:name w:val="ui-widget"/>
    <w:basedOn w:val="a3"/>
    <w:rsid w:val="0036568F"/>
    <w:pPr>
      <w:spacing w:before="100" w:beforeAutospacing="1" w:after="100" w:afterAutospacing="1"/>
    </w:pPr>
    <w:rPr>
      <w:rFonts w:ascii="Arial" w:hAnsi="Arial" w:cs="Arial"/>
      <w:sz w:val="19"/>
      <w:szCs w:val="19"/>
    </w:rPr>
  </w:style>
  <w:style w:type="paragraph" w:customStyle="1" w:styleId="ui-widget-content">
    <w:name w:val="ui-widget-content"/>
    <w:basedOn w:val="a3"/>
    <w:rsid w:val="0036568F"/>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36568F"/>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3656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3656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3656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3656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36568F"/>
    <w:pPr>
      <w:spacing w:before="100" w:beforeAutospacing="1" w:after="100" w:afterAutospacing="1"/>
    </w:pPr>
    <w:rPr>
      <w:color w:val="FFFFFF"/>
    </w:rPr>
  </w:style>
  <w:style w:type="paragraph" w:customStyle="1" w:styleId="ui-priority-primary">
    <w:name w:val="ui-priority-primary"/>
    <w:basedOn w:val="a3"/>
    <w:rsid w:val="0036568F"/>
    <w:pPr>
      <w:spacing w:before="100" w:beforeAutospacing="1" w:after="100" w:afterAutospacing="1"/>
    </w:pPr>
    <w:rPr>
      <w:b/>
      <w:bCs/>
    </w:rPr>
  </w:style>
  <w:style w:type="paragraph" w:customStyle="1" w:styleId="ui-priority-secondary">
    <w:name w:val="ui-priority-secondary"/>
    <w:basedOn w:val="a3"/>
    <w:rsid w:val="0036568F"/>
    <w:pPr>
      <w:spacing w:before="100" w:beforeAutospacing="1" w:after="100" w:afterAutospacing="1"/>
    </w:pPr>
  </w:style>
  <w:style w:type="paragraph" w:customStyle="1" w:styleId="ui-state-disabled">
    <w:name w:val="ui-state-disabled"/>
    <w:basedOn w:val="a3"/>
    <w:rsid w:val="0036568F"/>
    <w:pPr>
      <w:spacing w:before="100" w:beforeAutospacing="1" w:after="100" w:afterAutospacing="1"/>
    </w:pPr>
  </w:style>
  <w:style w:type="paragraph" w:customStyle="1" w:styleId="ui-widget-shadow">
    <w:name w:val="ui-widget-shadow"/>
    <w:basedOn w:val="a3"/>
    <w:rsid w:val="0036568F"/>
    <w:pPr>
      <w:shd w:val="clear" w:color="auto" w:fill="000000"/>
      <w:ind w:left="-105"/>
    </w:pPr>
  </w:style>
  <w:style w:type="paragraph" w:customStyle="1" w:styleId="ui-resizable-handle">
    <w:name w:val="ui-resizable-handle"/>
    <w:basedOn w:val="a3"/>
    <w:rsid w:val="0036568F"/>
    <w:pPr>
      <w:spacing w:before="100" w:beforeAutospacing="1" w:after="100" w:afterAutospacing="1"/>
    </w:pPr>
    <w:rPr>
      <w:sz w:val="2"/>
      <w:szCs w:val="2"/>
    </w:rPr>
  </w:style>
  <w:style w:type="paragraph" w:customStyle="1" w:styleId="ui-resizable-n">
    <w:name w:val="ui-resizable-n"/>
    <w:basedOn w:val="a3"/>
    <w:rsid w:val="0036568F"/>
    <w:pPr>
      <w:spacing w:before="100" w:beforeAutospacing="1" w:after="100" w:afterAutospacing="1"/>
    </w:pPr>
  </w:style>
  <w:style w:type="paragraph" w:customStyle="1" w:styleId="ui-resizable-s">
    <w:name w:val="ui-resizable-s"/>
    <w:basedOn w:val="a3"/>
    <w:rsid w:val="0036568F"/>
    <w:pPr>
      <w:spacing w:before="100" w:beforeAutospacing="1" w:after="100" w:afterAutospacing="1"/>
    </w:pPr>
  </w:style>
  <w:style w:type="paragraph" w:customStyle="1" w:styleId="ui-resizable-e">
    <w:name w:val="ui-resizable-e"/>
    <w:basedOn w:val="a3"/>
    <w:rsid w:val="0036568F"/>
    <w:pPr>
      <w:spacing w:before="100" w:beforeAutospacing="1" w:after="100" w:afterAutospacing="1"/>
    </w:pPr>
  </w:style>
  <w:style w:type="paragraph" w:customStyle="1" w:styleId="ui-resizable-w">
    <w:name w:val="ui-resizable-w"/>
    <w:basedOn w:val="a3"/>
    <w:rsid w:val="0036568F"/>
    <w:pPr>
      <w:spacing w:before="100" w:beforeAutospacing="1" w:after="100" w:afterAutospacing="1"/>
    </w:pPr>
  </w:style>
  <w:style w:type="paragraph" w:customStyle="1" w:styleId="ui-resizable-se">
    <w:name w:val="ui-resizable-se"/>
    <w:basedOn w:val="a3"/>
    <w:rsid w:val="0036568F"/>
    <w:pPr>
      <w:spacing w:before="100" w:beforeAutospacing="1" w:after="100" w:afterAutospacing="1"/>
    </w:pPr>
  </w:style>
  <w:style w:type="paragraph" w:customStyle="1" w:styleId="ui-resizable-sw">
    <w:name w:val="ui-resizable-sw"/>
    <w:basedOn w:val="a3"/>
    <w:rsid w:val="0036568F"/>
    <w:pPr>
      <w:spacing w:before="100" w:beforeAutospacing="1" w:after="100" w:afterAutospacing="1"/>
    </w:pPr>
  </w:style>
  <w:style w:type="paragraph" w:customStyle="1" w:styleId="ui-resizable-nw">
    <w:name w:val="ui-resizable-nw"/>
    <w:basedOn w:val="a3"/>
    <w:rsid w:val="0036568F"/>
    <w:pPr>
      <w:spacing w:before="100" w:beforeAutospacing="1" w:after="100" w:afterAutospacing="1"/>
    </w:pPr>
  </w:style>
  <w:style w:type="paragraph" w:customStyle="1" w:styleId="ui-resizable-ne">
    <w:name w:val="ui-resizable-ne"/>
    <w:basedOn w:val="a3"/>
    <w:rsid w:val="0036568F"/>
    <w:pPr>
      <w:spacing w:before="100" w:beforeAutospacing="1" w:after="100" w:afterAutospacing="1"/>
    </w:pPr>
  </w:style>
  <w:style w:type="paragraph" w:customStyle="1" w:styleId="ui-button">
    <w:name w:val="ui-button"/>
    <w:basedOn w:val="a3"/>
    <w:rsid w:val="0036568F"/>
    <w:pPr>
      <w:spacing w:before="100" w:beforeAutospacing="1" w:after="100" w:afterAutospacing="1"/>
      <w:ind w:right="24"/>
      <w:jc w:val="center"/>
    </w:pPr>
  </w:style>
  <w:style w:type="paragraph" w:customStyle="1" w:styleId="ui-button-icon-only">
    <w:name w:val="ui-button-icon-only"/>
    <w:basedOn w:val="a3"/>
    <w:rsid w:val="0036568F"/>
    <w:pPr>
      <w:spacing w:before="100" w:beforeAutospacing="1" w:after="100" w:afterAutospacing="1"/>
    </w:pPr>
  </w:style>
  <w:style w:type="paragraph" w:customStyle="1" w:styleId="ui-button-icons-only">
    <w:name w:val="ui-button-icons-only"/>
    <w:basedOn w:val="a3"/>
    <w:rsid w:val="0036568F"/>
    <w:pPr>
      <w:spacing w:before="100" w:beforeAutospacing="1" w:after="100" w:afterAutospacing="1"/>
    </w:pPr>
  </w:style>
  <w:style w:type="paragraph" w:customStyle="1" w:styleId="ui-buttonset">
    <w:name w:val="ui-buttonset"/>
    <w:basedOn w:val="a3"/>
    <w:rsid w:val="0036568F"/>
    <w:pPr>
      <w:spacing w:before="100" w:beforeAutospacing="1" w:after="100" w:afterAutospacing="1"/>
      <w:ind w:right="105"/>
    </w:pPr>
  </w:style>
  <w:style w:type="paragraph" w:customStyle="1" w:styleId="ui-dialog">
    <w:name w:val="ui-dialog"/>
    <w:basedOn w:val="a3"/>
    <w:rsid w:val="0036568F"/>
    <w:pPr>
      <w:spacing w:before="100" w:beforeAutospacing="1" w:after="100" w:afterAutospacing="1"/>
    </w:pPr>
  </w:style>
  <w:style w:type="paragraph" w:customStyle="1" w:styleId="suggestions">
    <w:name w:val="suggestions"/>
    <w:basedOn w:val="a3"/>
    <w:rsid w:val="0036568F"/>
    <w:pPr>
      <w:ind w:right="-15"/>
    </w:pPr>
  </w:style>
  <w:style w:type="paragraph" w:customStyle="1" w:styleId="suggestions-special">
    <w:name w:val="suggestions-special"/>
    <w:basedOn w:val="a3"/>
    <w:rsid w:val="0036568F"/>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36568F"/>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36568F"/>
    <w:pPr>
      <w:spacing w:line="360" w:lineRule="atLeast"/>
    </w:pPr>
    <w:rPr>
      <w:color w:val="000000"/>
    </w:rPr>
  </w:style>
  <w:style w:type="paragraph" w:customStyle="1" w:styleId="suggestions-result-current">
    <w:name w:val="suggestions-result-current"/>
    <w:basedOn w:val="a3"/>
    <w:rsid w:val="0036568F"/>
    <w:pPr>
      <w:shd w:val="clear" w:color="auto" w:fill="4C59A6"/>
      <w:spacing w:before="100" w:beforeAutospacing="1" w:after="100" w:afterAutospacing="1"/>
    </w:pPr>
    <w:rPr>
      <w:color w:val="FFFFFF"/>
    </w:rPr>
  </w:style>
  <w:style w:type="paragraph" w:customStyle="1" w:styleId="autoellipsis-matched">
    <w:name w:val="autoellipsis-matched"/>
    <w:basedOn w:val="a3"/>
    <w:rsid w:val="0036568F"/>
    <w:pPr>
      <w:spacing w:before="100" w:beforeAutospacing="1" w:after="100" w:afterAutospacing="1"/>
    </w:pPr>
    <w:rPr>
      <w:b/>
      <w:bCs/>
    </w:rPr>
  </w:style>
  <w:style w:type="paragraph" w:customStyle="1" w:styleId="mwembedplayer">
    <w:name w:val="mwembedplayer"/>
    <w:basedOn w:val="a3"/>
    <w:rsid w:val="0036568F"/>
    <w:pPr>
      <w:spacing w:before="100" w:beforeAutospacing="1" w:after="100" w:afterAutospacing="1"/>
    </w:pPr>
  </w:style>
  <w:style w:type="paragraph" w:customStyle="1" w:styleId="loadingspinner">
    <w:name w:val="loadingspinner"/>
    <w:basedOn w:val="a3"/>
    <w:rsid w:val="0036568F"/>
    <w:pPr>
      <w:spacing w:before="100" w:beforeAutospacing="1" w:after="100" w:afterAutospacing="1"/>
    </w:pPr>
  </w:style>
  <w:style w:type="paragraph" w:customStyle="1" w:styleId="mw-imported-resource">
    <w:name w:val="mw-imported-resource"/>
    <w:basedOn w:val="a3"/>
    <w:rsid w:val="0036568F"/>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36568F"/>
    <w:pPr>
      <w:spacing w:before="30" w:after="100" w:afterAutospacing="1"/>
      <w:ind w:left="45"/>
    </w:pPr>
  </w:style>
  <w:style w:type="paragraph" w:customStyle="1" w:styleId="mw-fullscreen-overlay">
    <w:name w:val="mw-fullscreen-overlay"/>
    <w:basedOn w:val="a3"/>
    <w:rsid w:val="0036568F"/>
    <w:pPr>
      <w:shd w:val="clear" w:color="auto" w:fill="000000"/>
      <w:spacing w:before="100" w:beforeAutospacing="1" w:after="100" w:afterAutospacing="1"/>
    </w:pPr>
  </w:style>
  <w:style w:type="paragraph" w:customStyle="1" w:styleId="play-btn-large">
    <w:name w:val="play-btn-large"/>
    <w:basedOn w:val="a3"/>
    <w:rsid w:val="0036568F"/>
    <w:pPr>
      <w:spacing w:before="100" w:beforeAutospacing="1" w:after="100" w:afterAutospacing="1"/>
    </w:pPr>
  </w:style>
  <w:style w:type="paragraph" w:customStyle="1" w:styleId="carouselcontainer">
    <w:name w:val="carouselcontainer"/>
    <w:basedOn w:val="a3"/>
    <w:rsid w:val="0036568F"/>
    <w:pPr>
      <w:spacing w:before="100" w:beforeAutospacing="1" w:after="100" w:afterAutospacing="1"/>
    </w:pPr>
  </w:style>
  <w:style w:type="paragraph" w:customStyle="1" w:styleId="carouselvideotitle">
    <w:name w:val="carouselvideotitle"/>
    <w:basedOn w:val="a3"/>
    <w:rsid w:val="0036568F"/>
    <w:pPr>
      <w:spacing w:before="100" w:beforeAutospacing="1" w:after="100" w:afterAutospacing="1"/>
    </w:pPr>
    <w:rPr>
      <w:b/>
      <w:bCs/>
      <w:color w:val="FFFFFF"/>
    </w:rPr>
  </w:style>
  <w:style w:type="paragraph" w:customStyle="1" w:styleId="carouselvideotitletext">
    <w:name w:val="carouselvideotitletext"/>
    <w:basedOn w:val="a3"/>
    <w:rsid w:val="0036568F"/>
    <w:pPr>
      <w:spacing w:before="100" w:beforeAutospacing="1" w:after="100" w:afterAutospacing="1"/>
    </w:pPr>
  </w:style>
  <w:style w:type="paragraph" w:customStyle="1" w:styleId="carouseltitleduration">
    <w:name w:val="carouseltitleduration"/>
    <w:basedOn w:val="a3"/>
    <w:rsid w:val="0036568F"/>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36568F"/>
    <w:pPr>
      <w:spacing w:before="100" w:beforeAutospacing="1" w:after="100" w:afterAutospacing="1"/>
      <w:jc w:val="center"/>
    </w:pPr>
    <w:rPr>
      <w:color w:val="FFFFFF"/>
    </w:rPr>
  </w:style>
  <w:style w:type="paragraph" w:customStyle="1" w:styleId="carouselimgduration">
    <w:name w:val="carouselimgduration"/>
    <w:basedOn w:val="a3"/>
    <w:rsid w:val="0036568F"/>
    <w:pPr>
      <w:spacing w:before="100" w:beforeAutospacing="1" w:after="100" w:afterAutospacing="1"/>
    </w:pPr>
    <w:rPr>
      <w:color w:val="FFFFFF"/>
    </w:rPr>
  </w:style>
  <w:style w:type="paragraph" w:customStyle="1" w:styleId="carouselprevbutton">
    <w:name w:val="carouselprevbutton"/>
    <w:basedOn w:val="a3"/>
    <w:rsid w:val="0036568F"/>
    <w:pPr>
      <w:spacing w:before="100" w:beforeAutospacing="1" w:after="100" w:afterAutospacing="1"/>
    </w:pPr>
  </w:style>
  <w:style w:type="paragraph" w:customStyle="1" w:styleId="carouselnextbutton">
    <w:name w:val="carouselnextbutton"/>
    <w:basedOn w:val="a3"/>
    <w:rsid w:val="0036568F"/>
    <w:pPr>
      <w:spacing w:before="100" w:beforeAutospacing="1" w:after="100" w:afterAutospacing="1"/>
    </w:pPr>
  </w:style>
  <w:style w:type="paragraph" w:customStyle="1" w:styleId="alert-container">
    <w:name w:val="alert-container"/>
    <w:basedOn w:val="a3"/>
    <w:rsid w:val="0036568F"/>
    <w:pPr>
      <w:spacing w:before="100" w:beforeAutospacing="1" w:after="100" w:afterAutospacing="1"/>
    </w:pPr>
  </w:style>
  <w:style w:type="paragraph" w:customStyle="1" w:styleId="alert-title">
    <w:name w:val="alert-title"/>
    <w:basedOn w:val="a3"/>
    <w:rsid w:val="0036568F"/>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36568F"/>
    <w:pPr>
      <w:spacing w:before="100" w:beforeAutospacing="1" w:after="100" w:afterAutospacing="1"/>
      <w:jc w:val="center"/>
    </w:pPr>
    <w:rPr>
      <w:sz w:val="21"/>
      <w:szCs w:val="21"/>
    </w:rPr>
  </w:style>
  <w:style w:type="paragraph" w:customStyle="1" w:styleId="alert-buttons-container">
    <w:name w:val="alert-buttons-container"/>
    <w:basedOn w:val="a3"/>
    <w:rsid w:val="0036568F"/>
    <w:pPr>
      <w:spacing w:before="100" w:beforeAutospacing="1" w:after="100" w:afterAutospacing="1"/>
      <w:jc w:val="center"/>
    </w:pPr>
  </w:style>
  <w:style w:type="paragraph" w:customStyle="1" w:styleId="alert-button">
    <w:name w:val="alert-button"/>
    <w:basedOn w:val="a3"/>
    <w:rsid w:val="0036568F"/>
    <w:pPr>
      <w:shd w:val="clear" w:color="auto" w:fill="474747"/>
      <w:spacing w:before="100" w:beforeAutospacing="1" w:after="100" w:afterAutospacing="1"/>
    </w:pPr>
    <w:rPr>
      <w:color w:val="FFFFFF"/>
    </w:rPr>
  </w:style>
  <w:style w:type="paragraph" w:customStyle="1" w:styleId="mw-plusminus-pos">
    <w:name w:val="mw-plusminus-pos"/>
    <w:basedOn w:val="a3"/>
    <w:rsid w:val="0036568F"/>
    <w:pPr>
      <w:spacing w:before="100" w:beforeAutospacing="1" w:after="100" w:afterAutospacing="1"/>
    </w:pPr>
    <w:rPr>
      <w:color w:val="00B000"/>
    </w:rPr>
  </w:style>
  <w:style w:type="paragraph" w:customStyle="1" w:styleId="mw-plusminus-neg">
    <w:name w:val="mw-plusminus-neg"/>
    <w:basedOn w:val="a3"/>
    <w:rsid w:val="0036568F"/>
    <w:pPr>
      <w:spacing w:before="100" w:beforeAutospacing="1" w:after="100" w:afterAutospacing="1"/>
    </w:pPr>
    <w:rPr>
      <w:color w:val="FF2050"/>
    </w:rPr>
  </w:style>
  <w:style w:type="paragraph" w:customStyle="1" w:styleId="mw-plusminus-null">
    <w:name w:val="mw-plusminus-null"/>
    <w:basedOn w:val="a3"/>
    <w:rsid w:val="0036568F"/>
    <w:pPr>
      <w:spacing w:before="100" w:beforeAutospacing="1" w:after="100" w:afterAutospacing="1"/>
    </w:pPr>
    <w:rPr>
      <w:color w:val="999999"/>
    </w:rPr>
  </w:style>
  <w:style w:type="paragraph" w:customStyle="1" w:styleId="mw-tag-markers">
    <w:name w:val="mw-tag-markers"/>
    <w:basedOn w:val="a3"/>
    <w:rsid w:val="0036568F"/>
    <w:pPr>
      <w:spacing w:before="100" w:beforeAutospacing="1" w:after="100" w:afterAutospacing="1"/>
    </w:pPr>
    <w:rPr>
      <w:rFonts w:ascii="Arial" w:hAnsi="Arial" w:cs="Arial"/>
      <w:i/>
      <w:iCs/>
      <w:sz w:val="22"/>
      <w:szCs w:val="22"/>
    </w:rPr>
  </w:style>
  <w:style w:type="paragraph" w:customStyle="1" w:styleId="history-size">
    <w:name w:val="history-size"/>
    <w:basedOn w:val="a3"/>
    <w:rsid w:val="0036568F"/>
    <w:pPr>
      <w:spacing w:before="100" w:beforeAutospacing="1" w:after="100" w:afterAutospacing="1"/>
    </w:pPr>
    <w:rPr>
      <w:sz w:val="19"/>
      <w:szCs w:val="19"/>
    </w:rPr>
  </w:style>
  <w:style w:type="paragraph" w:customStyle="1" w:styleId="mw-whatlinkshere-tools">
    <w:name w:val="mw-whatlinkshere-tools"/>
    <w:basedOn w:val="a3"/>
    <w:rsid w:val="0036568F"/>
    <w:pPr>
      <w:spacing w:before="100" w:beforeAutospacing="1" w:after="100" w:afterAutospacing="1"/>
    </w:pPr>
    <w:rPr>
      <w:sz w:val="19"/>
      <w:szCs w:val="19"/>
    </w:rPr>
  </w:style>
  <w:style w:type="paragraph" w:customStyle="1" w:styleId="italique">
    <w:name w:val="italique"/>
    <w:basedOn w:val="a3"/>
    <w:rsid w:val="0036568F"/>
    <w:pPr>
      <w:spacing w:before="100" w:beforeAutospacing="1" w:after="100" w:afterAutospacing="1"/>
    </w:pPr>
    <w:rPr>
      <w:i/>
      <w:iCs/>
    </w:rPr>
  </w:style>
  <w:style w:type="paragraph" w:customStyle="1" w:styleId="nowrap">
    <w:name w:val="nowrap"/>
    <w:basedOn w:val="a3"/>
    <w:rsid w:val="0036568F"/>
    <w:pPr>
      <w:spacing w:before="100" w:beforeAutospacing="1" w:after="100" w:afterAutospacing="1"/>
    </w:pPr>
  </w:style>
  <w:style w:type="paragraph" w:customStyle="1" w:styleId="rcoptions">
    <w:name w:val="rcoptions"/>
    <w:basedOn w:val="a3"/>
    <w:rsid w:val="0036568F"/>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36568F"/>
    <w:pPr>
      <w:spacing w:before="100" w:beforeAutospacing="1" w:after="100" w:afterAutospacing="1"/>
    </w:pPr>
    <w:rPr>
      <w:vanish/>
    </w:rPr>
  </w:style>
  <w:style w:type="paragraph" w:customStyle="1" w:styleId="fieldsetlike">
    <w:name w:val="fieldsetlike"/>
    <w:basedOn w:val="a3"/>
    <w:rsid w:val="0036568F"/>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36568F"/>
    <w:pPr>
      <w:pBdr>
        <w:bottom w:val="single" w:sz="6" w:space="6" w:color="AAAAAA"/>
      </w:pBdr>
      <w:shd w:val="clear" w:color="auto" w:fill="FFFFFF"/>
      <w:spacing w:after="120"/>
    </w:pPr>
    <w:rPr>
      <w:i/>
      <w:iCs/>
    </w:rPr>
  </w:style>
  <w:style w:type="paragraph" w:customStyle="1" w:styleId="indicateur-langue">
    <w:name w:val="indicateur-langue"/>
    <w:basedOn w:val="a3"/>
    <w:rsid w:val="0036568F"/>
    <w:pPr>
      <w:spacing w:before="100" w:beforeAutospacing="1" w:after="100" w:afterAutospacing="1"/>
    </w:pPr>
    <w:rPr>
      <w:rFonts w:ascii="Courier New" w:hAnsi="Courier New" w:cs="Courier New"/>
      <w:b/>
      <w:bCs/>
    </w:rPr>
  </w:style>
  <w:style w:type="paragraph" w:customStyle="1" w:styleId="romain">
    <w:name w:val="romain"/>
    <w:basedOn w:val="a3"/>
    <w:rsid w:val="0036568F"/>
    <w:pPr>
      <w:spacing w:before="100" w:beforeAutospacing="1" w:after="100" w:afterAutospacing="1"/>
    </w:pPr>
    <w:rPr>
      <w:smallCaps/>
    </w:rPr>
  </w:style>
  <w:style w:type="paragraph" w:customStyle="1" w:styleId="reference">
    <w:name w:val="reference"/>
    <w:basedOn w:val="a3"/>
    <w:rsid w:val="0036568F"/>
    <w:pPr>
      <w:spacing w:before="100" w:beforeAutospacing="1" w:after="100" w:afterAutospacing="1"/>
    </w:pPr>
    <w:rPr>
      <w:sz w:val="19"/>
      <w:szCs w:val="19"/>
    </w:rPr>
  </w:style>
  <w:style w:type="paragraph" w:customStyle="1" w:styleId="exposant">
    <w:name w:val="exposant"/>
    <w:basedOn w:val="a3"/>
    <w:rsid w:val="0036568F"/>
    <w:pPr>
      <w:spacing w:before="100" w:beforeAutospacing="1" w:after="100" w:afterAutospacing="1"/>
    </w:pPr>
    <w:rPr>
      <w:sz w:val="19"/>
      <w:szCs w:val="19"/>
    </w:rPr>
  </w:style>
  <w:style w:type="paragraph" w:customStyle="1" w:styleId="mw-magiclink-isbn">
    <w:name w:val="mw-magiclink-isbn"/>
    <w:basedOn w:val="a3"/>
    <w:rsid w:val="0036568F"/>
    <w:pPr>
      <w:spacing w:before="100" w:beforeAutospacing="1" w:after="100" w:afterAutospacing="1"/>
    </w:pPr>
  </w:style>
  <w:style w:type="paragraph" w:customStyle="1" w:styleId="biblist">
    <w:name w:val="biblist"/>
    <w:basedOn w:val="a3"/>
    <w:rsid w:val="0036568F"/>
    <w:pPr>
      <w:spacing w:before="100" w:beforeAutospacing="1" w:after="100" w:afterAutospacing="1"/>
    </w:pPr>
  </w:style>
  <w:style w:type="paragraph" w:customStyle="1" w:styleId="wikinorme">
    <w:name w:val="wikinorme"/>
    <w:basedOn w:val="a3"/>
    <w:rsid w:val="0036568F"/>
    <w:pPr>
      <w:spacing w:before="100" w:beforeAutospacing="1" w:after="100" w:afterAutospacing="1"/>
    </w:pPr>
    <w:rPr>
      <w:vanish/>
    </w:rPr>
  </w:style>
  <w:style w:type="paragraph" w:customStyle="1" w:styleId="bibtex">
    <w:name w:val="bibtex"/>
    <w:basedOn w:val="a3"/>
    <w:rsid w:val="0036568F"/>
    <w:pPr>
      <w:spacing w:before="100" w:beforeAutospacing="1" w:after="100" w:afterAutospacing="1"/>
    </w:pPr>
    <w:rPr>
      <w:vanish/>
    </w:rPr>
  </w:style>
  <w:style w:type="paragraph" w:customStyle="1" w:styleId="isbd">
    <w:name w:val="isbd"/>
    <w:basedOn w:val="a3"/>
    <w:rsid w:val="0036568F"/>
    <w:pPr>
      <w:spacing w:before="100" w:beforeAutospacing="1" w:after="100" w:afterAutospacing="1"/>
    </w:pPr>
    <w:rPr>
      <w:vanish/>
    </w:rPr>
  </w:style>
  <w:style w:type="paragraph" w:customStyle="1" w:styleId="iso690">
    <w:name w:val="iso690"/>
    <w:basedOn w:val="a3"/>
    <w:rsid w:val="0036568F"/>
    <w:pPr>
      <w:spacing w:before="100" w:beforeAutospacing="1" w:after="100" w:afterAutospacing="1"/>
    </w:pPr>
    <w:rPr>
      <w:vanish/>
    </w:rPr>
  </w:style>
  <w:style w:type="paragraph" w:customStyle="1" w:styleId="specialbib">
    <w:name w:val="specialbib"/>
    <w:basedOn w:val="a3"/>
    <w:rsid w:val="0036568F"/>
    <w:pPr>
      <w:spacing w:before="100" w:beforeAutospacing="1" w:after="100" w:afterAutospacing="1"/>
    </w:pPr>
    <w:rPr>
      <w:vanish/>
    </w:rPr>
  </w:style>
  <w:style w:type="paragraph" w:customStyle="1" w:styleId="citevirgule">
    <w:name w:val="cite_virgule"/>
    <w:basedOn w:val="a3"/>
    <w:rsid w:val="0036568F"/>
    <w:pPr>
      <w:spacing w:before="100" w:beforeAutospacing="1" w:after="100" w:afterAutospacing="1"/>
    </w:pPr>
  </w:style>
  <w:style w:type="paragraph" w:customStyle="1" w:styleId="boite-sans-fond">
    <w:name w:val="boite-sans-fond"/>
    <w:basedOn w:val="a3"/>
    <w:rsid w:val="0036568F"/>
    <w:pPr>
      <w:spacing w:before="100" w:beforeAutospacing="1" w:after="100" w:afterAutospacing="1"/>
    </w:pPr>
  </w:style>
  <w:style w:type="paragraph" w:customStyle="1" w:styleId="boite-grise">
    <w:name w:val="boite-grise"/>
    <w:basedOn w:val="a3"/>
    <w:rsid w:val="0036568F"/>
    <w:pPr>
      <w:shd w:val="clear" w:color="auto" w:fill="F9F9F9"/>
      <w:spacing w:before="100" w:beforeAutospacing="1" w:after="100" w:afterAutospacing="1"/>
    </w:pPr>
  </w:style>
  <w:style w:type="paragraph" w:customStyle="1" w:styleId="bandeau-niveau-grave">
    <w:name w:val="bandeau-niveau-grave"/>
    <w:basedOn w:val="a3"/>
    <w:rsid w:val="0036568F"/>
    <w:pPr>
      <w:shd w:val="clear" w:color="auto" w:fill="FFCCCC"/>
      <w:spacing w:before="100" w:beforeAutospacing="1" w:after="100" w:afterAutospacing="1"/>
    </w:pPr>
  </w:style>
  <w:style w:type="paragraph" w:customStyle="1" w:styleId="bandeau-niveau-modere">
    <w:name w:val="bandeau-niveau-modere"/>
    <w:basedOn w:val="a3"/>
    <w:rsid w:val="0036568F"/>
    <w:pPr>
      <w:shd w:val="clear" w:color="auto" w:fill="FFEEDD"/>
      <w:spacing w:before="100" w:beforeAutospacing="1" w:after="100" w:afterAutospacing="1"/>
    </w:pPr>
  </w:style>
  <w:style w:type="paragraph" w:customStyle="1" w:styleId="bandeau-niveau-ebauche">
    <w:name w:val="bandeau-niveau-ebauche"/>
    <w:basedOn w:val="a3"/>
    <w:rsid w:val="0036568F"/>
    <w:pPr>
      <w:shd w:val="clear" w:color="auto" w:fill="FBFBFB"/>
      <w:spacing w:before="100" w:beforeAutospacing="1" w:after="100" w:afterAutospacing="1"/>
    </w:pPr>
  </w:style>
  <w:style w:type="paragraph" w:customStyle="1" w:styleId="bandeau-niveau-information">
    <w:name w:val="bandeau-niveau-information"/>
    <w:basedOn w:val="a3"/>
    <w:rsid w:val="0036568F"/>
    <w:pPr>
      <w:shd w:val="clear" w:color="auto" w:fill="FBFBFB"/>
      <w:spacing w:before="100" w:beforeAutospacing="1" w:after="100" w:afterAutospacing="1"/>
    </w:pPr>
  </w:style>
  <w:style w:type="paragraph" w:customStyle="1" w:styleId="bandeau">
    <w:name w:val="bandeau"/>
    <w:basedOn w:val="a3"/>
    <w:rsid w:val="0036568F"/>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36568F"/>
    <w:pPr>
      <w:spacing w:before="100" w:beforeAutospacing="1" w:after="100" w:afterAutospacing="1"/>
      <w:jc w:val="center"/>
    </w:pPr>
  </w:style>
  <w:style w:type="paragraph" w:customStyle="1" w:styleId="bandeau-titre">
    <w:name w:val="bandeau-titre"/>
    <w:basedOn w:val="a3"/>
    <w:rsid w:val="0036568F"/>
    <w:pPr>
      <w:spacing w:before="100" w:beforeAutospacing="1" w:after="120" w:line="336" w:lineRule="atLeast"/>
    </w:pPr>
  </w:style>
  <w:style w:type="paragraph" w:customStyle="1" w:styleId="bandeau-texte">
    <w:name w:val="bandeau-texte"/>
    <w:basedOn w:val="a3"/>
    <w:rsid w:val="0036568F"/>
    <w:pPr>
      <w:spacing w:before="100" w:beforeAutospacing="1" w:after="100" w:afterAutospacing="1" w:line="288" w:lineRule="atLeast"/>
    </w:pPr>
    <w:rPr>
      <w:sz w:val="22"/>
      <w:szCs w:val="22"/>
    </w:rPr>
  </w:style>
  <w:style w:type="paragraph" w:customStyle="1" w:styleId="indentation">
    <w:name w:val="indentation"/>
    <w:basedOn w:val="a3"/>
    <w:rsid w:val="0036568F"/>
    <w:pPr>
      <w:spacing w:before="100" w:beforeAutospacing="1" w:after="100" w:afterAutospacing="1" w:line="360" w:lineRule="atLeast"/>
      <w:ind w:firstLine="345"/>
    </w:pPr>
  </w:style>
  <w:style w:type="paragraph" w:customStyle="1" w:styleId="loupe">
    <w:name w:val="loupe"/>
    <w:basedOn w:val="a3"/>
    <w:rsid w:val="0036568F"/>
    <w:pPr>
      <w:spacing w:before="100" w:beforeAutospacing="1" w:after="100" w:afterAutospacing="1" w:line="360" w:lineRule="atLeast"/>
      <w:ind w:firstLine="345"/>
    </w:pPr>
  </w:style>
  <w:style w:type="paragraph" w:customStyle="1" w:styleId="general">
    <w:name w:val="general"/>
    <w:basedOn w:val="a3"/>
    <w:rsid w:val="0036568F"/>
    <w:pPr>
      <w:spacing w:before="100" w:beforeAutospacing="1" w:after="100" w:afterAutospacing="1" w:line="360" w:lineRule="atLeast"/>
      <w:ind w:firstLine="345"/>
    </w:pPr>
  </w:style>
  <w:style w:type="paragraph" w:customStyle="1" w:styleId="accessibilite">
    <w:name w:val="accessibilite"/>
    <w:basedOn w:val="a3"/>
    <w:rsid w:val="0036568F"/>
    <w:pPr>
      <w:spacing w:before="100" w:beforeAutospacing="1" w:after="100" w:afterAutospacing="1" w:line="360" w:lineRule="atLeast"/>
      <w:ind w:firstLine="345"/>
    </w:pPr>
  </w:style>
  <w:style w:type="paragraph" w:customStyle="1" w:styleId="etoile-or">
    <w:name w:val="etoile-or"/>
    <w:basedOn w:val="a3"/>
    <w:rsid w:val="0036568F"/>
    <w:pPr>
      <w:spacing w:before="100" w:beforeAutospacing="1" w:after="100" w:afterAutospacing="1" w:line="360" w:lineRule="atLeast"/>
      <w:ind w:firstLine="345"/>
    </w:pPr>
  </w:style>
  <w:style w:type="paragraph" w:customStyle="1" w:styleId="etoile-argent">
    <w:name w:val="etoile-argent"/>
    <w:basedOn w:val="a3"/>
    <w:rsid w:val="0036568F"/>
    <w:pPr>
      <w:spacing w:before="100" w:beforeAutospacing="1" w:after="100" w:afterAutospacing="1" w:line="360" w:lineRule="atLeast"/>
      <w:ind w:firstLine="345"/>
    </w:pPr>
  </w:style>
  <w:style w:type="paragraph" w:customStyle="1" w:styleId="categorie">
    <w:name w:val="categorie"/>
    <w:basedOn w:val="a3"/>
    <w:rsid w:val="0036568F"/>
    <w:pPr>
      <w:spacing w:before="100" w:beforeAutospacing="1" w:after="100" w:afterAutospacing="1" w:line="360" w:lineRule="atLeast"/>
      <w:ind w:firstLine="345"/>
    </w:pPr>
  </w:style>
  <w:style w:type="paragraph" w:customStyle="1" w:styleId="recyclage">
    <w:name w:val="recyclage"/>
    <w:basedOn w:val="a3"/>
    <w:rsid w:val="0036568F"/>
    <w:pPr>
      <w:spacing w:before="100" w:beforeAutospacing="1" w:after="100" w:afterAutospacing="1" w:line="360" w:lineRule="atLeast"/>
      <w:ind w:firstLine="345"/>
    </w:pPr>
  </w:style>
  <w:style w:type="paragraph" w:customStyle="1" w:styleId="archives">
    <w:name w:val="archives"/>
    <w:basedOn w:val="a3"/>
    <w:rsid w:val="0036568F"/>
    <w:pPr>
      <w:spacing w:before="100" w:beforeAutospacing="1" w:after="100" w:afterAutospacing="1" w:line="360" w:lineRule="atLeast"/>
      <w:ind w:firstLine="345"/>
    </w:pPr>
  </w:style>
  <w:style w:type="paragraph" w:customStyle="1" w:styleId="conflit-edition">
    <w:name w:val="conflit-edition"/>
    <w:basedOn w:val="a3"/>
    <w:rsid w:val="0036568F"/>
    <w:pPr>
      <w:spacing w:before="100" w:beforeAutospacing="1" w:after="100" w:afterAutospacing="1" w:line="360" w:lineRule="atLeast"/>
      <w:ind w:firstLine="345"/>
    </w:pPr>
  </w:style>
  <w:style w:type="paragraph" w:customStyle="1" w:styleId="sons">
    <w:name w:val="sons"/>
    <w:basedOn w:val="a3"/>
    <w:rsid w:val="0036568F"/>
    <w:pPr>
      <w:spacing w:before="100" w:beforeAutospacing="1" w:after="100" w:afterAutospacing="1" w:line="360" w:lineRule="atLeast"/>
      <w:ind w:firstLine="345"/>
    </w:pPr>
  </w:style>
  <w:style w:type="paragraph" w:customStyle="1" w:styleId="videos">
    <w:name w:val="videos"/>
    <w:basedOn w:val="a3"/>
    <w:rsid w:val="0036568F"/>
    <w:pPr>
      <w:spacing w:before="100" w:beforeAutospacing="1" w:after="100" w:afterAutospacing="1" w:line="360" w:lineRule="atLeast"/>
      <w:ind w:firstLine="345"/>
    </w:pPr>
  </w:style>
  <w:style w:type="paragraph" w:customStyle="1" w:styleId="incomplet">
    <w:name w:val="incomplet"/>
    <w:basedOn w:val="a3"/>
    <w:rsid w:val="0036568F"/>
    <w:pPr>
      <w:spacing w:before="100" w:beforeAutospacing="1" w:after="100" w:afterAutospacing="1" w:line="360" w:lineRule="atLeast"/>
      <w:ind w:firstLine="345"/>
    </w:pPr>
  </w:style>
  <w:style w:type="paragraph" w:customStyle="1" w:styleId="sources">
    <w:name w:val="sources"/>
    <w:basedOn w:val="a3"/>
    <w:rsid w:val="0036568F"/>
    <w:pPr>
      <w:spacing w:before="100" w:beforeAutospacing="1" w:after="100" w:afterAutospacing="1" w:line="360" w:lineRule="atLeast"/>
      <w:ind w:firstLine="345"/>
    </w:pPr>
  </w:style>
  <w:style w:type="paragraph" w:customStyle="1" w:styleId="important">
    <w:name w:val="important"/>
    <w:basedOn w:val="a3"/>
    <w:rsid w:val="0036568F"/>
    <w:pPr>
      <w:spacing w:before="100" w:beforeAutospacing="1" w:after="100" w:afterAutospacing="1" w:line="360" w:lineRule="atLeast"/>
      <w:ind w:firstLine="345"/>
    </w:pPr>
  </w:style>
  <w:style w:type="paragraph" w:customStyle="1" w:styleId="en-travaux">
    <w:name w:val="en-travaux"/>
    <w:basedOn w:val="a3"/>
    <w:rsid w:val="0036568F"/>
    <w:pPr>
      <w:spacing w:before="100" w:beforeAutospacing="1" w:after="100" w:afterAutospacing="1" w:line="360" w:lineRule="atLeast"/>
      <w:ind w:firstLine="345"/>
    </w:pPr>
  </w:style>
  <w:style w:type="paragraph" w:customStyle="1" w:styleId="incubator">
    <w:name w:val="incubator"/>
    <w:basedOn w:val="a3"/>
    <w:rsid w:val="0036568F"/>
    <w:pPr>
      <w:spacing w:before="100" w:beforeAutospacing="1" w:after="100" w:afterAutospacing="1" w:line="360" w:lineRule="atLeast"/>
      <w:ind w:firstLine="345"/>
    </w:pPr>
  </w:style>
  <w:style w:type="paragraph" w:customStyle="1" w:styleId="extension">
    <w:name w:val="extension"/>
    <w:basedOn w:val="a3"/>
    <w:rsid w:val="0036568F"/>
    <w:pPr>
      <w:spacing w:before="100" w:beforeAutospacing="1" w:after="100" w:afterAutospacing="1" w:line="360" w:lineRule="atLeast"/>
      <w:ind w:firstLine="345"/>
    </w:pPr>
  </w:style>
  <w:style w:type="paragraph" w:customStyle="1" w:styleId="wikispecies">
    <w:name w:val="wikispecies"/>
    <w:basedOn w:val="a3"/>
    <w:rsid w:val="0036568F"/>
    <w:pPr>
      <w:spacing w:before="100" w:beforeAutospacing="1" w:after="100" w:afterAutospacing="1" w:line="360" w:lineRule="atLeast"/>
      <w:ind w:firstLine="345"/>
    </w:pPr>
  </w:style>
  <w:style w:type="paragraph" w:customStyle="1" w:styleId="metawiki">
    <w:name w:val="metawiki"/>
    <w:basedOn w:val="a3"/>
    <w:rsid w:val="0036568F"/>
    <w:pPr>
      <w:spacing w:before="100" w:beforeAutospacing="1" w:after="100" w:afterAutospacing="1" w:line="360" w:lineRule="atLeast"/>
      <w:ind w:firstLine="345"/>
    </w:pPr>
  </w:style>
  <w:style w:type="paragraph" w:customStyle="1" w:styleId="wikiversity">
    <w:name w:val="wikiversity"/>
    <w:basedOn w:val="a3"/>
    <w:rsid w:val="0036568F"/>
    <w:pPr>
      <w:spacing w:before="100" w:beforeAutospacing="1" w:after="100" w:afterAutospacing="1" w:line="360" w:lineRule="atLeast"/>
      <w:ind w:firstLine="345"/>
    </w:pPr>
  </w:style>
  <w:style w:type="paragraph" w:customStyle="1" w:styleId="wikipedia">
    <w:name w:val="wikipedia"/>
    <w:basedOn w:val="a3"/>
    <w:rsid w:val="0036568F"/>
    <w:pPr>
      <w:spacing w:before="100" w:beforeAutospacing="1" w:after="100" w:afterAutospacing="1" w:line="360" w:lineRule="atLeast"/>
      <w:ind w:firstLine="345"/>
    </w:pPr>
  </w:style>
  <w:style w:type="paragraph" w:customStyle="1" w:styleId="wikibooks">
    <w:name w:val="wikibooks"/>
    <w:basedOn w:val="a3"/>
    <w:rsid w:val="0036568F"/>
    <w:pPr>
      <w:spacing w:before="100" w:beforeAutospacing="1" w:after="100" w:afterAutospacing="1" w:line="360" w:lineRule="atLeast"/>
      <w:ind w:firstLine="345"/>
    </w:pPr>
  </w:style>
  <w:style w:type="paragraph" w:customStyle="1" w:styleId="wikinews">
    <w:name w:val="wikinews"/>
    <w:basedOn w:val="a3"/>
    <w:rsid w:val="0036568F"/>
    <w:pPr>
      <w:spacing w:before="100" w:beforeAutospacing="1" w:after="100" w:afterAutospacing="1" w:line="360" w:lineRule="atLeast"/>
      <w:ind w:firstLine="345"/>
    </w:pPr>
  </w:style>
  <w:style w:type="paragraph" w:customStyle="1" w:styleId="wikiquote">
    <w:name w:val="wikiquote"/>
    <w:basedOn w:val="a3"/>
    <w:rsid w:val="0036568F"/>
    <w:pPr>
      <w:spacing w:before="100" w:beforeAutospacing="1" w:after="100" w:afterAutospacing="1" w:line="360" w:lineRule="atLeast"/>
      <w:ind w:firstLine="345"/>
    </w:pPr>
  </w:style>
  <w:style w:type="paragraph" w:customStyle="1" w:styleId="wikisource">
    <w:name w:val="wikisource"/>
    <w:basedOn w:val="a3"/>
    <w:rsid w:val="0036568F"/>
    <w:pPr>
      <w:spacing w:before="100" w:beforeAutospacing="1" w:after="100" w:afterAutospacing="1" w:line="360" w:lineRule="atLeast"/>
      <w:ind w:firstLine="345"/>
    </w:pPr>
  </w:style>
  <w:style w:type="paragraph" w:customStyle="1" w:styleId="commons">
    <w:name w:val="commons"/>
    <w:basedOn w:val="a3"/>
    <w:rsid w:val="0036568F"/>
    <w:pPr>
      <w:spacing w:before="100" w:beforeAutospacing="1" w:after="100" w:afterAutospacing="1" w:line="360" w:lineRule="atLeast"/>
      <w:ind w:firstLine="345"/>
    </w:pPr>
  </w:style>
  <w:style w:type="paragraph" w:customStyle="1" w:styleId="wikimedia">
    <w:name w:val="wikimedia"/>
    <w:basedOn w:val="a3"/>
    <w:rsid w:val="0036568F"/>
    <w:pPr>
      <w:spacing w:before="100" w:beforeAutospacing="1" w:after="100" w:afterAutospacing="1" w:line="360" w:lineRule="atLeast"/>
      <w:ind w:firstLine="345"/>
    </w:pPr>
  </w:style>
  <w:style w:type="paragraph" w:customStyle="1" w:styleId="wiktionary">
    <w:name w:val="wiktionary"/>
    <w:basedOn w:val="a3"/>
    <w:rsid w:val="0036568F"/>
    <w:pPr>
      <w:spacing w:before="100" w:beforeAutospacing="1" w:after="100" w:afterAutospacing="1" w:line="360" w:lineRule="atLeast"/>
      <w:ind w:firstLine="345"/>
    </w:pPr>
  </w:style>
  <w:style w:type="paragraph" w:customStyle="1" w:styleId="wikidata">
    <w:name w:val="wikidata"/>
    <w:basedOn w:val="a3"/>
    <w:rsid w:val="0036568F"/>
    <w:pPr>
      <w:spacing w:before="100" w:beforeAutospacing="1" w:after="100" w:afterAutospacing="1" w:line="360" w:lineRule="atLeast"/>
      <w:ind w:firstLine="345"/>
    </w:pPr>
  </w:style>
  <w:style w:type="paragraph" w:customStyle="1" w:styleId="wikivoyage">
    <w:name w:val="wikivoyage"/>
    <w:basedOn w:val="a3"/>
    <w:rsid w:val="0036568F"/>
    <w:pPr>
      <w:spacing w:before="100" w:beforeAutospacing="1" w:after="100" w:afterAutospacing="1" w:line="360" w:lineRule="atLeast"/>
      <w:ind w:firstLine="345"/>
    </w:pPr>
  </w:style>
  <w:style w:type="paragraph" w:customStyle="1" w:styleId="grosse-icone">
    <w:name w:val="grosse-icone"/>
    <w:basedOn w:val="a3"/>
    <w:rsid w:val="0036568F"/>
    <w:pPr>
      <w:spacing w:before="100" w:beforeAutospacing="1" w:after="100" w:afterAutospacing="1"/>
    </w:pPr>
  </w:style>
  <w:style w:type="paragraph" w:customStyle="1" w:styleId="alerte">
    <w:name w:val="alerte"/>
    <w:basedOn w:val="a3"/>
    <w:rsid w:val="0036568F"/>
    <w:pPr>
      <w:shd w:val="clear" w:color="auto" w:fill="FFFFDD"/>
      <w:spacing w:before="100" w:beforeAutospacing="1" w:after="96"/>
    </w:pPr>
    <w:rPr>
      <w:i/>
      <w:iCs/>
    </w:rPr>
  </w:style>
  <w:style w:type="paragraph" w:customStyle="1" w:styleId="grave">
    <w:name w:val="grave"/>
    <w:basedOn w:val="a3"/>
    <w:rsid w:val="0036568F"/>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36568F"/>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36568F"/>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36568F"/>
    <w:pPr>
      <w:spacing w:before="100" w:beforeAutospacing="1" w:after="100" w:afterAutospacing="1"/>
      <w:ind w:left="360" w:right="360"/>
    </w:pPr>
  </w:style>
  <w:style w:type="paragraph" w:customStyle="1" w:styleId="bandeau-portail-icone">
    <w:name w:val="bandeau-portail-icone"/>
    <w:basedOn w:val="a3"/>
    <w:rsid w:val="0036568F"/>
    <w:pPr>
      <w:spacing w:before="100" w:beforeAutospacing="1" w:after="100" w:afterAutospacing="1"/>
      <w:ind w:right="120"/>
    </w:pPr>
  </w:style>
  <w:style w:type="paragraph" w:customStyle="1" w:styleId="bandeau-portail-texte">
    <w:name w:val="bandeau-portail-texte"/>
    <w:basedOn w:val="a3"/>
    <w:rsid w:val="0036568F"/>
    <w:pPr>
      <w:spacing w:before="100" w:beforeAutospacing="1" w:after="100" w:afterAutospacing="1"/>
    </w:pPr>
    <w:rPr>
      <w:b/>
      <w:bCs/>
    </w:rPr>
  </w:style>
  <w:style w:type="paragraph" w:customStyle="1" w:styleId="exemple">
    <w:name w:val="exemple"/>
    <w:basedOn w:val="a3"/>
    <w:rsid w:val="0036568F"/>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36568F"/>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36568F"/>
    <w:pPr>
      <w:shd w:val="clear" w:color="auto" w:fill="A0A0FF"/>
    </w:pPr>
  </w:style>
  <w:style w:type="paragraph" w:customStyle="1" w:styleId="avancetexte">
    <w:name w:val="avance_texte"/>
    <w:basedOn w:val="a3"/>
    <w:rsid w:val="0036568F"/>
    <w:pPr>
      <w:spacing w:line="240" w:lineRule="atLeast"/>
      <w:jc w:val="center"/>
    </w:pPr>
    <w:rPr>
      <w:sz w:val="21"/>
      <w:szCs w:val="21"/>
    </w:rPr>
  </w:style>
  <w:style w:type="paragraph" w:customStyle="1" w:styleId="mw-lag-warn-normal">
    <w:name w:val="mw-lag-warn-normal"/>
    <w:basedOn w:val="a3"/>
    <w:rsid w:val="0036568F"/>
    <w:pPr>
      <w:spacing w:before="100" w:beforeAutospacing="1" w:after="100" w:afterAutospacing="1"/>
    </w:pPr>
    <w:rPr>
      <w:vanish/>
    </w:rPr>
  </w:style>
  <w:style w:type="paragraph" w:customStyle="1" w:styleId="mw-alerte">
    <w:name w:val="mw-alerte"/>
    <w:basedOn w:val="a3"/>
    <w:rsid w:val="0036568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36568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36568F"/>
    <w:pPr>
      <w:spacing w:before="100" w:beforeAutospacing="1" w:after="100" w:afterAutospacing="1"/>
    </w:pPr>
    <w:rPr>
      <w:sz w:val="22"/>
      <w:szCs w:val="22"/>
    </w:rPr>
  </w:style>
  <w:style w:type="paragraph" w:customStyle="1" w:styleId="navtoggle">
    <w:name w:val="navtoggle"/>
    <w:basedOn w:val="a3"/>
    <w:rsid w:val="0036568F"/>
    <w:pPr>
      <w:spacing w:before="100" w:beforeAutospacing="1" w:after="100" w:afterAutospacing="1"/>
    </w:pPr>
    <w:rPr>
      <w:sz w:val="22"/>
      <w:szCs w:val="22"/>
    </w:rPr>
  </w:style>
  <w:style w:type="paragraph" w:customStyle="1" w:styleId="alternance">
    <w:name w:val="alternance"/>
    <w:basedOn w:val="a3"/>
    <w:rsid w:val="0036568F"/>
    <w:pPr>
      <w:spacing w:before="100" w:beforeAutospacing="1" w:after="100" w:afterAutospacing="1"/>
    </w:pPr>
  </w:style>
  <w:style w:type="paragraph" w:customStyle="1" w:styleId="alternance2">
    <w:name w:val="alternance2"/>
    <w:basedOn w:val="a3"/>
    <w:rsid w:val="0036568F"/>
    <w:pPr>
      <w:spacing w:before="100" w:beforeAutospacing="1" w:after="100" w:afterAutospacing="1"/>
    </w:pPr>
  </w:style>
  <w:style w:type="paragraph" w:customStyle="1" w:styleId="infobox">
    <w:name w:val="infobox"/>
    <w:basedOn w:val="a3"/>
    <w:rsid w:val="0036568F"/>
    <w:pPr>
      <w:shd w:val="clear" w:color="auto" w:fill="EEEEEE"/>
      <w:spacing w:after="120"/>
      <w:ind w:left="240"/>
    </w:pPr>
    <w:rPr>
      <w:color w:val="000000"/>
      <w:sz w:val="23"/>
      <w:szCs w:val="23"/>
    </w:rPr>
  </w:style>
  <w:style w:type="paragraph" w:customStyle="1" w:styleId="globegris">
    <w:name w:val="globegris"/>
    <w:basedOn w:val="a3"/>
    <w:rsid w:val="0036568F"/>
    <w:pPr>
      <w:spacing w:before="100" w:beforeAutospacing="1" w:after="100" w:afterAutospacing="1"/>
    </w:pPr>
  </w:style>
  <w:style w:type="paragraph" w:customStyle="1" w:styleId="assistant">
    <w:name w:val="assistant"/>
    <w:basedOn w:val="a3"/>
    <w:rsid w:val="0036568F"/>
    <w:pPr>
      <w:spacing w:before="100" w:beforeAutospacing="1" w:after="100" w:afterAutospacing="1"/>
    </w:pPr>
  </w:style>
  <w:style w:type="paragraph" w:customStyle="1" w:styleId="headergris">
    <w:name w:val="headergris"/>
    <w:basedOn w:val="a3"/>
    <w:rsid w:val="0036568F"/>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36568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36568F"/>
    <w:pPr>
      <w:spacing w:before="100" w:beforeAutospacing="1" w:after="100" w:afterAutospacing="1"/>
      <w:ind w:right="120"/>
      <w:jc w:val="right"/>
    </w:pPr>
    <w:rPr>
      <w:sz w:val="15"/>
      <w:szCs w:val="15"/>
    </w:rPr>
  </w:style>
  <w:style w:type="paragraph" w:customStyle="1" w:styleId="geo-default">
    <w:name w:val="geo-default"/>
    <w:basedOn w:val="a3"/>
    <w:rsid w:val="0036568F"/>
    <w:pPr>
      <w:spacing w:before="100" w:beforeAutospacing="1" w:after="100" w:afterAutospacing="1"/>
    </w:pPr>
  </w:style>
  <w:style w:type="paragraph" w:customStyle="1" w:styleId="geo-nondefault">
    <w:name w:val="geo-nondefault"/>
    <w:basedOn w:val="a3"/>
    <w:rsid w:val="0036568F"/>
    <w:pPr>
      <w:spacing w:before="100" w:beforeAutospacing="1" w:after="100" w:afterAutospacing="1"/>
    </w:pPr>
    <w:rPr>
      <w:vanish/>
    </w:rPr>
  </w:style>
  <w:style w:type="paragraph" w:customStyle="1" w:styleId="geo-dms">
    <w:name w:val="geo-dms"/>
    <w:basedOn w:val="a3"/>
    <w:rsid w:val="0036568F"/>
    <w:pPr>
      <w:spacing w:before="100" w:beforeAutospacing="1" w:after="100" w:afterAutospacing="1"/>
    </w:pPr>
  </w:style>
  <w:style w:type="paragraph" w:customStyle="1" w:styleId="geo-dec">
    <w:name w:val="geo-dec"/>
    <w:basedOn w:val="a3"/>
    <w:rsid w:val="0036568F"/>
    <w:pPr>
      <w:spacing w:before="100" w:beforeAutospacing="1" w:after="100" w:afterAutospacing="1"/>
    </w:pPr>
  </w:style>
  <w:style w:type="paragraph" w:customStyle="1" w:styleId="geo-multi-punct">
    <w:name w:val="geo-multi-punct"/>
    <w:basedOn w:val="a3"/>
    <w:rsid w:val="0036568F"/>
    <w:pPr>
      <w:spacing w:before="100" w:beforeAutospacing="1" w:after="100" w:afterAutospacing="1"/>
    </w:pPr>
    <w:rPr>
      <w:vanish/>
    </w:rPr>
  </w:style>
  <w:style w:type="paragraph" w:customStyle="1" w:styleId="infoboxv2">
    <w:name w:val="infobox_v2"/>
    <w:basedOn w:val="a3"/>
    <w:rsid w:val="0036568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36568F"/>
    <w:pPr>
      <w:spacing w:before="100" w:beforeAutospacing="1" w:after="100" w:afterAutospacing="1"/>
    </w:pPr>
  </w:style>
  <w:style w:type="paragraph" w:customStyle="1" w:styleId="degrade">
    <w:name w:val="degrade"/>
    <w:basedOn w:val="a3"/>
    <w:rsid w:val="0036568F"/>
    <w:pPr>
      <w:spacing w:before="100" w:beforeAutospacing="1" w:after="100" w:afterAutospacing="1"/>
    </w:pPr>
  </w:style>
  <w:style w:type="paragraph" w:customStyle="1" w:styleId="degraderev">
    <w:name w:val="degrade_rev"/>
    <w:basedOn w:val="a3"/>
    <w:rsid w:val="0036568F"/>
    <w:pPr>
      <w:spacing w:before="100" w:beforeAutospacing="1" w:after="100" w:afterAutospacing="1"/>
    </w:pPr>
  </w:style>
  <w:style w:type="paragraph" w:customStyle="1" w:styleId="ombre">
    <w:name w:val="ombre"/>
    <w:basedOn w:val="a3"/>
    <w:rsid w:val="0036568F"/>
    <w:pPr>
      <w:spacing w:before="100" w:beforeAutospacing="1" w:after="100" w:afterAutospacing="1"/>
    </w:pPr>
  </w:style>
  <w:style w:type="paragraph" w:customStyle="1" w:styleId="ombrepale">
    <w:name w:val="ombre_pale"/>
    <w:basedOn w:val="a3"/>
    <w:rsid w:val="0036568F"/>
    <w:pPr>
      <w:spacing w:before="100" w:beforeAutospacing="1" w:after="100" w:afterAutospacing="1"/>
    </w:pPr>
  </w:style>
  <w:style w:type="paragraph" w:customStyle="1" w:styleId="ombrebl">
    <w:name w:val="ombre_bl"/>
    <w:basedOn w:val="a3"/>
    <w:rsid w:val="0036568F"/>
    <w:pPr>
      <w:spacing w:before="100" w:beforeAutospacing="1" w:after="100" w:afterAutospacing="1"/>
    </w:pPr>
  </w:style>
  <w:style w:type="paragraph" w:customStyle="1" w:styleId="ombreblpale">
    <w:name w:val="ombre_blpale"/>
    <w:basedOn w:val="a3"/>
    <w:rsid w:val="0036568F"/>
    <w:pPr>
      <w:spacing w:before="100" w:beforeAutospacing="1" w:after="100" w:afterAutospacing="1"/>
    </w:pPr>
  </w:style>
  <w:style w:type="paragraph" w:customStyle="1" w:styleId="ombrerg">
    <w:name w:val="ombre_rg"/>
    <w:basedOn w:val="a3"/>
    <w:rsid w:val="0036568F"/>
    <w:pPr>
      <w:spacing w:before="100" w:beforeAutospacing="1" w:after="100" w:afterAutospacing="1"/>
    </w:pPr>
  </w:style>
  <w:style w:type="paragraph" w:customStyle="1" w:styleId="ombrergpale">
    <w:name w:val="ombre_rgpale"/>
    <w:basedOn w:val="a3"/>
    <w:rsid w:val="0036568F"/>
    <w:pPr>
      <w:spacing w:before="100" w:beforeAutospacing="1" w:after="100" w:afterAutospacing="1"/>
    </w:pPr>
  </w:style>
  <w:style w:type="paragraph" w:customStyle="1" w:styleId="hidden">
    <w:name w:val="hidden"/>
    <w:basedOn w:val="a3"/>
    <w:rsid w:val="0036568F"/>
    <w:pPr>
      <w:spacing w:before="100" w:beforeAutospacing="1" w:after="100" w:afterAutospacing="1"/>
    </w:pPr>
  </w:style>
  <w:style w:type="paragraph" w:customStyle="1" w:styleId="cinema-bandeau">
    <w:name w:val="cinema-bandeau"/>
    <w:basedOn w:val="a3"/>
    <w:rsid w:val="0036568F"/>
    <w:pPr>
      <w:spacing w:before="100" w:beforeAutospacing="1" w:after="100" w:afterAutospacing="1"/>
    </w:pPr>
  </w:style>
  <w:style w:type="paragraph" w:customStyle="1" w:styleId="mw-textarea-protected">
    <w:name w:val="mw-textarea-protected"/>
    <w:basedOn w:val="a3"/>
    <w:rsid w:val="0036568F"/>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36568F"/>
    <w:pPr>
      <w:spacing w:before="100" w:beforeAutospacing="1" w:after="100" w:afterAutospacing="1"/>
    </w:pPr>
  </w:style>
  <w:style w:type="paragraph" w:customStyle="1" w:styleId="wikimagtitre">
    <w:name w:val="wikimag_titre"/>
    <w:basedOn w:val="a3"/>
    <w:rsid w:val="0036568F"/>
    <w:pPr>
      <w:spacing w:before="100" w:beforeAutospacing="1" w:after="100" w:afterAutospacing="1"/>
    </w:pPr>
  </w:style>
  <w:style w:type="paragraph" w:customStyle="1" w:styleId="ui-button-large">
    <w:name w:val="ui-button-large"/>
    <w:basedOn w:val="a3"/>
    <w:rsid w:val="0036568F"/>
    <w:pPr>
      <w:spacing w:before="100" w:beforeAutospacing="1" w:after="100" w:afterAutospacing="1"/>
    </w:pPr>
  </w:style>
  <w:style w:type="paragraph" w:customStyle="1" w:styleId="fr-collapsible-content">
    <w:name w:val="fr-collapsible-content"/>
    <w:basedOn w:val="a3"/>
    <w:rsid w:val="0036568F"/>
    <w:pPr>
      <w:spacing w:before="100" w:beforeAutospacing="1" w:after="100" w:afterAutospacing="1"/>
    </w:pPr>
  </w:style>
  <w:style w:type="paragraph" w:customStyle="1" w:styleId="navboxnewtitle">
    <w:name w:val="navboxnew_title"/>
    <w:basedOn w:val="a3"/>
    <w:rsid w:val="0036568F"/>
    <w:pPr>
      <w:spacing w:before="100" w:beforeAutospacing="1" w:after="100" w:afterAutospacing="1"/>
    </w:pPr>
  </w:style>
  <w:style w:type="paragraph" w:customStyle="1" w:styleId="navboxnewtitlesub">
    <w:name w:val="navboxnew_titlesub"/>
    <w:basedOn w:val="a3"/>
    <w:rsid w:val="0036568F"/>
    <w:pPr>
      <w:spacing w:before="100" w:beforeAutospacing="1" w:after="100" w:afterAutospacing="1"/>
    </w:pPr>
  </w:style>
  <w:style w:type="paragraph" w:customStyle="1" w:styleId="navboxnewcell">
    <w:name w:val="navboxnew_cell"/>
    <w:basedOn w:val="a3"/>
    <w:rsid w:val="0036568F"/>
    <w:pPr>
      <w:spacing w:before="100" w:beforeAutospacing="1" w:after="100" w:afterAutospacing="1"/>
    </w:pPr>
  </w:style>
  <w:style w:type="paragraph" w:customStyle="1" w:styleId="navboxnewth">
    <w:name w:val="navboxnew_th"/>
    <w:basedOn w:val="a3"/>
    <w:rsid w:val="0036568F"/>
    <w:pPr>
      <w:spacing w:before="100" w:beforeAutospacing="1" w:after="100" w:afterAutospacing="1"/>
    </w:pPr>
  </w:style>
  <w:style w:type="paragraph" w:customStyle="1" w:styleId="impair">
    <w:name w:val="impair"/>
    <w:basedOn w:val="a3"/>
    <w:rsid w:val="0036568F"/>
    <w:pPr>
      <w:spacing w:before="100" w:beforeAutospacing="1" w:after="100" w:afterAutospacing="1"/>
    </w:pPr>
  </w:style>
  <w:style w:type="paragraph" w:customStyle="1" w:styleId="pair">
    <w:name w:val="pair"/>
    <w:basedOn w:val="a3"/>
    <w:rsid w:val="0036568F"/>
    <w:pPr>
      <w:spacing w:before="100" w:beforeAutospacing="1" w:after="100" w:afterAutospacing="1"/>
    </w:pPr>
  </w:style>
  <w:style w:type="paragraph" w:customStyle="1" w:styleId="navboxnewbanner">
    <w:name w:val="navboxnew_banner"/>
    <w:basedOn w:val="a3"/>
    <w:rsid w:val="0036568F"/>
    <w:pPr>
      <w:spacing w:before="100" w:beforeAutospacing="1" w:after="100" w:afterAutospacing="1"/>
    </w:pPr>
  </w:style>
  <w:style w:type="paragraph" w:customStyle="1" w:styleId="navboxnewimage">
    <w:name w:val="navboxnew_image"/>
    <w:basedOn w:val="a3"/>
    <w:rsid w:val="0036568F"/>
    <w:pPr>
      <w:spacing w:before="100" w:beforeAutospacing="1" w:after="100" w:afterAutospacing="1"/>
    </w:pPr>
  </w:style>
  <w:style w:type="paragraph" w:customStyle="1" w:styleId="navboxnewrow">
    <w:name w:val="navboxnew_row"/>
    <w:basedOn w:val="a3"/>
    <w:rsid w:val="0036568F"/>
    <w:pPr>
      <w:spacing w:before="100" w:beforeAutospacing="1" w:after="100" w:afterAutospacing="1"/>
    </w:pPr>
  </w:style>
  <w:style w:type="paragraph" w:customStyle="1" w:styleId="navboxnewie">
    <w:name w:val="navboxnew_ie"/>
    <w:basedOn w:val="a3"/>
    <w:rsid w:val="0036568F"/>
    <w:pPr>
      <w:spacing w:before="100" w:beforeAutospacing="1" w:after="100" w:afterAutospacing="1"/>
    </w:pPr>
  </w:style>
  <w:style w:type="paragraph" w:customStyle="1" w:styleId="navboxnewinline">
    <w:name w:val="navboxnew_inline"/>
    <w:basedOn w:val="a3"/>
    <w:rsid w:val="0036568F"/>
    <w:pPr>
      <w:spacing w:before="100" w:beforeAutospacing="1" w:after="100" w:afterAutospacing="1"/>
    </w:pPr>
  </w:style>
  <w:style w:type="paragraph" w:customStyle="1" w:styleId="ui-button-text">
    <w:name w:val="ui-button-text"/>
    <w:basedOn w:val="a3"/>
    <w:rsid w:val="0036568F"/>
    <w:pPr>
      <w:spacing w:before="100" w:beforeAutospacing="1" w:after="100" w:afterAutospacing="1"/>
    </w:pPr>
  </w:style>
  <w:style w:type="paragraph" w:customStyle="1" w:styleId="ui-dialog-titlebar">
    <w:name w:val="ui-dialog-titlebar"/>
    <w:basedOn w:val="a3"/>
    <w:rsid w:val="0036568F"/>
    <w:pPr>
      <w:spacing w:before="100" w:beforeAutospacing="1" w:after="100" w:afterAutospacing="1"/>
    </w:pPr>
  </w:style>
  <w:style w:type="paragraph" w:customStyle="1" w:styleId="ui-dialog-title">
    <w:name w:val="ui-dialog-title"/>
    <w:basedOn w:val="a3"/>
    <w:rsid w:val="0036568F"/>
    <w:pPr>
      <w:spacing w:before="100" w:beforeAutospacing="1" w:after="100" w:afterAutospacing="1"/>
    </w:pPr>
  </w:style>
  <w:style w:type="paragraph" w:customStyle="1" w:styleId="ui-dialog-titlebar-close">
    <w:name w:val="ui-dialog-titlebar-close"/>
    <w:basedOn w:val="a3"/>
    <w:rsid w:val="0036568F"/>
    <w:pPr>
      <w:spacing w:before="100" w:beforeAutospacing="1" w:after="100" w:afterAutospacing="1"/>
    </w:pPr>
  </w:style>
  <w:style w:type="paragraph" w:customStyle="1" w:styleId="ui-dialog-content">
    <w:name w:val="ui-dialog-content"/>
    <w:basedOn w:val="a3"/>
    <w:rsid w:val="0036568F"/>
    <w:pPr>
      <w:spacing w:before="100" w:beforeAutospacing="1" w:after="100" w:afterAutospacing="1"/>
    </w:pPr>
  </w:style>
  <w:style w:type="paragraph" w:customStyle="1" w:styleId="ui-dialog-buttonpane">
    <w:name w:val="ui-dialog-buttonpane"/>
    <w:basedOn w:val="a3"/>
    <w:rsid w:val="0036568F"/>
    <w:pPr>
      <w:spacing w:before="100" w:beforeAutospacing="1" w:after="100" w:afterAutospacing="1"/>
    </w:pPr>
  </w:style>
  <w:style w:type="paragraph" w:customStyle="1" w:styleId="fr-collapsible-toggle-keyboard">
    <w:name w:val="fr-collapsible-toggle-keyboard"/>
    <w:basedOn w:val="a3"/>
    <w:rsid w:val="0036568F"/>
    <w:pPr>
      <w:spacing w:before="100" w:beforeAutospacing="1" w:after="100" w:afterAutospacing="1"/>
    </w:pPr>
  </w:style>
  <w:style w:type="paragraph" w:customStyle="1" w:styleId="navboxnewlast">
    <w:name w:val="navboxnew_last"/>
    <w:basedOn w:val="a3"/>
    <w:rsid w:val="0036568F"/>
    <w:pPr>
      <w:spacing w:before="100" w:beforeAutospacing="1" w:after="100" w:afterAutospacing="1"/>
    </w:pPr>
  </w:style>
  <w:style w:type="paragraph" w:customStyle="1" w:styleId="special-label">
    <w:name w:val="special-label"/>
    <w:basedOn w:val="a3"/>
    <w:rsid w:val="0036568F"/>
    <w:pPr>
      <w:spacing w:before="100" w:beforeAutospacing="1" w:after="100" w:afterAutospacing="1"/>
    </w:pPr>
  </w:style>
  <w:style w:type="paragraph" w:customStyle="1" w:styleId="special-query">
    <w:name w:val="special-query"/>
    <w:basedOn w:val="a3"/>
    <w:rsid w:val="0036568F"/>
    <w:pPr>
      <w:spacing w:before="100" w:beforeAutospacing="1" w:after="100" w:afterAutospacing="1"/>
    </w:pPr>
  </w:style>
  <w:style w:type="paragraph" w:customStyle="1" w:styleId="special-hover">
    <w:name w:val="special-hover"/>
    <w:basedOn w:val="a3"/>
    <w:rsid w:val="0036568F"/>
    <w:pPr>
      <w:spacing w:before="100" w:beforeAutospacing="1" w:after="100" w:afterAutospacing="1"/>
    </w:pPr>
  </w:style>
  <w:style w:type="paragraph" w:customStyle="1" w:styleId="mw-specialpage-summary">
    <w:name w:val="mw-specialpage-summary"/>
    <w:basedOn w:val="a3"/>
    <w:rsid w:val="0036568F"/>
    <w:pPr>
      <w:spacing w:before="100" w:beforeAutospacing="1" w:after="100" w:afterAutospacing="1"/>
    </w:pPr>
  </w:style>
  <w:style w:type="paragraph" w:customStyle="1" w:styleId="legendlike">
    <w:name w:val="legendlike"/>
    <w:basedOn w:val="a3"/>
    <w:rsid w:val="0036568F"/>
    <w:pPr>
      <w:spacing w:before="100" w:beforeAutospacing="1" w:after="100" w:afterAutospacing="1"/>
    </w:pPr>
  </w:style>
  <w:style w:type="paragraph" w:customStyle="1" w:styleId="legendtextlike">
    <w:name w:val="legendtextlike"/>
    <w:basedOn w:val="a3"/>
    <w:rsid w:val="0036568F"/>
    <w:pPr>
      <w:spacing w:before="100" w:beforeAutospacing="1" w:after="100" w:afterAutospacing="1"/>
    </w:pPr>
  </w:style>
  <w:style w:type="paragraph" w:customStyle="1" w:styleId="scrollbar">
    <w:name w:val="scrollbar"/>
    <w:basedOn w:val="a3"/>
    <w:rsid w:val="0036568F"/>
    <w:pPr>
      <w:spacing w:before="100" w:beforeAutospacing="1" w:after="100" w:afterAutospacing="1"/>
    </w:pPr>
  </w:style>
  <w:style w:type="paragraph" w:customStyle="1" w:styleId="scrollbarcontainer">
    <w:name w:val="scrollbarcontainer"/>
    <w:basedOn w:val="a3"/>
    <w:rsid w:val="0036568F"/>
    <w:pPr>
      <w:spacing w:before="100" w:beforeAutospacing="1" w:after="100" w:afterAutospacing="1"/>
    </w:pPr>
  </w:style>
  <w:style w:type="paragraph" w:customStyle="1" w:styleId="magnify">
    <w:name w:val="magnify"/>
    <w:basedOn w:val="a3"/>
    <w:rsid w:val="0036568F"/>
    <w:pPr>
      <w:spacing w:before="100" w:beforeAutospacing="1" w:after="100" w:afterAutospacing="1"/>
    </w:pPr>
  </w:style>
  <w:style w:type="paragraph" w:customStyle="1" w:styleId="infoboximage">
    <w:name w:val="infoboximage"/>
    <w:basedOn w:val="a3"/>
    <w:rsid w:val="0036568F"/>
    <w:pPr>
      <w:spacing w:before="100" w:beforeAutospacing="1" w:after="100" w:afterAutospacing="1"/>
    </w:pPr>
  </w:style>
  <w:style w:type="paragraph" w:customStyle="1" w:styleId="infoboxsoustitre">
    <w:name w:val="infoboxsoustitre"/>
    <w:basedOn w:val="a3"/>
    <w:rsid w:val="0036568F"/>
    <w:pPr>
      <w:spacing w:before="100" w:beforeAutospacing="1" w:after="100" w:afterAutospacing="1"/>
    </w:pPr>
  </w:style>
  <w:style w:type="paragraph" w:customStyle="1" w:styleId="latitude">
    <w:name w:val="latitude"/>
    <w:basedOn w:val="a3"/>
    <w:rsid w:val="0036568F"/>
    <w:pPr>
      <w:spacing w:before="100" w:beforeAutospacing="1" w:after="100" w:afterAutospacing="1"/>
    </w:pPr>
  </w:style>
  <w:style w:type="paragraph" w:customStyle="1" w:styleId="entete">
    <w:name w:val="entete"/>
    <w:basedOn w:val="a3"/>
    <w:rsid w:val="0036568F"/>
    <w:pPr>
      <w:spacing w:before="100" w:beforeAutospacing="1" w:after="100" w:afterAutospacing="1"/>
    </w:pPr>
  </w:style>
  <w:style w:type="paragraph" w:customStyle="1" w:styleId="media">
    <w:name w:val="media"/>
    <w:basedOn w:val="a3"/>
    <w:rsid w:val="0036568F"/>
    <w:pPr>
      <w:spacing w:before="100" w:beforeAutospacing="1" w:after="100" w:afterAutospacing="1"/>
    </w:pPr>
  </w:style>
  <w:style w:type="paragraph" w:customStyle="1" w:styleId="thumbimage">
    <w:name w:val="thumbimage"/>
    <w:basedOn w:val="a3"/>
    <w:rsid w:val="0036568F"/>
    <w:pPr>
      <w:spacing w:before="100" w:beforeAutospacing="1" w:after="100" w:afterAutospacing="1"/>
    </w:pPr>
  </w:style>
  <w:style w:type="paragraph" w:customStyle="1" w:styleId="thumbinner">
    <w:name w:val="thumbinner"/>
    <w:basedOn w:val="a3"/>
    <w:rsid w:val="0036568F"/>
    <w:pPr>
      <w:spacing w:before="100" w:beforeAutospacing="1" w:after="100" w:afterAutospacing="1"/>
    </w:pPr>
  </w:style>
  <w:style w:type="paragraph" w:customStyle="1" w:styleId="thumb">
    <w:name w:val="thumb"/>
    <w:basedOn w:val="a3"/>
    <w:rsid w:val="0036568F"/>
    <w:pPr>
      <w:spacing w:before="100" w:beforeAutospacing="1" w:after="100" w:afterAutospacing="1"/>
    </w:pPr>
  </w:style>
  <w:style w:type="paragraph" w:customStyle="1" w:styleId="thumbcaption">
    <w:name w:val="thumbcaption"/>
    <w:basedOn w:val="a3"/>
    <w:rsid w:val="0036568F"/>
    <w:pPr>
      <w:spacing w:before="100" w:beforeAutospacing="1" w:after="100" w:afterAutospacing="1"/>
    </w:pPr>
  </w:style>
  <w:style w:type="paragraph" w:customStyle="1" w:styleId="legend">
    <w:name w:val="legend"/>
    <w:basedOn w:val="a3"/>
    <w:rsid w:val="0036568F"/>
    <w:pPr>
      <w:spacing w:before="100" w:beforeAutospacing="1" w:after="100" w:afterAutospacing="1"/>
    </w:pPr>
  </w:style>
  <w:style w:type="paragraph" w:customStyle="1" w:styleId="image2">
    <w:name w:val="image2"/>
    <w:basedOn w:val="a3"/>
    <w:rsid w:val="0036568F"/>
    <w:pPr>
      <w:spacing w:before="100" w:beforeAutospacing="1" w:after="100" w:afterAutospacing="1"/>
    </w:pPr>
  </w:style>
  <w:style w:type="paragraph" w:customStyle="1" w:styleId="hr">
    <w:name w:val="hr"/>
    <w:basedOn w:val="a3"/>
    <w:rsid w:val="0036568F"/>
    <w:pPr>
      <w:spacing w:before="100" w:beforeAutospacing="1" w:after="100" w:afterAutospacing="1"/>
    </w:pPr>
  </w:style>
  <w:style w:type="paragraph" w:customStyle="1" w:styleId="navbar">
    <w:name w:val="navbar"/>
    <w:basedOn w:val="a3"/>
    <w:rsid w:val="0036568F"/>
    <w:pPr>
      <w:spacing w:before="100" w:beforeAutospacing="1" w:after="100" w:afterAutospacing="1"/>
    </w:pPr>
  </w:style>
  <w:style w:type="paragraph" w:customStyle="1" w:styleId="prevbloc">
    <w:name w:val="prev_bloc"/>
    <w:basedOn w:val="a3"/>
    <w:rsid w:val="0036568F"/>
    <w:pPr>
      <w:spacing w:before="100" w:beforeAutospacing="1" w:after="100" w:afterAutospacing="1"/>
    </w:pPr>
  </w:style>
  <w:style w:type="paragraph" w:customStyle="1" w:styleId="nextbloc">
    <w:name w:val="next_bloc"/>
    <w:basedOn w:val="a3"/>
    <w:rsid w:val="0036568F"/>
    <w:pPr>
      <w:spacing w:before="100" w:beforeAutospacing="1" w:after="100" w:afterAutospacing="1"/>
    </w:pPr>
  </w:style>
  <w:style w:type="paragraph" w:customStyle="1" w:styleId="imgtoogle">
    <w:name w:val="img_toogle"/>
    <w:basedOn w:val="a3"/>
    <w:rsid w:val="0036568F"/>
    <w:pPr>
      <w:spacing w:before="100" w:beforeAutospacing="1" w:after="100" w:afterAutospacing="1"/>
    </w:pPr>
  </w:style>
  <w:style w:type="paragraph" w:customStyle="1" w:styleId="atoogle">
    <w:name w:val="a_toogle"/>
    <w:basedOn w:val="a3"/>
    <w:rsid w:val="0036568F"/>
    <w:pPr>
      <w:spacing w:before="100" w:beforeAutospacing="1" w:after="100" w:afterAutospacing="1"/>
    </w:pPr>
  </w:style>
  <w:style w:type="paragraph" w:customStyle="1" w:styleId="geopoint">
    <w:name w:val="geopoint"/>
    <w:basedOn w:val="a3"/>
    <w:rsid w:val="0036568F"/>
    <w:pPr>
      <w:spacing w:before="100" w:beforeAutospacing="1" w:after="100" w:afterAutospacing="1"/>
    </w:pPr>
  </w:style>
  <w:style w:type="paragraph" w:customStyle="1" w:styleId="titre">
    <w:name w:val="titre"/>
    <w:basedOn w:val="a3"/>
    <w:rsid w:val="0036568F"/>
    <w:pPr>
      <w:spacing w:before="100" w:beforeAutospacing="1" w:after="100" w:afterAutospacing="1"/>
    </w:pPr>
  </w:style>
  <w:style w:type="paragraph" w:customStyle="1" w:styleId="ui-icon-closethick">
    <w:name w:val="ui-icon-closethick"/>
    <w:basedOn w:val="a3"/>
    <w:rsid w:val="0036568F"/>
    <w:pPr>
      <w:spacing w:before="100" w:beforeAutospacing="1" w:after="100" w:afterAutospacing="1"/>
    </w:pPr>
  </w:style>
  <w:style w:type="paragraph" w:customStyle="1" w:styleId="taxoboxclassification">
    <w:name w:val="taxobox_classification"/>
    <w:basedOn w:val="a3"/>
    <w:rsid w:val="0036568F"/>
    <w:pPr>
      <w:spacing w:before="100" w:beforeAutospacing="1" w:after="100" w:afterAutospacing="1"/>
    </w:pPr>
  </w:style>
  <w:style w:type="paragraph" w:customStyle="1" w:styleId="rnormal">
    <w:name w:val="rnormal"/>
    <w:basedOn w:val="a3"/>
    <w:rsid w:val="0036568F"/>
    <w:pPr>
      <w:spacing w:before="100" w:beforeAutospacing="1" w:after="100" w:afterAutospacing="1"/>
    </w:pPr>
  </w:style>
  <w:style w:type="paragraph" w:customStyle="1" w:styleId="alert-text">
    <w:name w:val="alert-text"/>
    <w:basedOn w:val="a3"/>
    <w:rsid w:val="0036568F"/>
    <w:pPr>
      <w:spacing w:before="100" w:beforeAutospacing="1" w:after="100" w:afterAutospacing="1"/>
    </w:pPr>
    <w:rPr>
      <w:color w:val="000000"/>
    </w:rPr>
  </w:style>
  <w:style w:type="paragraph" w:customStyle="1" w:styleId="regardsactu">
    <w:name w:val="regards_actu"/>
    <w:basedOn w:val="a3"/>
    <w:rsid w:val="0036568F"/>
    <w:pPr>
      <w:spacing w:before="100" w:beforeAutospacing="1" w:after="100" w:afterAutospacing="1"/>
    </w:pPr>
  </w:style>
  <w:style w:type="paragraph" w:customStyle="1" w:styleId="mw-geshi">
    <w:name w:val="mw-geshi"/>
    <w:basedOn w:val="a3"/>
    <w:rsid w:val="0036568F"/>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36568F"/>
    <w:pPr>
      <w:spacing w:before="100" w:beforeAutospacing="1" w:after="100" w:afterAutospacing="1"/>
    </w:pPr>
    <w:rPr>
      <w:sz w:val="22"/>
      <w:szCs w:val="22"/>
    </w:rPr>
  </w:style>
  <w:style w:type="paragraph" w:customStyle="1" w:styleId="fr-collapsible-toggle1">
    <w:name w:val="fr-collapsible-toggle1"/>
    <w:basedOn w:val="a3"/>
    <w:rsid w:val="0036568F"/>
    <w:pPr>
      <w:spacing w:before="100" w:beforeAutospacing="1" w:after="100" w:afterAutospacing="1"/>
    </w:pPr>
    <w:rPr>
      <w:sz w:val="22"/>
      <w:szCs w:val="22"/>
    </w:rPr>
  </w:style>
  <w:style w:type="paragraph" w:customStyle="1" w:styleId="fr-collapsible-toggle2">
    <w:name w:val="fr-collapsible-toggle2"/>
    <w:basedOn w:val="a3"/>
    <w:rsid w:val="0036568F"/>
    <w:pPr>
      <w:spacing w:before="100" w:beforeAutospacing="1" w:after="100" w:afterAutospacing="1"/>
    </w:pPr>
    <w:rPr>
      <w:sz w:val="22"/>
      <w:szCs w:val="22"/>
    </w:rPr>
  </w:style>
  <w:style w:type="paragraph" w:customStyle="1" w:styleId="fr-collapsible-toggle3">
    <w:name w:val="fr-collapsible-toggle3"/>
    <w:basedOn w:val="a3"/>
    <w:rsid w:val="0036568F"/>
    <w:pPr>
      <w:spacing w:before="100" w:beforeAutospacing="1" w:after="100" w:afterAutospacing="1"/>
    </w:pPr>
    <w:rPr>
      <w:sz w:val="22"/>
      <w:szCs w:val="22"/>
    </w:rPr>
  </w:style>
  <w:style w:type="paragraph" w:customStyle="1" w:styleId="navboxnewtitle1">
    <w:name w:val="navboxnew_title1"/>
    <w:basedOn w:val="a3"/>
    <w:rsid w:val="0036568F"/>
    <w:pPr>
      <w:shd w:val="clear" w:color="auto" w:fill="CCCCFF"/>
      <w:spacing w:after="30"/>
      <w:jc w:val="center"/>
    </w:pPr>
    <w:rPr>
      <w:b/>
      <w:bCs/>
    </w:rPr>
  </w:style>
  <w:style w:type="paragraph" w:customStyle="1" w:styleId="navboxnewtitlesub1">
    <w:name w:val="navboxnew_titlesub1"/>
    <w:basedOn w:val="a3"/>
    <w:rsid w:val="0036568F"/>
    <w:pPr>
      <w:spacing w:before="100" w:beforeAutospacing="1" w:after="100" w:afterAutospacing="1"/>
    </w:pPr>
    <w:rPr>
      <w:sz w:val="19"/>
      <w:szCs w:val="19"/>
    </w:rPr>
  </w:style>
  <w:style w:type="paragraph" w:customStyle="1" w:styleId="fr-collapsible-content2">
    <w:name w:val="fr-collapsible-content2"/>
    <w:basedOn w:val="a3"/>
    <w:rsid w:val="0036568F"/>
    <w:pPr>
      <w:spacing w:before="100" w:beforeAutospacing="1" w:after="100" w:afterAutospacing="1"/>
    </w:pPr>
    <w:rPr>
      <w:sz w:val="22"/>
      <w:szCs w:val="22"/>
    </w:rPr>
  </w:style>
  <w:style w:type="paragraph" w:customStyle="1" w:styleId="navboxnewcell1">
    <w:name w:val="navboxnew_cell1"/>
    <w:basedOn w:val="a3"/>
    <w:rsid w:val="0036568F"/>
    <w:pPr>
      <w:spacing w:before="100" w:beforeAutospacing="1" w:after="100" w:afterAutospacing="1"/>
      <w:jc w:val="center"/>
    </w:pPr>
  </w:style>
  <w:style w:type="paragraph" w:customStyle="1" w:styleId="navboxnewth1">
    <w:name w:val="navboxnew_th1"/>
    <w:basedOn w:val="a3"/>
    <w:rsid w:val="0036568F"/>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36568F"/>
    <w:pPr>
      <w:spacing w:before="100" w:beforeAutospacing="1" w:after="100" w:afterAutospacing="1"/>
    </w:pPr>
  </w:style>
  <w:style w:type="paragraph" w:customStyle="1" w:styleId="impair1">
    <w:name w:val="impair1"/>
    <w:basedOn w:val="a3"/>
    <w:rsid w:val="0036568F"/>
    <w:pPr>
      <w:shd w:val="clear" w:color="auto" w:fill="EEEEFF"/>
      <w:spacing w:before="100" w:beforeAutospacing="1" w:after="100" w:afterAutospacing="1"/>
    </w:pPr>
  </w:style>
  <w:style w:type="paragraph" w:customStyle="1" w:styleId="pair1">
    <w:name w:val="pair1"/>
    <w:basedOn w:val="a3"/>
    <w:rsid w:val="0036568F"/>
    <w:pPr>
      <w:shd w:val="clear" w:color="auto" w:fill="F9F9F9"/>
      <w:spacing w:before="100" w:beforeAutospacing="1" w:after="100" w:afterAutospacing="1"/>
    </w:pPr>
  </w:style>
  <w:style w:type="paragraph" w:customStyle="1" w:styleId="navboxnewbanner1">
    <w:name w:val="navboxnew_banner1"/>
    <w:basedOn w:val="a3"/>
    <w:rsid w:val="0036568F"/>
    <w:pPr>
      <w:shd w:val="clear" w:color="auto" w:fill="DDDDFF"/>
      <w:spacing w:after="30"/>
      <w:jc w:val="center"/>
    </w:pPr>
  </w:style>
  <w:style w:type="paragraph" w:customStyle="1" w:styleId="navboxnewimage1">
    <w:name w:val="navboxnew_image1"/>
    <w:basedOn w:val="a3"/>
    <w:rsid w:val="0036568F"/>
    <w:pPr>
      <w:spacing w:before="100" w:beforeAutospacing="1" w:after="100" w:afterAutospacing="1"/>
    </w:pPr>
  </w:style>
  <w:style w:type="paragraph" w:customStyle="1" w:styleId="navboxnewcell2">
    <w:name w:val="navboxnew_cell2"/>
    <w:basedOn w:val="a3"/>
    <w:rsid w:val="0036568F"/>
    <w:pPr>
      <w:spacing w:before="100" w:beforeAutospacing="1" w:after="100" w:afterAutospacing="1"/>
      <w:jc w:val="center"/>
    </w:pPr>
  </w:style>
  <w:style w:type="paragraph" w:customStyle="1" w:styleId="navboxnewie1">
    <w:name w:val="navboxnew_ie1"/>
    <w:basedOn w:val="a3"/>
    <w:rsid w:val="0036568F"/>
    <w:pPr>
      <w:spacing w:before="100" w:beforeAutospacing="1" w:after="100" w:afterAutospacing="1"/>
    </w:pPr>
  </w:style>
  <w:style w:type="paragraph" w:customStyle="1" w:styleId="navboxnewtitle2">
    <w:name w:val="navboxnew_title2"/>
    <w:basedOn w:val="a3"/>
    <w:rsid w:val="0036568F"/>
    <w:pPr>
      <w:shd w:val="clear" w:color="auto" w:fill="99CC99"/>
      <w:spacing w:before="100" w:beforeAutospacing="1" w:after="100" w:afterAutospacing="1"/>
    </w:pPr>
  </w:style>
  <w:style w:type="paragraph" w:customStyle="1" w:styleId="navboxnewbanner2">
    <w:name w:val="navboxnew_banner2"/>
    <w:basedOn w:val="a3"/>
    <w:rsid w:val="0036568F"/>
    <w:pPr>
      <w:shd w:val="clear" w:color="auto" w:fill="99CC99"/>
      <w:spacing w:before="100" w:beforeAutospacing="1" w:after="100" w:afterAutospacing="1"/>
    </w:pPr>
  </w:style>
  <w:style w:type="paragraph" w:customStyle="1" w:styleId="navboxnewth2">
    <w:name w:val="navboxnew_th2"/>
    <w:basedOn w:val="a3"/>
    <w:rsid w:val="0036568F"/>
    <w:pPr>
      <w:shd w:val="clear" w:color="auto" w:fill="B3D9B3"/>
      <w:spacing w:before="100" w:beforeAutospacing="1" w:after="100" w:afterAutospacing="1"/>
    </w:pPr>
  </w:style>
  <w:style w:type="paragraph" w:customStyle="1" w:styleId="navboxnewtitle3">
    <w:name w:val="navboxnew_title3"/>
    <w:basedOn w:val="a3"/>
    <w:rsid w:val="0036568F"/>
    <w:pPr>
      <w:shd w:val="clear" w:color="auto" w:fill="DFEDFF"/>
      <w:spacing w:before="100" w:beforeAutospacing="1" w:after="100" w:afterAutospacing="1"/>
    </w:pPr>
  </w:style>
  <w:style w:type="paragraph" w:customStyle="1" w:styleId="navboxnewbanner3">
    <w:name w:val="navboxnew_banner3"/>
    <w:basedOn w:val="a3"/>
    <w:rsid w:val="0036568F"/>
    <w:pPr>
      <w:shd w:val="clear" w:color="auto" w:fill="DFEDFF"/>
      <w:spacing w:before="100" w:beforeAutospacing="1" w:after="100" w:afterAutospacing="1"/>
    </w:pPr>
  </w:style>
  <w:style w:type="paragraph" w:customStyle="1" w:styleId="navboxnewth3">
    <w:name w:val="navboxnew_th3"/>
    <w:basedOn w:val="a3"/>
    <w:rsid w:val="0036568F"/>
    <w:pPr>
      <w:shd w:val="clear" w:color="auto" w:fill="E7F2FF"/>
      <w:spacing w:before="100" w:beforeAutospacing="1" w:after="100" w:afterAutospacing="1"/>
    </w:pPr>
  </w:style>
  <w:style w:type="paragraph" w:customStyle="1" w:styleId="fr-collapsible-toggle4">
    <w:name w:val="fr-collapsible-toggle4"/>
    <w:basedOn w:val="a3"/>
    <w:rsid w:val="0036568F"/>
    <w:pPr>
      <w:spacing w:before="100" w:beforeAutospacing="1" w:after="100" w:afterAutospacing="1"/>
    </w:pPr>
    <w:rPr>
      <w:sz w:val="22"/>
      <w:szCs w:val="22"/>
    </w:rPr>
  </w:style>
  <w:style w:type="paragraph" w:customStyle="1" w:styleId="navboxnewtitle4">
    <w:name w:val="navboxnew_title4"/>
    <w:basedOn w:val="a3"/>
    <w:rsid w:val="0036568F"/>
    <w:pPr>
      <w:shd w:val="clear" w:color="auto" w:fill="CCCCFF"/>
      <w:spacing w:after="30"/>
      <w:jc w:val="center"/>
    </w:pPr>
    <w:rPr>
      <w:b/>
      <w:bCs/>
    </w:rPr>
  </w:style>
  <w:style w:type="paragraph" w:customStyle="1" w:styleId="navboxnewtitlesub2">
    <w:name w:val="navboxnew_titlesub2"/>
    <w:basedOn w:val="a3"/>
    <w:rsid w:val="0036568F"/>
    <w:pPr>
      <w:spacing w:before="100" w:beforeAutospacing="1" w:after="100" w:afterAutospacing="1"/>
    </w:pPr>
    <w:rPr>
      <w:sz w:val="19"/>
      <w:szCs w:val="19"/>
    </w:rPr>
  </w:style>
  <w:style w:type="paragraph" w:customStyle="1" w:styleId="fr-collapsible-content3">
    <w:name w:val="fr-collapsible-content3"/>
    <w:basedOn w:val="a3"/>
    <w:rsid w:val="0036568F"/>
    <w:pPr>
      <w:spacing w:before="100" w:beforeAutospacing="1" w:after="100" w:afterAutospacing="1"/>
    </w:pPr>
    <w:rPr>
      <w:sz w:val="22"/>
      <w:szCs w:val="22"/>
    </w:rPr>
  </w:style>
  <w:style w:type="paragraph" w:customStyle="1" w:styleId="navboxnewrow1">
    <w:name w:val="navboxnew_row1"/>
    <w:basedOn w:val="a3"/>
    <w:rsid w:val="0036568F"/>
    <w:pPr>
      <w:shd w:val="clear" w:color="auto" w:fill="DDDDFF"/>
      <w:spacing w:before="100" w:beforeAutospacing="1" w:after="100" w:afterAutospacing="1"/>
    </w:pPr>
  </w:style>
  <w:style w:type="paragraph" w:customStyle="1" w:styleId="navboxnewth4">
    <w:name w:val="navboxnew_th4"/>
    <w:basedOn w:val="a3"/>
    <w:rsid w:val="0036568F"/>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36568F"/>
    <w:pPr>
      <w:pBdr>
        <w:left w:val="single" w:sz="12" w:space="0" w:color="F9F9F9"/>
      </w:pBdr>
      <w:spacing w:before="100" w:beforeAutospacing="1" w:after="100" w:afterAutospacing="1"/>
    </w:pPr>
  </w:style>
  <w:style w:type="paragraph" w:customStyle="1" w:styleId="navboxnewinline1">
    <w:name w:val="navboxnew_inline1"/>
    <w:basedOn w:val="a3"/>
    <w:rsid w:val="0036568F"/>
    <w:pPr>
      <w:shd w:val="clear" w:color="auto" w:fill="F9F9F9"/>
      <w:spacing w:before="100" w:beforeAutospacing="1" w:after="100" w:afterAutospacing="1"/>
    </w:pPr>
  </w:style>
  <w:style w:type="paragraph" w:customStyle="1" w:styleId="navboxnewinline2">
    <w:name w:val="navboxnew_inline2"/>
    <w:basedOn w:val="a3"/>
    <w:rsid w:val="0036568F"/>
    <w:pPr>
      <w:shd w:val="clear" w:color="auto" w:fill="EEEEFF"/>
      <w:spacing w:before="100" w:beforeAutospacing="1" w:after="100" w:afterAutospacing="1"/>
    </w:pPr>
  </w:style>
  <w:style w:type="paragraph" w:customStyle="1" w:styleId="navboxnewimage2">
    <w:name w:val="navboxnew_image2"/>
    <w:basedOn w:val="a3"/>
    <w:rsid w:val="0036568F"/>
    <w:pPr>
      <w:spacing w:before="100" w:beforeAutospacing="1" w:after="100" w:afterAutospacing="1"/>
    </w:pPr>
    <w:rPr>
      <w:vanish/>
    </w:rPr>
  </w:style>
  <w:style w:type="paragraph" w:customStyle="1" w:styleId="navboxnewbanner4">
    <w:name w:val="navboxnew_banner4"/>
    <w:basedOn w:val="a3"/>
    <w:rsid w:val="0036568F"/>
    <w:pPr>
      <w:shd w:val="clear" w:color="auto" w:fill="CCCCFF"/>
      <w:spacing w:before="30"/>
      <w:jc w:val="center"/>
    </w:pPr>
  </w:style>
  <w:style w:type="paragraph" w:customStyle="1" w:styleId="navboxnew1">
    <w:name w:val="navboxnew1"/>
    <w:basedOn w:val="a3"/>
    <w:rsid w:val="0036568F"/>
    <w:pPr>
      <w:shd w:val="clear" w:color="auto" w:fill="F9F9F9"/>
      <w:spacing w:before="100" w:beforeAutospacing="1" w:after="100" w:afterAutospacing="1"/>
    </w:pPr>
  </w:style>
  <w:style w:type="paragraph" w:customStyle="1" w:styleId="play-btn-large1">
    <w:name w:val="play-btn-large1"/>
    <w:basedOn w:val="a3"/>
    <w:rsid w:val="0036568F"/>
    <w:pPr>
      <w:spacing w:after="100" w:afterAutospacing="1"/>
      <w:ind w:left="-525"/>
    </w:pPr>
  </w:style>
  <w:style w:type="paragraph" w:customStyle="1" w:styleId="ui-widget1">
    <w:name w:val="ui-widget1"/>
    <w:basedOn w:val="a3"/>
    <w:rsid w:val="0036568F"/>
    <w:pPr>
      <w:spacing w:before="100" w:beforeAutospacing="1" w:after="100" w:afterAutospacing="1"/>
    </w:pPr>
    <w:rPr>
      <w:rFonts w:ascii="Arial" w:hAnsi="Arial" w:cs="Arial"/>
    </w:rPr>
  </w:style>
  <w:style w:type="paragraph" w:customStyle="1" w:styleId="ui-state-default1">
    <w:name w:val="ui-state-default1"/>
    <w:basedOn w:val="a3"/>
    <w:rsid w:val="003656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3656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3656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3656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3656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3656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3656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3656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36568F"/>
    <w:pPr>
      <w:spacing w:before="100" w:beforeAutospacing="1" w:after="100" w:afterAutospacing="1"/>
    </w:pPr>
    <w:rPr>
      <w:color w:val="FFFFFF"/>
    </w:rPr>
  </w:style>
  <w:style w:type="paragraph" w:customStyle="1" w:styleId="ui-state-error-text2">
    <w:name w:val="ui-state-error-text2"/>
    <w:basedOn w:val="a3"/>
    <w:rsid w:val="0036568F"/>
    <w:pPr>
      <w:spacing w:before="100" w:beforeAutospacing="1" w:after="100" w:afterAutospacing="1"/>
    </w:pPr>
    <w:rPr>
      <w:color w:val="FFFFFF"/>
    </w:rPr>
  </w:style>
  <w:style w:type="paragraph" w:customStyle="1" w:styleId="ui-priority-primary1">
    <w:name w:val="ui-priority-primary1"/>
    <w:basedOn w:val="a3"/>
    <w:rsid w:val="0036568F"/>
    <w:pPr>
      <w:spacing w:before="100" w:beforeAutospacing="1" w:after="100" w:afterAutospacing="1"/>
    </w:pPr>
    <w:rPr>
      <w:b/>
      <w:bCs/>
    </w:rPr>
  </w:style>
  <w:style w:type="paragraph" w:customStyle="1" w:styleId="ui-priority-primary2">
    <w:name w:val="ui-priority-primary2"/>
    <w:basedOn w:val="a3"/>
    <w:rsid w:val="0036568F"/>
    <w:pPr>
      <w:spacing w:before="100" w:beforeAutospacing="1" w:after="100" w:afterAutospacing="1"/>
    </w:pPr>
    <w:rPr>
      <w:b/>
      <w:bCs/>
    </w:rPr>
  </w:style>
  <w:style w:type="paragraph" w:customStyle="1" w:styleId="ui-priority-secondary1">
    <w:name w:val="ui-priority-secondary1"/>
    <w:basedOn w:val="a3"/>
    <w:rsid w:val="0036568F"/>
    <w:pPr>
      <w:spacing w:before="100" w:beforeAutospacing="1" w:after="100" w:afterAutospacing="1"/>
    </w:pPr>
  </w:style>
  <w:style w:type="paragraph" w:customStyle="1" w:styleId="ui-priority-secondary2">
    <w:name w:val="ui-priority-secondary2"/>
    <w:basedOn w:val="a3"/>
    <w:rsid w:val="0036568F"/>
    <w:pPr>
      <w:spacing w:before="100" w:beforeAutospacing="1" w:after="100" w:afterAutospacing="1"/>
    </w:pPr>
  </w:style>
  <w:style w:type="paragraph" w:customStyle="1" w:styleId="ui-state-disabled1">
    <w:name w:val="ui-state-disabled1"/>
    <w:basedOn w:val="a3"/>
    <w:rsid w:val="0036568F"/>
    <w:pPr>
      <w:spacing w:before="100" w:beforeAutospacing="1" w:after="100" w:afterAutospacing="1"/>
    </w:pPr>
  </w:style>
  <w:style w:type="paragraph" w:customStyle="1" w:styleId="ui-state-disabled2">
    <w:name w:val="ui-state-disabled2"/>
    <w:basedOn w:val="a3"/>
    <w:rsid w:val="0036568F"/>
    <w:pPr>
      <w:spacing w:before="100" w:beforeAutospacing="1" w:after="100" w:afterAutospacing="1"/>
    </w:pPr>
  </w:style>
  <w:style w:type="paragraph" w:customStyle="1" w:styleId="ui-icon1">
    <w:name w:val="ui-icon1"/>
    <w:basedOn w:val="a3"/>
    <w:rsid w:val="0036568F"/>
    <w:pPr>
      <w:spacing w:before="100" w:beforeAutospacing="1" w:after="100" w:afterAutospacing="1"/>
      <w:ind w:firstLine="7343"/>
    </w:pPr>
  </w:style>
  <w:style w:type="paragraph" w:customStyle="1" w:styleId="ui-icon2">
    <w:name w:val="ui-icon2"/>
    <w:basedOn w:val="a3"/>
    <w:rsid w:val="0036568F"/>
    <w:pPr>
      <w:spacing w:before="100" w:beforeAutospacing="1" w:after="100" w:afterAutospacing="1"/>
      <w:ind w:firstLine="7343"/>
    </w:pPr>
  </w:style>
  <w:style w:type="paragraph" w:customStyle="1" w:styleId="ui-icon3">
    <w:name w:val="ui-icon3"/>
    <w:basedOn w:val="a3"/>
    <w:rsid w:val="0036568F"/>
    <w:pPr>
      <w:spacing w:before="100" w:beforeAutospacing="1" w:after="100" w:afterAutospacing="1"/>
      <w:ind w:firstLine="7343"/>
    </w:pPr>
  </w:style>
  <w:style w:type="paragraph" w:customStyle="1" w:styleId="ui-icon4">
    <w:name w:val="ui-icon4"/>
    <w:basedOn w:val="a3"/>
    <w:rsid w:val="0036568F"/>
    <w:pPr>
      <w:spacing w:before="100" w:beforeAutospacing="1" w:after="100" w:afterAutospacing="1"/>
      <w:ind w:firstLine="7343"/>
    </w:pPr>
  </w:style>
  <w:style w:type="paragraph" w:customStyle="1" w:styleId="ui-icon5">
    <w:name w:val="ui-icon5"/>
    <w:basedOn w:val="a3"/>
    <w:rsid w:val="0036568F"/>
    <w:pPr>
      <w:spacing w:before="100" w:beforeAutospacing="1" w:after="100" w:afterAutospacing="1"/>
      <w:ind w:firstLine="7343"/>
    </w:pPr>
  </w:style>
  <w:style w:type="paragraph" w:customStyle="1" w:styleId="ui-icon6">
    <w:name w:val="ui-icon6"/>
    <w:basedOn w:val="a3"/>
    <w:rsid w:val="0036568F"/>
    <w:pPr>
      <w:spacing w:before="100" w:beforeAutospacing="1" w:after="100" w:afterAutospacing="1"/>
      <w:ind w:firstLine="7343"/>
    </w:pPr>
  </w:style>
  <w:style w:type="paragraph" w:customStyle="1" w:styleId="ui-icon7">
    <w:name w:val="ui-icon7"/>
    <w:basedOn w:val="a3"/>
    <w:rsid w:val="0036568F"/>
    <w:pPr>
      <w:spacing w:before="100" w:beforeAutospacing="1" w:after="100" w:afterAutospacing="1"/>
      <w:ind w:firstLine="7343"/>
    </w:pPr>
  </w:style>
  <w:style w:type="paragraph" w:customStyle="1" w:styleId="ui-icon8">
    <w:name w:val="ui-icon8"/>
    <w:basedOn w:val="a3"/>
    <w:rsid w:val="0036568F"/>
    <w:pPr>
      <w:spacing w:before="100" w:beforeAutospacing="1" w:after="100" w:afterAutospacing="1"/>
      <w:ind w:firstLine="7343"/>
    </w:pPr>
  </w:style>
  <w:style w:type="paragraph" w:customStyle="1" w:styleId="ui-icon9">
    <w:name w:val="ui-icon9"/>
    <w:basedOn w:val="a3"/>
    <w:rsid w:val="0036568F"/>
    <w:pPr>
      <w:spacing w:before="100" w:beforeAutospacing="1" w:after="100" w:afterAutospacing="1"/>
      <w:ind w:firstLine="7343"/>
    </w:pPr>
  </w:style>
  <w:style w:type="paragraph" w:customStyle="1" w:styleId="ui-resizable-handle1">
    <w:name w:val="ui-resizable-handle1"/>
    <w:basedOn w:val="a3"/>
    <w:rsid w:val="0036568F"/>
    <w:pPr>
      <w:spacing w:before="100" w:beforeAutospacing="1" w:after="100" w:afterAutospacing="1"/>
    </w:pPr>
    <w:rPr>
      <w:vanish/>
      <w:sz w:val="2"/>
      <w:szCs w:val="2"/>
    </w:rPr>
  </w:style>
  <w:style w:type="paragraph" w:customStyle="1" w:styleId="ui-resizable-handle2">
    <w:name w:val="ui-resizable-handle2"/>
    <w:basedOn w:val="a3"/>
    <w:rsid w:val="0036568F"/>
    <w:pPr>
      <w:spacing w:before="100" w:beforeAutospacing="1" w:after="100" w:afterAutospacing="1"/>
    </w:pPr>
    <w:rPr>
      <w:vanish/>
      <w:sz w:val="2"/>
      <w:szCs w:val="2"/>
    </w:rPr>
  </w:style>
  <w:style w:type="paragraph" w:customStyle="1" w:styleId="ui-button-text1">
    <w:name w:val="ui-button-text1"/>
    <w:basedOn w:val="a3"/>
    <w:rsid w:val="0036568F"/>
    <w:pPr>
      <w:spacing w:before="100" w:beforeAutospacing="1" w:after="100" w:afterAutospacing="1"/>
    </w:pPr>
  </w:style>
  <w:style w:type="paragraph" w:customStyle="1" w:styleId="ui-button-text2">
    <w:name w:val="ui-button-text2"/>
    <w:basedOn w:val="a3"/>
    <w:rsid w:val="0036568F"/>
    <w:pPr>
      <w:spacing w:before="100" w:beforeAutospacing="1" w:after="100" w:afterAutospacing="1"/>
    </w:pPr>
  </w:style>
  <w:style w:type="paragraph" w:customStyle="1" w:styleId="ui-button-text3">
    <w:name w:val="ui-button-text3"/>
    <w:basedOn w:val="a3"/>
    <w:rsid w:val="0036568F"/>
    <w:pPr>
      <w:spacing w:before="100" w:beforeAutospacing="1" w:after="100" w:afterAutospacing="1"/>
      <w:ind w:firstLine="11919"/>
    </w:pPr>
  </w:style>
  <w:style w:type="paragraph" w:customStyle="1" w:styleId="ui-button-text4">
    <w:name w:val="ui-button-text4"/>
    <w:basedOn w:val="a3"/>
    <w:rsid w:val="0036568F"/>
    <w:pPr>
      <w:spacing w:before="100" w:beforeAutospacing="1" w:after="100" w:afterAutospacing="1"/>
      <w:ind w:firstLine="11919"/>
    </w:pPr>
  </w:style>
  <w:style w:type="paragraph" w:customStyle="1" w:styleId="ui-button-text5">
    <w:name w:val="ui-button-text5"/>
    <w:basedOn w:val="a3"/>
    <w:rsid w:val="0036568F"/>
    <w:pPr>
      <w:spacing w:before="100" w:beforeAutospacing="1" w:after="100" w:afterAutospacing="1"/>
    </w:pPr>
  </w:style>
  <w:style w:type="paragraph" w:customStyle="1" w:styleId="ui-button-text6">
    <w:name w:val="ui-button-text6"/>
    <w:basedOn w:val="a3"/>
    <w:rsid w:val="0036568F"/>
    <w:pPr>
      <w:spacing w:before="100" w:beforeAutospacing="1" w:after="100" w:afterAutospacing="1"/>
    </w:pPr>
  </w:style>
  <w:style w:type="paragraph" w:customStyle="1" w:styleId="ui-button-text7">
    <w:name w:val="ui-button-text7"/>
    <w:basedOn w:val="a3"/>
    <w:rsid w:val="0036568F"/>
    <w:pPr>
      <w:spacing w:before="100" w:beforeAutospacing="1" w:after="100" w:afterAutospacing="1"/>
    </w:pPr>
  </w:style>
  <w:style w:type="paragraph" w:customStyle="1" w:styleId="ui-icon10">
    <w:name w:val="ui-icon10"/>
    <w:basedOn w:val="a3"/>
    <w:rsid w:val="0036568F"/>
    <w:pPr>
      <w:spacing w:after="100" w:afterAutospacing="1"/>
      <w:ind w:left="-120" w:firstLine="7343"/>
    </w:pPr>
  </w:style>
  <w:style w:type="paragraph" w:customStyle="1" w:styleId="ui-icon11">
    <w:name w:val="ui-icon11"/>
    <w:basedOn w:val="a3"/>
    <w:rsid w:val="0036568F"/>
    <w:pPr>
      <w:spacing w:after="100" w:afterAutospacing="1"/>
      <w:ind w:firstLine="7343"/>
    </w:pPr>
  </w:style>
  <w:style w:type="paragraph" w:customStyle="1" w:styleId="ui-icon12">
    <w:name w:val="ui-icon12"/>
    <w:basedOn w:val="a3"/>
    <w:rsid w:val="0036568F"/>
    <w:pPr>
      <w:spacing w:after="100" w:afterAutospacing="1"/>
      <w:ind w:firstLine="7343"/>
    </w:pPr>
  </w:style>
  <w:style w:type="paragraph" w:customStyle="1" w:styleId="ui-icon13">
    <w:name w:val="ui-icon13"/>
    <w:basedOn w:val="a3"/>
    <w:rsid w:val="0036568F"/>
    <w:pPr>
      <w:spacing w:after="100" w:afterAutospacing="1"/>
      <w:ind w:firstLine="7343"/>
    </w:pPr>
  </w:style>
  <w:style w:type="paragraph" w:customStyle="1" w:styleId="ui-icon14">
    <w:name w:val="ui-icon14"/>
    <w:basedOn w:val="a3"/>
    <w:rsid w:val="0036568F"/>
    <w:pPr>
      <w:spacing w:after="100" w:afterAutospacing="1"/>
      <w:ind w:firstLine="7343"/>
    </w:pPr>
  </w:style>
  <w:style w:type="paragraph" w:customStyle="1" w:styleId="ui-icon15">
    <w:name w:val="ui-icon15"/>
    <w:basedOn w:val="a3"/>
    <w:rsid w:val="0036568F"/>
    <w:pPr>
      <w:spacing w:after="100" w:afterAutospacing="1"/>
      <w:ind w:firstLine="7343"/>
    </w:pPr>
  </w:style>
  <w:style w:type="paragraph" w:customStyle="1" w:styleId="ui-button1">
    <w:name w:val="ui-button1"/>
    <w:basedOn w:val="a3"/>
    <w:rsid w:val="0036568F"/>
    <w:pPr>
      <w:spacing w:before="100" w:beforeAutospacing="1" w:after="100" w:afterAutospacing="1"/>
      <w:ind w:right="-72"/>
      <w:jc w:val="center"/>
    </w:pPr>
  </w:style>
  <w:style w:type="paragraph" w:customStyle="1" w:styleId="ui-button2">
    <w:name w:val="ui-button2"/>
    <w:basedOn w:val="a3"/>
    <w:rsid w:val="0036568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36568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36568F"/>
    <w:pPr>
      <w:spacing w:before="100" w:beforeAutospacing="1" w:after="100" w:afterAutospacing="1"/>
    </w:pPr>
  </w:style>
  <w:style w:type="paragraph" w:customStyle="1" w:styleId="ui-icon16">
    <w:name w:val="ui-icon16"/>
    <w:basedOn w:val="a3"/>
    <w:rsid w:val="0036568F"/>
    <w:pPr>
      <w:spacing w:before="100" w:beforeAutospacing="1" w:after="100" w:afterAutospacing="1"/>
      <w:ind w:firstLine="7343"/>
    </w:pPr>
  </w:style>
  <w:style w:type="paragraph" w:customStyle="1" w:styleId="ui-icon17">
    <w:name w:val="ui-icon17"/>
    <w:basedOn w:val="a3"/>
    <w:rsid w:val="0036568F"/>
    <w:pPr>
      <w:spacing w:before="100" w:beforeAutospacing="1" w:after="100" w:afterAutospacing="1"/>
      <w:ind w:firstLine="7343"/>
    </w:pPr>
  </w:style>
  <w:style w:type="paragraph" w:customStyle="1" w:styleId="ui-icon18">
    <w:name w:val="ui-icon18"/>
    <w:basedOn w:val="a3"/>
    <w:rsid w:val="0036568F"/>
    <w:pPr>
      <w:spacing w:before="100" w:beforeAutospacing="1" w:after="100" w:afterAutospacing="1"/>
      <w:ind w:firstLine="7343"/>
    </w:pPr>
  </w:style>
  <w:style w:type="paragraph" w:customStyle="1" w:styleId="ui-icon19">
    <w:name w:val="ui-icon19"/>
    <w:basedOn w:val="a3"/>
    <w:rsid w:val="0036568F"/>
    <w:pPr>
      <w:spacing w:before="100" w:beforeAutospacing="1" w:after="100" w:afterAutospacing="1"/>
      <w:ind w:firstLine="7343"/>
    </w:pPr>
  </w:style>
  <w:style w:type="paragraph" w:customStyle="1" w:styleId="ui-dialog-titlebar1">
    <w:name w:val="ui-dialog-titlebar1"/>
    <w:basedOn w:val="a3"/>
    <w:rsid w:val="0036568F"/>
    <w:pPr>
      <w:spacing w:before="100" w:beforeAutospacing="1" w:after="100" w:afterAutospacing="1"/>
    </w:pPr>
  </w:style>
  <w:style w:type="paragraph" w:customStyle="1" w:styleId="ui-dialog-title1">
    <w:name w:val="ui-dialog-title1"/>
    <w:basedOn w:val="a3"/>
    <w:rsid w:val="0036568F"/>
  </w:style>
  <w:style w:type="paragraph" w:customStyle="1" w:styleId="ui-dialog-titlebar-close1">
    <w:name w:val="ui-dialog-titlebar-close1"/>
    <w:basedOn w:val="a3"/>
    <w:rsid w:val="0036568F"/>
  </w:style>
  <w:style w:type="paragraph" w:customStyle="1" w:styleId="ui-dialog-titlebar-close2">
    <w:name w:val="ui-dialog-titlebar-close2"/>
    <w:basedOn w:val="a3"/>
    <w:rsid w:val="0036568F"/>
  </w:style>
  <w:style w:type="paragraph" w:customStyle="1" w:styleId="ui-dialog-content1">
    <w:name w:val="ui-dialog-content1"/>
    <w:basedOn w:val="a3"/>
    <w:rsid w:val="0036568F"/>
    <w:pPr>
      <w:spacing w:before="100" w:beforeAutospacing="1" w:after="100" w:afterAutospacing="1"/>
    </w:pPr>
  </w:style>
  <w:style w:type="paragraph" w:customStyle="1" w:styleId="ui-dialog-buttonpane1">
    <w:name w:val="ui-dialog-buttonpane1"/>
    <w:basedOn w:val="a3"/>
    <w:rsid w:val="0036568F"/>
    <w:pPr>
      <w:spacing w:before="120"/>
    </w:pPr>
  </w:style>
  <w:style w:type="paragraph" w:customStyle="1" w:styleId="ui-resizable-se1">
    <w:name w:val="ui-resizable-se1"/>
    <w:basedOn w:val="a3"/>
    <w:rsid w:val="0036568F"/>
    <w:pPr>
      <w:spacing w:before="100" w:beforeAutospacing="1" w:after="100" w:afterAutospacing="1"/>
    </w:pPr>
  </w:style>
  <w:style w:type="paragraph" w:customStyle="1" w:styleId="ui-dialog-titlebar-close3">
    <w:name w:val="ui-dialog-titlebar-close3"/>
    <w:basedOn w:val="a3"/>
    <w:rsid w:val="0036568F"/>
  </w:style>
  <w:style w:type="paragraph" w:customStyle="1" w:styleId="ui-dialog-titlebar2">
    <w:name w:val="ui-dialog-titlebar2"/>
    <w:basedOn w:val="a3"/>
    <w:rsid w:val="0036568F"/>
    <w:pPr>
      <w:spacing w:before="100" w:beforeAutospacing="1" w:after="100" w:afterAutospacing="1"/>
    </w:pPr>
  </w:style>
  <w:style w:type="paragraph" w:customStyle="1" w:styleId="ui-widget-header1">
    <w:name w:val="ui-widget-header1"/>
    <w:basedOn w:val="a3"/>
    <w:rsid w:val="0036568F"/>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36568F"/>
    <w:pPr>
      <w:spacing w:before="100" w:beforeAutospacing="1" w:after="100" w:afterAutospacing="1"/>
    </w:pPr>
  </w:style>
  <w:style w:type="paragraph" w:customStyle="1" w:styleId="ui-dialog-buttonpane2">
    <w:name w:val="ui-dialog-buttonpane2"/>
    <w:basedOn w:val="a3"/>
    <w:rsid w:val="0036568F"/>
  </w:style>
  <w:style w:type="paragraph" w:customStyle="1" w:styleId="special-label1">
    <w:name w:val="special-label1"/>
    <w:basedOn w:val="a3"/>
    <w:rsid w:val="0036568F"/>
    <w:pPr>
      <w:spacing w:before="100" w:beforeAutospacing="1" w:after="100" w:afterAutospacing="1"/>
    </w:pPr>
    <w:rPr>
      <w:color w:val="808080"/>
    </w:rPr>
  </w:style>
  <w:style w:type="paragraph" w:customStyle="1" w:styleId="special-query1">
    <w:name w:val="special-query1"/>
    <w:basedOn w:val="a3"/>
    <w:rsid w:val="0036568F"/>
    <w:pPr>
      <w:spacing w:before="100" w:beforeAutospacing="1" w:after="100" w:afterAutospacing="1"/>
    </w:pPr>
    <w:rPr>
      <w:i/>
      <w:iCs/>
      <w:color w:val="000000"/>
    </w:rPr>
  </w:style>
  <w:style w:type="paragraph" w:customStyle="1" w:styleId="special-hover1">
    <w:name w:val="special-hover1"/>
    <w:basedOn w:val="a3"/>
    <w:rsid w:val="0036568F"/>
    <w:pPr>
      <w:shd w:val="clear" w:color="auto" w:fill="C0C0C0"/>
      <w:spacing w:before="100" w:beforeAutospacing="1" w:after="100" w:afterAutospacing="1"/>
    </w:pPr>
  </w:style>
  <w:style w:type="paragraph" w:customStyle="1" w:styleId="special-label2">
    <w:name w:val="special-label2"/>
    <w:basedOn w:val="a3"/>
    <w:rsid w:val="0036568F"/>
    <w:pPr>
      <w:spacing w:before="100" w:beforeAutospacing="1" w:after="100" w:afterAutospacing="1"/>
    </w:pPr>
    <w:rPr>
      <w:color w:val="FFFFFF"/>
    </w:rPr>
  </w:style>
  <w:style w:type="paragraph" w:customStyle="1" w:styleId="special-query2">
    <w:name w:val="special-query2"/>
    <w:basedOn w:val="a3"/>
    <w:rsid w:val="0036568F"/>
    <w:pPr>
      <w:spacing w:before="100" w:beforeAutospacing="1" w:after="100" w:afterAutospacing="1"/>
    </w:pPr>
    <w:rPr>
      <w:color w:val="FFFFFF"/>
    </w:rPr>
  </w:style>
  <w:style w:type="paragraph" w:customStyle="1" w:styleId="mw-specialpage-summary1">
    <w:name w:val="mw-specialpage-summary1"/>
    <w:basedOn w:val="a3"/>
    <w:rsid w:val="0036568F"/>
    <w:pPr>
      <w:spacing w:before="100" w:beforeAutospacing="1" w:after="100" w:afterAutospacing="1"/>
    </w:pPr>
    <w:rPr>
      <w:vanish/>
    </w:rPr>
  </w:style>
  <w:style w:type="paragraph" w:customStyle="1" w:styleId="editsection1">
    <w:name w:val="editsection1"/>
    <w:basedOn w:val="a3"/>
    <w:rsid w:val="0036568F"/>
    <w:pPr>
      <w:spacing w:before="100" w:beforeAutospacing="1" w:after="100" w:afterAutospacing="1"/>
    </w:pPr>
    <w:rPr>
      <w:sz w:val="20"/>
      <w:szCs w:val="20"/>
    </w:rPr>
  </w:style>
  <w:style w:type="paragraph" w:customStyle="1" w:styleId="mw-headline1">
    <w:name w:val="mw-headline1"/>
    <w:basedOn w:val="a3"/>
    <w:rsid w:val="0036568F"/>
    <w:pPr>
      <w:spacing w:before="100" w:beforeAutospacing="1" w:after="100" w:afterAutospacing="1"/>
      <w:ind w:right="72"/>
    </w:pPr>
  </w:style>
  <w:style w:type="paragraph" w:customStyle="1" w:styleId="legendlike1">
    <w:name w:val="legendlike1"/>
    <w:basedOn w:val="a3"/>
    <w:rsid w:val="0036568F"/>
    <w:pPr>
      <w:spacing w:after="100" w:afterAutospacing="1"/>
    </w:pPr>
  </w:style>
  <w:style w:type="paragraph" w:customStyle="1" w:styleId="legendtextlike1">
    <w:name w:val="legendtextlike1"/>
    <w:basedOn w:val="a3"/>
    <w:rsid w:val="0036568F"/>
    <w:pPr>
      <w:shd w:val="clear" w:color="auto" w:fill="FFFFFF"/>
      <w:spacing w:before="100" w:beforeAutospacing="1" w:after="100" w:afterAutospacing="1"/>
    </w:pPr>
  </w:style>
  <w:style w:type="paragraph" w:customStyle="1" w:styleId="scrollbar1">
    <w:name w:val="scrollbar1"/>
    <w:basedOn w:val="a3"/>
    <w:rsid w:val="0036568F"/>
    <w:pPr>
      <w:spacing w:before="100" w:beforeAutospacing="1" w:after="100" w:afterAutospacing="1"/>
    </w:pPr>
  </w:style>
  <w:style w:type="paragraph" w:customStyle="1" w:styleId="scrollbarcontainer1">
    <w:name w:val="scrollbarcontainer1"/>
    <w:basedOn w:val="a3"/>
    <w:rsid w:val="0036568F"/>
    <w:pPr>
      <w:spacing w:before="100" w:beforeAutospacing="1" w:after="100" w:afterAutospacing="1"/>
    </w:pPr>
  </w:style>
  <w:style w:type="paragraph" w:customStyle="1" w:styleId="magnify1">
    <w:name w:val="magnify1"/>
    <w:basedOn w:val="a3"/>
    <w:rsid w:val="0036568F"/>
    <w:pPr>
      <w:spacing w:before="100" w:beforeAutospacing="1" w:after="100" w:afterAutospacing="1"/>
    </w:pPr>
    <w:rPr>
      <w:vanish/>
    </w:rPr>
  </w:style>
  <w:style w:type="paragraph" w:customStyle="1" w:styleId="infoboximage1">
    <w:name w:val="infoboximage1"/>
    <w:basedOn w:val="a3"/>
    <w:rsid w:val="0036568F"/>
    <w:pPr>
      <w:shd w:val="clear" w:color="auto" w:fill="FFFFFF"/>
      <w:spacing w:after="100" w:afterAutospacing="1"/>
      <w:jc w:val="center"/>
    </w:pPr>
    <w:rPr>
      <w:color w:val="000000"/>
    </w:rPr>
  </w:style>
  <w:style w:type="paragraph" w:customStyle="1" w:styleId="infoboxsoustitre1">
    <w:name w:val="infoboxsoustitre1"/>
    <w:basedOn w:val="a3"/>
    <w:rsid w:val="0036568F"/>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36568F"/>
    <w:pPr>
      <w:spacing w:before="100" w:beforeAutospacing="1" w:after="100" w:afterAutospacing="1"/>
    </w:pPr>
  </w:style>
  <w:style w:type="paragraph" w:customStyle="1" w:styleId="entete1">
    <w:name w:val="entete1"/>
    <w:basedOn w:val="a3"/>
    <w:rsid w:val="0036568F"/>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36568F"/>
    <w:pPr>
      <w:spacing w:before="100" w:beforeAutospacing="1" w:after="100" w:afterAutospacing="1"/>
      <w:jc w:val="center"/>
    </w:pPr>
    <w:rPr>
      <w:b/>
      <w:bCs/>
      <w:color w:val="000000"/>
    </w:rPr>
  </w:style>
  <w:style w:type="paragraph" w:customStyle="1" w:styleId="entete2">
    <w:name w:val="entete2"/>
    <w:basedOn w:val="a3"/>
    <w:rsid w:val="0036568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36568F"/>
    <w:pPr>
      <w:spacing w:before="100" w:beforeAutospacing="1" w:after="100" w:afterAutospacing="1"/>
    </w:pPr>
  </w:style>
  <w:style w:type="paragraph" w:customStyle="1" w:styleId="thumbinner1">
    <w:name w:val="thumbinner1"/>
    <w:basedOn w:val="a3"/>
    <w:rsid w:val="0036568F"/>
    <w:pPr>
      <w:spacing w:before="100" w:beforeAutospacing="1" w:after="100" w:afterAutospacing="1"/>
    </w:pPr>
  </w:style>
  <w:style w:type="paragraph" w:customStyle="1" w:styleId="thumb1">
    <w:name w:val="thumb1"/>
    <w:basedOn w:val="a3"/>
    <w:rsid w:val="0036568F"/>
    <w:pPr>
      <w:spacing w:before="100" w:beforeAutospacing="1" w:after="100" w:afterAutospacing="1"/>
    </w:pPr>
  </w:style>
  <w:style w:type="paragraph" w:customStyle="1" w:styleId="thumbcaption1">
    <w:name w:val="thumbcaption1"/>
    <w:basedOn w:val="a3"/>
    <w:rsid w:val="0036568F"/>
    <w:pPr>
      <w:spacing w:before="100" w:beforeAutospacing="1" w:after="100" w:afterAutospacing="1"/>
    </w:pPr>
    <w:rPr>
      <w:vanish/>
    </w:rPr>
  </w:style>
  <w:style w:type="paragraph" w:customStyle="1" w:styleId="legend1">
    <w:name w:val="legend1"/>
    <w:basedOn w:val="a3"/>
    <w:rsid w:val="0036568F"/>
    <w:pPr>
      <w:spacing w:before="75" w:after="120"/>
      <w:jc w:val="center"/>
    </w:pPr>
    <w:rPr>
      <w:sz w:val="22"/>
      <w:szCs w:val="22"/>
    </w:rPr>
  </w:style>
  <w:style w:type="paragraph" w:customStyle="1" w:styleId="image21">
    <w:name w:val="image21"/>
    <w:basedOn w:val="a3"/>
    <w:rsid w:val="0036568F"/>
    <w:pPr>
      <w:spacing w:before="100" w:beforeAutospacing="1" w:after="100" w:afterAutospacing="1"/>
      <w:jc w:val="center"/>
    </w:pPr>
  </w:style>
  <w:style w:type="paragraph" w:customStyle="1" w:styleId="bloc1">
    <w:name w:val="bloc1"/>
    <w:basedOn w:val="a3"/>
    <w:rsid w:val="0036568F"/>
    <w:pPr>
      <w:shd w:val="clear" w:color="auto" w:fill="DFEDFF"/>
      <w:spacing w:before="75" w:after="75" w:line="264" w:lineRule="atLeast"/>
      <w:jc w:val="center"/>
    </w:pPr>
    <w:rPr>
      <w:b/>
      <w:bCs/>
    </w:rPr>
  </w:style>
  <w:style w:type="paragraph" w:customStyle="1" w:styleId="bordered1">
    <w:name w:val="bordered1"/>
    <w:basedOn w:val="a3"/>
    <w:rsid w:val="0036568F"/>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36568F"/>
    <w:pPr>
      <w:shd w:val="clear" w:color="auto" w:fill="DFEDFF"/>
      <w:spacing w:before="75" w:after="75" w:line="15" w:lineRule="atLeast"/>
    </w:pPr>
    <w:rPr>
      <w:sz w:val="2"/>
      <w:szCs w:val="2"/>
    </w:rPr>
  </w:style>
  <w:style w:type="paragraph" w:customStyle="1" w:styleId="navbar1">
    <w:name w:val="navbar1"/>
    <w:basedOn w:val="a3"/>
    <w:rsid w:val="0036568F"/>
    <w:pPr>
      <w:jc w:val="right"/>
    </w:pPr>
    <w:rPr>
      <w:sz w:val="19"/>
      <w:szCs w:val="19"/>
    </w:rPr>
  </w:style>
  <w:style w:type="paragraph" w:customStyle="1" w:styleId="prevbloc1">
    <w:name w:val="prev_bloc1"/>
    <w:basedOn w:val="a3"/>
    <w:rsid w:val="0036568F"/>
    <w:pPr>
      <w:spacing w:before="100" w:beforeAutospacing="1" w:after="100" w:afterAutospacing="1"/>
    </w:pPr>
  </w:style>
  <w:style w:type="paragraph" w:customStyle="1" w:styleId="nextbloc1">
    <w:name w:val="next_bloc1"/>
    <w:basedOn w:val="a3"/>
    <w:rsid w:val="0036568F"/>
    <w:pPr>
      <w:spacing w:before="100" w:beforeAutospacing="1" w:after="100" w:afterAutospacing="1"/>
      <w:jc w:val="right"/>
    </w:pPr>
  </w:style>
  <w:style w:type="paragraph" w:customStyle="1" w:styleId="entete3">
    <w:name w:val="entete3"/>
    <w:basedOn w:val="a3"/>
    <w:rsid w:val="0036568F"/>
    <w:pPr>
      <w:spacing w:before="100" w:beforeAutospacing="1" w:after="100" w:afterAutospacing="1"/>
    </w:pPr>
  </w:style>
  <w:style w:type="paragraph" w:customStyle="1" w:styleId="bloc2">
    <w:name w:val="bloc2"/>
    <w:basedOn w:val="a3"/>
    <w:rsid w:val="0036568F"/>
    <w:pPr>
      <w:spacing w:before="100" w:beforeAutospacing="1" w:after="100" w:afterAutospacing="1"/>
    </w:pPr>
  </w:style>
  <w:style w:type="paragraph" w:customStyle="1" w:styleId="taxoboxclassification1">
    <w:name w:val="taxobox_classification1"/>
    <w:basedOn w:val="a3"/>
    <w:rsid w:val="0036568F"/>
    <w:pPr>
      <w:spacing w:before="100" w:beforeAutospacing="1" w:after="100" w:afterAutospacing="1"/>
    </w:pPr>
    <w:rPr>
      <w:i/>
      <w:iCs/>
    </w:rPr>
  </w:style>
  <w:style w:type="paragraph" w:customStyle="1" w:styleId="rnormal1">
    <w:name w:val="rnormal1"/>
    <w:basedOn w:val="a3"/>
    <w:rsid w:val="0036568F"/>
    <w:pPr>
      <w:spacing w:before="100" w:beforeAutospacing="1" w:after="100" w:afterAutospacing="1"/>
    </w:pPr>
  </w:style>
  <w:style w:type="paragraph" w:customStyle="1" w:styleId="imgtoogle1">
    <w:name w:val="img_toogle1"/>
    <w:basedOn w:val="a3"/>
    <w:rsid w:val="0036568F"/>
    <w:pPr>
      <w:spacing w:before="100" w:beforeAutospacing="1" w:after="100" w:afterAutospacing="1"/>
    </w:pPr>
  </w:style>
  <w:style w:type="paragraph" w:customStyle="1" w:styleId="atoogle1">
    <w:name w:val="a_toogle1"/>
    <w:basedOn w:val="a3"/>
    <w:rsid w:val="0036568F"/>
    <w:pPr>
      <w:spacing w:before="100" w:beforeAutospacing="1" w:after="100" w:afterAutospacing="1"/>
      <w:jc w:val="center"/>
    </w:pPr>
    <w:rPr>
      <w:sz w:val="23"/>
      <w:szCs w:val="23"/>
    </w:rPr>
  </w:style>
  <w:style w:type="paragraph" w:customStyle="1" w:styleId="geopoint1">
    <w:name w:val="geopoint1"/>
    <w:basedOn w:val="a3"/>
    <w:rsid w:val="0036568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36568F"/>
  </w:style>
  <w:style w:type="paragraph" w:customStyle="1" w:styleId="titre1">
    <w:name w:val="titre1"/>
    <w:basedOn w:val="a3"/>
    <w:rsid w:val="0036568F"/>
    <w:pPr>
      <w:spacing w:before="48" w:after="48"/>
      <w:jc w:val="center"/>
    </w:pPr>
  </w:style>
  <w:style w:type="paragraph" w:customStyle="1" w:styleId="e6e73">
    <w:name w:val="¶e6e7аголовок 3"/>
    <w:basedOn w:val="a3"/>
    <w:next w:val="a3"/>
    <w:rsid w:val="0036568F"/>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36568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36568F"/>
    <w:rPr>
      <w:sz w:val="17"/>
      <w:shd w:val="clear" w:color="auto" w:fill="FFFFFF"/>
    </w:rPr>
  </w:style>
  <w:style w:type="paragraph" w:customStyle="1" w:styleId="afffffffffff1">
    <w:name w:val="Подпись к таблице"/>
    <w:basedOn w:val="a3"/>
    <w:link w:val="afffffffffff0"/>
    <w:rsid w:val="0036568F"/>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36568F"/>
    <w:rPr>
      <w:sz w:val="14"/>
      <w:shd w:val="clear" w:color="auto" w:fill="FFFFFF"/>
    </w:rPr>
  </w:style>
  <w:style w:type="paragraph" w:customStyle="1" w:styleId="6b">
    <w:name w:val="Основной текст (6)"/>
    <w:basedOn w:val="a3"/>
    <w:link w:val="6a"/>
    <w:rsid w:val="0036568F"/>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36568F"/>
    <w:rPr>
      <w:sz w:val="22"/>
    </w:rPr>
  </w:style>
  <w:style w:type="character" w:customStyle="1" w:styleId="useremail">
    <w:name w:val="useremail"/>
    <w:rsid w:val="0036568F"/>
    <w:rPr>
      <w:b/>
      <w:color w:val="555555"/>
    </w:rPr>
  </w:style>
  <w:style w:type="character" w:customStyle="1" w:styleId="sel1">
    <w:name w:val="sel1"/>
    <w:rsid w:val="0036568F"/>
    <w:rPr>
      <w:shd w:val="clear" w:color="auto" w:fill="000000"/>
    </w:rPr>
  </w:style>
  <w:style w:type="character" w:customStyle="1" w:styleId="1ffffffa">
    <w:name w:val="Основной текст + Курсив1"/>
    <w:rsid w:val="0036568F"/>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36568F"/>
    <w:rPr>
      <w:rFonts w:ascii="Times New Roman" w:hAnsi="Times New Roman"/>
      <w:b/>
      <w:i/>
      <w:spacing w:val="0"/>
      <w:sz w:val="20"/>
    </w:rPr>
  </w:style>
  <w:style w:type="character" w:customStyle="1" w:styleId="sel11">
    <w:name w:val="sel11"/>
    <w:rsid w:val="0036568F"/>
    <w:rPr>
      <w:b/>
    </w:rPr>
  </w:style>
  <w:style w:type="character" w:customStyle="1" w:styleId="bodyouter">
    <w:name w:val="body_outer"/>
    <w:rsid w:val="0036568F"/>
  </w:style>
  <w:style w:type="character" w:customStyle="1" w:styleId="at3">
    <w:name w:val="at3"/>
    <w:rsid w:val="0036568F"/>
    <w:rPr>
      <w:b/>
      <w:i/>
      <w:color w:val="00008B"/>
      <w:u w:val="single"/>
    </w:rPr>
  </w:style>
  <w:style w:type="character" w:customStyle="1" w:styleId="417">
    <w:name w:val="Знак4 Знак Знак1"/>
    <w:locked/>
    <w:rsid w:val="0036568F"/>
    <w:rPr>
      <w:rFonts w:ascii="Arial" w:hAnsi="Arial"/>
      <w:b/>
      <w:kern w:val="32"/>
      <w:sz w:val="32"/>
      <w:lang w:val="ru-RU" w:eastAsia="ru-RU"/>
    </w:rPr>
  </w:style>
  <w:style w:type="character" w:customStyle="1" w:styleId="21f4">
    <w:name w:val="Знак2 Знак Знак1"/>
    <w:locked/>
    <w:rsid w:val="0036568F"/>
    <w:rPr>
      <w:b/>
      <w:sz w:val="27"/>
      <w:lang w:val="ru-RU" w:eastAsia="ru-RU"/>
    </w:rPr>
  </w:style>
  <w:style w:type="character" w:customStyle="1" w:styleId="ilad">
    <w:name w:val="il_ad"/>
    <w:rsid w:val="0036568F"/>
  </w:style>
  <w:style w:type="character" w:customStyle="1" w:styleId="tooltipextranews">
    <w:name w:val="tooltip_extranews"/>
    <w:rsid w:val="0036568F"/>
    <w:rPr>
      <w:rFonts w:ascii="Times New Roman" w:hAnsi="Times New Roman"/>
    </w:rPr>
  </w:style>
  <w:style w:type="character" w:customStyle="1" w:styleId="needref">
    <w:name w:val="need_ref"/>
    <w:rsid w:val="0036568F"/>
    <w:rPr>
      <w:rFonts w:ascii="Times New Roman" w:hAnsi="Times New Roman"/>
    </w:rPr>
  </w:style>
  <w:style w:type="character" w:customStyle="1" w:styleId="up">
    <w:name w:val="up"/>
    <w:rsid w:val="0036568F"/>
    <w:rPr>
      <w:rFonts w:ascii="Times New Roman" w:hAnsi="Times New Roman"/>
    </w:rPr>
  </w:style>
  <w:style w:type="character" w:customStyle="1" w:styleId="down">
    <w:name w:val="down"/>
    <w:rsid w:val="0036568F"/>
    <w:rPr>
      <w:rFonts w:ascii="Times New Roman" w:hAnsi="Times New Roman"/>
    </w:rPr>
  </w:style>
  <w:style w:type="character" w:customStyle="1" w:styleId="ref">
    <w:name w:val="ref"/>
    <w:rsid w:val="0036568F"/>
    <w:rPr>
      <w:rFonts w:ascii="Times New Roman" w:hAnsi="Times New Roman"/>
    </w:rPr>
  </w:style>
  <w:style w:type="character" w:customStyle="1" w:styleId="up1">
    <w:name w:val="up1"/>
    <w:rsid w:val="0036568F"/>
    <w:rPr>
      <w:rFonts w:ascii="Times New Roman" w:hAnsi="Times New Roman"/>
      <w:color w:val="0645AD"/>
    </w:rPr>
  </w:style>
  <w:style w:type="character" w:customStyle="1" w:styleId="down1">
    <w:name w:val="down1"/>
    <w:rsid w:val="0036568F"/>
    <w:rPr>
      <w:rFonts w:ascii="Times New Roman" w:hAnsi="Times New Roman"/>
      <w:color w:val="0645AD"/>
    </w:rPr>
  </w:style>
  <w:style w:type="character" w:customStyle="1" w:styleId="up2">
    <w:name w:val="up2"/>
    <w:rsid w:val="0036568F"/>
    <w:rPr>
      <w:rFonts w:ascii="Times New Roman" w:hAnsi="Times New Roman"/>
      <w:vanish/>
    </w:rPr>
  </w:style>
  <w:style w:type="character" w:customStyle="1" w:styleId="down2">
    <w:name w:val="down2"/>
    <w:rsid w:val="0036568F"/>
    <w:rPr>
      <w:rFonts w:ascii="Times New Roman" w:hAnsi="Times New Roman"/>
      <w:vanish/>
    </w:rPr>
  </w:style>
  <w:style w:type="character" w:customStyle="1" w:styleId="toctoggle">
    <w:name w:val="toctoggle"/>
    <w:rsid w:val="0036568F"/>
    <w:rPr>
      <w:rFonts w:ascii="Times New Roman" w:hAnsi="Times New Roman"/>
    </w:rPr>
  </w:style>
  <w:style w:type="character" w:customStyle="1" w:styleId="tocnumber">
    <w:name w:val="tocnumber"/>
    <w:rsid w:val="0036568F"/>
    <w:rPr>
      <w:rFonts w:ascii="Times New Roman" w:hAnsi="Times New Roman"/>
    </w:rPr>
  </w:style>
  <w:style w:type="character" w:customStyle="1" w:styleId="romain1">
    <w:name w:val="romain1"/>
    <w:rsid w:val="0036568F"/>
    <w:rPr>
      <w:rFonts w:ascii="Times New Roman" w:hAnsi="Times New Roman"/>
      <w:smallCaps/>
    </w:rPr>
  </w:style>
  <w:style w:type="character" w:customStyle="1" w:styleId="editsection2">
    <w:name w:val="editsection2"/>
    <w:rsid w:val="0036568F"/>
    <w:rPr>
      <w:rFonts w:ascii="Times New Roman" w:hAnsi="Times New Roman"/>
    </w:rPr>
  </w:style>
  <w:style w:type="character" w:customStyle="1" w:styleId="mw-headline2">
    <w:name w:val="mw-headline2"/>
    <w:rsid w:val="0036568F"/>
    <w:rPr>
      <w:rFonts w:ascii="Times New Roman" w:hAnsi="Times New Roman"/>
    </w:rPr>
  </w:style>
  <w:style w:type="character" w:customStyle="1" w:styleId="750">
    <w:name w:val="Основной текст (7)5"/>
    <w:rsid w:val="0036568F"/>
    <w:rPr>
      <w:rFonts w:ascii="Times New Roman" w:hAnsi="Times New Roman"/>
      <w:spacing w:val="0"/>
      <w:sz w:val="20"/>
    </w:rPr>
  </w:style>
  <w:style w:type="character" w:customStyle="1" w:styleId="term1">
    <w:name w:val="term1"/>
    <w:rsid w:val="0036568F"/>
    <w:rPr>
      <w:b/>
      <w:i/>
      <w:color w:val="121F48"/>
    </w:rPr>
  </w:style>
  <w:style w:type="character" w:customStyle="1" w:styleId="fontstyle290">
    <w:name w:val="fontstyle29"/>
    <w:rsid w:val="0036568F"/>
    <w:rPr>
      <w:rFonts w:ascii="Times New Roman" w:hAnsi="Times New Roman"/>
    </w:rPr>
  </w:style>
  <w:style w:type="character" w:customStyle="1" w:styleId="4c">
    <w:name w:val="Знак4 Знак Знак"/>
    <w:locked/>
    <w:rsid w:val="0036568F"/>
    <w:rPr>
      <w:rFonts w:ascii="Arial" w:hAnsi="Arial"/>
      <w:b/>
      <w:kern w:val="32"/>
      <w:sz w:val="32"/>
      <w:lang w:val="ru-RU" w:eastAsia="ru-RU"/>
    </w:rPr>
  </w:style>
  <w:style w:type="character" w:customStyle="1" w:styleId="2fff7">
    <w:name w:val="Знак2 Знак Знак"/>
    <w:semiHidden/>
    <w:locked/>
    <w:rsid w:val="0036568F"/>
    <w:rPr>
      <w:rFonts w:ascii="Arial" w:hAnsi="Arial"/>
      <w:b/>
      <w:sz w:val="26"/>
      <w:lang w:val="ru-RU" w:eastAsia="ru-RU"/>
    </w:rPr>
  </w:style>
  <w:style w:type="character" w:customStyle="1" w:styleId="-FN0">
    <w:name w:val="Текст сноски-FN Знак Знак Знак"/>
    <w:semiHidden/>
    <w:locked/>
    <w:rsid w:val="0036568F"/>
    <w:rPr>
      <w:lang w:eastAsia="ru-RU"/>
    </w:rPr>
  </w:style>
  <w:style w:type="character" w:customStyle="1" w:styleId="style50">
    <w:name w:val="style5"/>
    <w:rsid w:val="0036568F"/>
  </w:style>
  <w:style w:type="character" w:customStyle="1" w:styleId="721">
    <w:name w:val="Основной текст (7)2"/>
    <w:rsid w:val="0036568F"/>
    <w:rPr>
      <w:rFonts w:ascii="Times New Roman" w:hAnsi="Times New Roman"/>
      <w:spacing w:val="0"/>
      <w:sz w:val="20"/>
    </w:rPr>
  </w:style>
  <w:style w:type="character" w:customStyle="1" w:styleId="760">
    <w:name w:val="Основной текст (7)6"/>
    <w:rsid w:val="0036568F"/>
    <w:rPr>
      <w:rFonts w:ascii="Times New Roman" w:hAnsi="Times New Roman"/>
      <w:spacing w:val="0"/>
      <w:sz w:val="20"/>
    </w:rPr>
  </w:style>
  <w:style w:type="character" w:customStyle="1" w:styleId="Absatz-Standardschriftart">
    <w:name w:val="Absatz-Standardschriftart"/>
    <w:rsid w:val="0036568F"/>
  </w:style>
  <w:style w:type="character" w:customStyle="1" w:styleId="WW-Absatz-Standardschriftart">
    <w:name w:val="WW-Absatz-Standardschriftart"/>
    <w:rsid w:val="0036568F"/>
  </w:style>
  <w:style w:type="character" w:customStyle="1" w:styleId="FontStyle23">
    <w:name w:val="Font Style23"/>
    <w:rsid w:val="0036568F"/>
    <w:rPr>
      <w:rFonts w:ascii="Times New Roman" w:hAnsi="Times New Roman"/>
      <w:b/>
      <w:sz w:val="20"/>
    </w:rPr>
  </w:style>
  <w:style w:type="character" w:customStyle="1" w:styleId="b-serp-urlitem">
    <w:name w:val="b-serp-url__item"/>
    <w:rsid w:val="0036568F"/>
    <w:rPr>
      <w:rFonts w:ascii="Times New Roman" w:hAnsi="Times New Roman"/>
    </w:rPr>
  </w:style>
  <w:style w:type="character" w:customStyle="1" w:styleId="79">
    <w:name w:val="Основной текст (7)9"/>
    <w:rsid w:val="0036568F"/>
    <w:rPr>
      <w:rFonts w:ascii="Times New Roman" w:hAnsi="Times New Roman"/>
      <w:spacing w:val="0"/>
      <w:sz w:val="20"/>
    </w:rPr>
  </w:style>
  <w:style w:type="character" w:customStyle="1" w:styleId="afffffffffff2">
    <w:name w:val="пример"/>
    <w:rsid w:val="0036568F"/>
    <w:rPr>
      <w:rFonts w:ascii="Times New Roman" w:hAnsi="Times New Roman"/>
    </w:rPr>
  </w:style>
  <w:style w:type="character" w:customStyle="1" w:styleId="first-letter">
    <w:name w:val="first-letter"/>
    <w:rsid w:val="0036568F"/>
  </w:style>
  <w:style w:type="character" w:customStyle="1" w:styleId="indicateur-langue1">
    <w:name w:val="indicateur-langue1"/>
    <w:rsid w:val="0036568F"/>
    <w:rPr>
      <w:rFonts w:ascii="Courier New" w:hAnsi="Courier New"/>
      <w:b/>
      <w:sz w:val="24"/>
    </w:rPr>
  </w:style>
  <w:style w:type="character" w:customStyle="1" w:styleId="italique1">
    <w:name w:val="italique1"/>
    <w:rsid w:val="0036568F"/>
    <w:rPr>
      <w:i/>
    </w:rPr>
  </w:style>
  <w:style w:type="character" w:customStyle="1" w:styleId="hl21">
    <w:name w:val="hl21"/>
    <w:rsid w:val="0036568F"/>
    <w:rPr>
      <w:b/>
      <w:sz w:val="24"/>
    </w:rPr>
  </w:style>
  <w:style w:type="character" w:customStyle="1" w:styleId="m1">
    <w:name w:val="m1"/>
    <w:rsid w:val="0036568F"/>
    <w:rPr>
      <w:rFonts w:ascii="Tahoma" w:hAnsi="Tahoma"/>
      <w:sz w:val="18"/>
      <w:u w:val="none"/>
    </w:rPr>
  </w:style>
  <w:style w:type="character" w:customStyle="1" w:styleId="trd12">
    <w:name w:val="trd12"/>
    <w:rsid w:val="0036568F"/>
  </w:style>
  <w:style w:type="character" w:customStyle="1" w:styleId="mr1">
    <w:name w:val="mr1"/>
    <w:rsid w:val="0036568F"/>
    <w:rPr>
      <w:rFonts w:ascii="Tahoma" w:hAnsi="Tahoma"/>
      <w:color w:val="800000"/>
      <w:sz w:val="18"/>
      <w:u w:val="none"/>
    </w:rPr>
  </w:style>
  <w:style w:type="character" w:customStyle="1" w:styleId="trd121">
    <w:name w:val="trd121"/>
    <w:rsid w:val="0036568F"/>
    <w:rPr>
      <w:rFonts w:ascii="Arial" w:hAnsi="Arial"/>
      <w:b/>
      <w:color w:val="800000"/>
      <w:sz w:val="18"/>
      <w:u w:val="none"/>
    </w:rPr>
  </w:style>
  <w:style w:type="character" w:customStyle="1" w:styleId="hlnormal">
    <w:name w:val="hlnormal"/>
    <w:rsid w:val="0036568F"/>
  </w:style>
  <w:style w:type="character" w:customStyle="1" w:styleId="bod1">
    <w:name w:val="bod1"/>
    <w:rsid w:val="0036568F"/>
  </w:style>
  <w:style w:type="paragraph" w:customStyle="1" w:styleId="914">
    <w:name w:val="Знак91"/>
    <w:basedOn w:val="a3"/>
    <w:rsid w:val="0036568F"/>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36568F"/>
    <w:rPr>
      <w:rFonts w:ascii="Arial" w:hAnsi="Arial"/>
      <w:b/>
      <w:kern w:val="32"/>
      <w:sz w:val="32"/>
      <w:lang w:val="ru-RU" w:eastAsia="ru-RU"/>
    </w:rPr>
  </w:style>
  <w:style w:type="character" w:customStyle="1" w:styleId="2114">
    <w:name w:val="Знак2 Знак Знак11"/>
    <w:locked/>
    <w:rsid w:val="0036568F"/>
    <w:rPr>
      <w:b/>
      <w:sz w:val="27"/>
      <w:lang w:val="ru-RU" w:eastAsia="ru-RU"/>
    </w:rPr>
  </w:style>
  <w:style w:type="character" w:customStyle="1" w:styleId="422">
    <w:name w:val="Знак4 Знак Знак2"/>
    <w:locked/>
    <w:rsid w:val="0036568F"/>
    <w:rPr>
      <w:rFonts w:ascii="Arial" w:hAnsi="Arial"/>
      <w:b/>
      <w:kern w:val="32"/>
      <w:sz w:val="32"/>
      <w:lang w:val="ru-RU" w:eastAsia="ru-RU"/>
    </w:rPr>
  </w:style>
  <w:style w:type="character" w:customStyle="1" w:styleId="22b">
    <w:name w:val="Знак2 Знак Знак2"/>
    <w:locked/>
    <w:rsid w:val="0036568F"/>
    <w:rPr>
      <w:rFonts w:ascii="Arial" w:hAnsi="Arial"/>
      <w:b/>
      <w:sz w:val="26"/>
      <w:lang w:val="ru-RU" w:eastAsia="ru-RU"/>
    </w:rPr>
  </w:style>
  <w:style w:type="character" w:customStyle="1" w:styleId="spellingerror">
    <w:name w:val="spellingerror"/>
    <w:rsid w:val="0036568F"/>
  </w:style>
  <w:style w:type="character" w:customStyle="1" w:styleId="contextualspellingandgrammarerror">
    <w:name w:val="contextualspellingandgrammarerror"/>
    <w:rsid w:val="0036568F"/>
  </w:style>
  <w:style w:type="character" w:customStyle="1" w:styleId="normaltextrun1">
    <w:name w:val="normaltextrun1"/>
    <w:rsid w:val="0036568F"/>
  </w:style>
  <w:style w:type="character" w:customStyle="1" w:styleId="eop">
    <w:name w:val="eop"/>
    <w:rsid w:val="0036568F"/>
  </w:style>
  <w:style w:type="character" w:customStyle="1" w:styleId="PlainTextChar2">
    <w:name w:val="Plain Text Char2"/>
    <w:aliases w:val="Heading 12 Char1,Знак3 Char,Plain Text Char21,Heading 12 Char12"/>
    <w:locked/>
    <w:rsid w:val="0036568F"/>
    <w:rPr>
      <w:rFonts w:ascii="Courier New" w:hAnsi="Courier New"/>
      <w:sz w:val="20"/>
    </w:rPr>
  </w:style>
  <w:style w:type="character" w:customStyle="1" w:styleId="FontStyle182">
    <w:name w:val="Font Style182"/>
    <w:rsid w:val="0036568F"/>
    <w:rPr>
      <w:rFonts w:ascii="Times New Roman" w:hAnsi="Times New Roman"/>
      <w:sz w:val="18"/>
    </w:rPr>
  </w:style>
  <w:style w:type="character" w:customStyle="1" w:styleId="CommentTextChar2">
    <w:name w:val="Comment Text Char2"/>
    <w:locked/>
    <w:rsid w:val="0036568F"/>
  </w:style>
  <w:style w:type="character" w:customStyle="1" w:styleId="HeaderChar2">
    <w:name w:val="Header Char2"/>
    <w:locked/>
    <w:rsid w:val="0036568F"/>
    <w:rPr>
      <w:sz w:val="24"/>
    </w:rPr>
  </w:style>
  <w:style w:type="character" w:customStyle="1" w:styleId="FooterChar2">
    <w:name w:val="Footer Char2"/>
    <w:locked/>
    <w:rsid w:val="0036568F"/>
    <w:rPr>
      <w:sz w:val="24"/>
    </w:rPr>
  </w:style>
  <w:style w:type="character" w:customStyle="1" w:styleId="EndnoteTextChar2">
    <w:name w:val="Endnote Text Char2"/>
    <w:locked/>
    <w:rsid w:val="0036568F"/>
    <w:rPr>
      <w:color w:val="000000"/>
      <w:sz w:val="24"/>
    </w:rPr>
  </w:style>
  <w:style w:type="character" w:customStyle="1" w:styleId="MacroTextChar1">
    <w:name w:val="Macro Text Char1"/>
    <w:locked/>
    <w:rsid w:val="0036568F"/>
    <w:rPr>
      <w:rFonts w:ascii="Courier New" w:hAnsi="Courier New"/>
      <w:sz w:val="22"/>
      <w:lang w:val="en-US" w:eastAsia="en-US"/>
    </w:rPr>
  </w:style>
  <w:style w:type="character" w:customStyle="1" w:styleId="TitleChar2">
    <w:name w:val="Title Char2"/>
    <w:locked/>
    <w:rsid w:val="0036568F"/>
    <w:rPr>
      <w:sz w:val="24"/>
      <w:lang w:val="en-US"/>
    </w:rPr>
  </w:style>
  <w:style w:type="character" w:customStyle="1" w:styleId="SubtitleChar2">
    <w:name w:val="Subtitle Char2"/>
    <w:locked/>
    <w:rsid w:val="0036568F"/>
    <w:rPr>
      <w:rFonts w:ascii="PragmaticaCTT" w:hAnsi="PragmaticaCTT"/>
      <w:b/>
      <w:sz w:val="24"/>
    </w:rPr>
  </w:style>
  <w:style w:type="character" w:customStyle="1" w:styleId="BodyTextFirstIndentChar2">
    <w:name w:val="Body Text First Indent Char2"/>
    <w:locked/>
    <w:rsid w:val="0036568F"/>
    <w:rPr>
      <w:rFonts w:ascii="Times New Roman" w:hAnsi="Times New Roman"/>
      <w:sz w:val="24"/>
      <w:lang w:eastAsia="ru-RU"/>
    </w:rPr>
  </w:style>
  <w:style w:type="character" w:customStyle="1" w:styleId="BodyTextIndent2Char2">
    <w:name w:val="Body Text Indent 2 Char2"/>
    <w:locked/>
    <w:rsid w:val="0036568F"/>
    <w:rPr>
      <w:sz w:val="24"/>
    </w:rPr>
  </w:style>
  <w:style w:type="character" w:customStyle="1" w:styleId="BodyTextIndent3Char2">
    <w:name w:val="Body Text Indent 3 Char2"/>
    <w:locked/>
    <w:rsid w:val="0036568F"/>
    <w:rPr>
      <w:sz w:val="16"/>
    </w:rPr>
  </w:style>
  <w:style w:type="character" w:customStyle="1" w:styleId="DocumentMapChar2">
    <w:name w:val="Document Map Char2"/>
    <w:locked/>
    <w:rsid w:val="0036568F"/>
    <w:rPr>
      <w:rFonts w:ascii="Tahoma" w:hAnsi="Tahoma"/>
    </w:rPr>
  </w:style>
  <w:style w:type="character" w:customStyle="1" w:styleId="BalloonTextChar2">
    <w:name w:val="Balloon Text Char2"/>
    <w:locked/>
    <w:rsid w:val="0036568F"/>
    <w:rPr>
      <w:rFonts w:ascii="Tahoma" w:hAnsi="Tahoma"/>
      <w:sz w:val="16"/>
    </w:rPr>
  </w:style>
  <w:style w:type="character" w:customStyle="1" w:styleId="NoSpacingChar3">
    <w:name w:val="No Spacing Char3"/>
    <w:locked/>
    <w:rsid w:val="0036568F"/>
    <w:rPr>
      <w:sz w:val="22"/>
      <w:lang w:val="en-US" w:eastAsia="en-US"/>
    </w:rPr>
  </w:style>
  <w:style w:type="paragraph" w:customStyle="1" w:styleId="12d">
    <w:name w:val="Подзаголовок12"/>
    <w:basedOn w:val="a3"/>
    <w:rsid w:val="0036568F"/>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36568F"/>
    <w:rPr>
      <w:rFonts w:ascii="Times New Roman" w:hAnsi="Times New Roman"/>
      <w:sz w:val="24"/>
      <w:lang w:val="en-US"/>
    </w:rPr>
  </w:style>
  <w:style w:type="character" w:customStyle="1" w:styleId="1ffffffb">
    <w:name w:val="Заголовок Знак1"/>
    <w:rsid w:val="0036568F"/>
    <w:rPr>
      <w:rFonts w:ascii="Calibri Light" w:hAnsi="Calibri Light"/>
      <w:spacing w:val="-10"/>
      <w:kern w:val="28"/>
      <w:sz w:val="56"/>
      <w:lang w:eastAsia="ru-RU"/>
    </w:rPr>
  </w:style>
  <w:style w:type="character" w:customStyle="1" w:styleId="QuoteChar4">
    <w:name w:val="Quote Char4"/>
    <w:link w:val="22c"/>
    <w:locked/>
    <w:rsid w:val="0036568F"/>
    <w:rPr>
      <w:i/>
      <w:color w:val="000000"/>
    </w:rPr>
  </w:style>
  <w:style w:type="paragraph" w:customStyle="1" w:styleId="22c">
    <w:name w:val="Цитата 22"/>
    <w:basedOn w:val="a3"/>
    <w:next w:val="a3"/>
    <w:link w:val="QuoteChar4"/>
    <w:rsid w:val="0036568F"/>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36568F"/>
    <w:rPr>
      <w:rFonts w:ascii="Calibri" w:hAnsi="Calibri" w:cs="Times New Roman"/>
      <w:i/>
      <w:color w:val="000000"/>
      <w:sz w:val="20"/>
      <w:szCs w:val="20"/>
    </w:rPr>
  </w:style>
  <w:style w:type="character" w:customStyle="1" w:styleId="IntenseQuoteChar4">
    <w:name w:val="Intense Quote Char4"/>
    <w:link w:val="2fff8"/>
    <w:locked/>
    <w:rsid w:val="0036568F"/>
    <w:rPr>
      <w:b/>
      <w:i/>
      <w:color w:val="4F81BD"/>
    </w:rPr>
  </w:style>
  <w:style w:type="paragraph" w:customStyle="1" w:styleId="2fff8">
    <w:name w:val="Выделенная цитата2"/>
    <w:basedOn w:val="a3"/>
    <w:next w:val="a3"/>
    <w:link w:val="IntenseQuoteChar4"/>
    <w:rsid w:val="0036568F"/>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36568F"/>
    <w:rPr>
      <w:rFonts w:ascii="Calibri" w:hAnsi="Calibri" w:cs="Times New Roman"/>
      <w:b/>
      <w:i/>
      <w:color w:val="4F81BD"/>
      <w:sz w:val="20"/>
      <w:szCs w:val="20"/>
    </w:rPr>
  </w:style>
  <w:style w:type="character" w:customStyle="1" w:styleId="5510">
    <w:name w:val="Знак Знак551"/>
    <w:locked/>
    <w:rsid w:val="0036568F"/>
    <w:rPr>
      <w:sz w:val="24"/>
      <w:lang w:val="ru-RU" w:eastAsia="ru-RU"/>
    </w:rPr>
  </w:style>
  <w:style w:type="character" w:customStyle="1" w:styleId="6510">
    <w:name w:val="Знак Знак651"/>
    <w:locked/>
    <w:rsid w:val="0036568F"/>
    <w:rPr>
      <w:b/>
      <w:sz w:val="27"/>
      <w:lang w:val="ru-RU" w:eastAsia="ru-RU"/>
    </w:rPr>
  </w:style>
  <w:style w:type="character" w:customStyle="1" w:styleId="6410">
    <w:name w:val="Знак Знак641"/>
    <w:locked/>
    <w:rsid w:val="0036568F"/>
    <w:rPr>
      <w:b/>
      <w:sz w:val="28"/>
      <w:lang w:val="ru-RU" w:eastAsia="ru-RU"/>
    </w:rPr>
  </w:style>
  <w:style w:type="character" w:customStyle="1" w:styleId="631">
    <w:name w:val="Знак Знак631"/>
    <w:locked/>
    <w:rsid w:val="0036568F"/>
    <w:rPr>
      <w:b/>
      <w:i/>
      <w:sz w:val="26"/>
      <w:lang w:val="ru-RU" w:eastAsia="ru-RU"/>
    </w:rPr>
  </w:style>
  <w:style w:type="character" w:customStyle="1" w:styleId="6210">
    <w:name w:val="Знак Знак621"/>
    <w:locked/>
    <w:rsid w:val="0036568F"/>
    <w:rPr>
      <w:sz w:val="24"/>
      <w:lang w:val="ru-RU" w:eastAsia="ru-RU"/>
    </w:rPr>
  </w:style>
  <w:style w:type="character" w:customStyle="1" w:styleId="6010">
    <w:name w:val="Знак Знак601"/>
    <w:locked/>
    <w:rsid w:val="0036568F"/>
    <w:rPr>
      <w:i/>
      <w:sz w:val="24"/>
      <w:lang w:val="ru-RU" w:eastAsia="ru-RU"/>
    </w:rPr>
  </w:style>
  <w:style w:type="character" w:customStyle="1" w:styleId="591">
    <w:name w:val="Знак Знак591"/>
    <w:locked/>
    <w:rsid w:val="0036568F"/>
    <w:rPr>
      <w:rFonts w:ascii="Arial" w:hAnsi="Arial"/>
      <w:sz w:val="22"/>
      <w:lang w:val="ru-RU" w:eastAsia="ru-RU"/>
    </w:rPr>
  </w:style>
  <w:style w:type="character" w:customStyle="1" w:styleId="5810">
    <w:name w:val="Знак Знак581"/>
    <w:locked/>
    <w:rsid w:val="0036568F"/>
    <w:rPr>
      <w:rFonts w:ascii="Courier New" w:hAnsi="Courier New"/>
      <w:lang w:val="ru-RU" w:eastAsia="ru-RU"/>
    </w:rPr>
  </w:style>
  <w:style w:type="character" w:customStyle="1" w:styleId="5710">
    <w:name w:val="Знак Знак571"/>
    <w:locked/>
    <w:rsid w:val="0036568F"/>
    <w:rPr>
      <w:lang w:val="ru-RU" w:eastAsia="ru-RU"/>
    </w:rPr>
  </w:style>
  <w:style w:type="character" w:customStyle="1" w:styleId="5610">
    <w:name w:val="Знак Знак561"/>
    <w:locked/>
    <w:rsid w:val="0036568F"/>
    <w:rPr>
      <w:sz w:val="24"/>
      <w:lang w:val="ru-RU" w:eastAsia="ru-RU"/>
    </w:rPr>
  </w:style>
  <w:style w:type="character" w:customStyle="1" w:styleId="5410">
    <w:name w:val="Знак Знак541"/>
    <w:locked/>
    <w:rsid w:val="0036568F"/>
    <w:rPr>
      <w:sz w:val="24"/>
      <w:lang w:val="en-US" w:eastAsia="ru-RU"/>
    </w:rPr>
  </w:style>
  <w:style w:type="character" w:customStyle="1" w:styleId="6710">
    <w:name w:val="Знак Знак671"/>
    <w:rsid w:val="0036568F"/>
    <w:rPr>
      <w:rFonts w:ascii="Arial" w:hAnsi="Arial"/>
      <w:b/>
      <w:sz w:val="26"/>
    </w:rPr>
  </w:style>
  <w:style w:type="character" w:customStyle="1" w:styleId="6610">
    <w:name w:val="Знак Знак661"/>
    <w:rsid w:val="0036568F"/>
    <w:rPr>
      <w:b/>
      <w:sz w:val="28"/>
    </w:rPr>
  </w:style>
  <w:style w:type="character" w:customStyle="1" w:styleId="7010">
    <w:name w:val="Знак Знак701"/>
    <w:rsid w:val="0036568F"/>
    <w:rPr>
      <w:rFonts w:ascii="Arial" w:hAnsi="Arial"/>
      <w:b/>
      <w:sz w:val="26"/>
    </w:rPr>
  </w:style>
  <w:style w:type="character" w:customStyle="1" w:styleId="691">
    <w:name w:val="Знак Знак691"/>
    <w:rsid w:val="0036568F"/>
    <w:rPr>
      <w:b/>
      <w:sz w:val="28"/>
    </w:rPr>
  </w:style>
  <w:style w:type="character" w:customStyle="1" w:styleId="681">
    <w:name w:val="Знак Знак681"/>
    <w:rsid w:val="0036568F"/>
    <w:rPr>
      <w:b/>
      <w:i/>
      <w:sz w:val="26"/>
    </w:rPr>
  </w:style>
  <w:style w:type="character" w:customStyle="1" w:styleId="2fff9">
    <w:name w:val="Текст сноски Знак2"/>
    <w:semiHidden/>
    <w:rsid w:val="0036568F"/>
    <w:rPr>
      <w:rFonts w:ascii="Times New Roman" w:hAnsi="Times New Roman"/>
      <w:sz w:val="20"/>
    </w:rPr>
  </w:style>
  <w:style w:type="paragraph" w:customStyle="1" w:styleId="3fd">
    <w:name w:val="3"/>
    <w:basedOn w:val="a3"/>
    <w:next w:val="114"/>
    <w:rsid w:val="0036568F"/>
    <w:pPr>
      <w:jc w:val="center"/>
    </w:pPr>
    <w:rPr>
      <w:sz w:val="28"/>
      <w:lang w:val="en-US"/>
    </w:rPr>
  </w:style>
  <w:style w:type="paragraph" w:customStyle="1" w:styleId="3fe">
    <w:name w:val="Абзац списка3"/>
    <w:basedOn w:val="a3"/>
    <w:link w:val="ListParagraphChar3"/>
    <w:rsid w:val="0036568F"/>
    <w:pPr>
      <w:ind w:left="708"/>
    </w:pPr>
    <w:rPr>
      <w:sz w:val="20"/>
      <w:szCs w:val="20"/>
    </w:rPr>
  </w:style>
  <w:style w:type="character" w:customStyle="1" w:styleId="ListParagraphChar3">
    <w:name w:val="List Paragraph Char3"/>
    <w:link w:val="3fe"/>
    <w:locked/>
    <w:rsid w:val="0036568F"/>
    <w:rPr>
      <w:rFonts w:ascii="Times New Roman" w:eastAsia="Times New Roman" w:hAnsi="Times New Roman" w:cs="Times New Roman"/>
      <w:sz w:val="20"/>
      <w:szCs w:val="20"/>
      <w:lang w:eastAsia="ru-RU"/>
    </w:rPr>
  </w:style>
  <w:style w:type="paragraph" w:customStyle="1" w:styleId="5a">
    <w:name w:val="Обычный5"/>
    <w:rsid w:val="0036568F"/>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36568F"/>
    <w:rPr>
      <w:rFonts w:ascii="Times New Roman" w:hAnsi="Times New Roman"/>
    </w:rPr>
  </w:style>
  <w:style w:type="paragraph" w:customStyle="1" w:styleId="msonormal0">
    <w:name w:val="msonormal"/>
    <w:basedOn w:val="a3"/>
    <w:rsid w:val="0036568F"/>
    <w:pPr>
      <w:spacing w:before="100" w:beforeAutospacing="1" w:after="100" w:afterAutospacing="1"/>
    </w:pPr>
  </w:style>
  <w:style w:type="table" w:customStyle="1" w:styleId="2fffa">
    <w:name w:val="Сетка таблицы2"/>
    <w:rsid w:val="0036568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36568F"/>
    <w:rPr>
      <w:lang w:val="en-US"/>
    </w:rPr>
  </w:style>
  <w:style w:type="paragraph" w:customStyle="1" w:styleId="2fffb">
    <w:name w:val="Без интервала2"/>
    <w:link w:val="NoSpacingChar2"/>
    <w:rsid w:val="0036568F"/>
    <w:pPr>
      <w:spacing w:beforeAutospacing="1" w:after="0" w:afterAutospacing="1" w:line="240" w:lineRule="auto"/>
    </w:pPr>
    <w:rPr>
      <w:lang w:val="en-US"/>
    </w:rPr>
  </w:style>
  <w:style w:type="paragraph" w:customStyle="1" w:styleId="21f5">
    <w:name w:val="Обычный21"/>
    <w:rsid w:val="0036568F"/>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36568F"/>
    <w:rPr>
      <w:color w:val="808080"/>
    </w:rPr>
  </w:style>
  <w:style w:type="character" w:customStyle="1" w:styleId="2fffd">
    <w:name w:val="Слабое выделение2"/>
    <w:rsid w:val="0036568F"/>
    <w:rPr>
      <w:i/>
      <w:color w:val="808080"/>
    </w:rPr>
  </w:style>
  <w:style w:type="character" w:customStyle="1" w:styleId="2fffe">
    <w:name w:val="Сильное выделение2"/>
    <w:rsid w:val="0036568F"/>
    <w:rPr>
      <w:b/>
      <w:i/>
      <w:color w:val="4F81BD"/>
    </w:rPr>
  </w:style>
  <w:style w:type="character" w:customStyle="1" w:styleId="2ffff">
    <w:name w:val="Слабая ссылка2"/>
    <w:rsid w:val="0036568F"/>
    <w:rPr>
      <w:smallCaps/>
      <w:color w:val="C0504D"/>
      <w:u w:val="single"/>
    </w:rPr>
  </w:style>
  <w:style w:type="character" w:customStyle="1" w:styleId="2ffff0">
    <w:name w:val="Сильная ссылка2"/>
    <w:rsid w:val="0036568F"/>
    <w:rPr>
      <w:b/>
      <w:smallCaps/>
      <w:color w:val="C0504D"/>
      <w:spacing w:val="5"/>
      <w:u w:val="single"/>
    </w:rPr>
  </w:style>
  <w:style w:type="character" w:customStyle="1" w:styleId="2ffff1">
    <w:name w:val="Название книги2"/>
    <w:rsid w:val="0036568F"/>
    <w:rPr>
      <w:b/>
      <w:smallCaps/>
      <w:spacing w:val="5"/>
    </w:rPr>
  </w:style>
  <w:style w:type="paragraph" w:customStyle="1" w:styleId="2ffff2">
    <w:name w:val="Заголовок оглавления2"/>
    <w:basedOn w:val="11"/>
    <w:next w:val="a3"/>
    <w:rsid w:val="0036568F"/>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36568F"/>
    <w:pPr>
      <w:jc w:val="center"/>
    </w:pPr>
    <w:rPr>
      <w:sz w:val="20"/>
      <w:szCs w:val="20"/>
      <w:lang w:val="en-US"/>
    </w:rPr>
  </w:style>
  <w:style w:type="character" w:customStyle="1" w:styleId="3ff">
    <w:name w:val="Название Знак3"/>
    <w:link w:val="83"/>
    <w:locked/>
    <w:rsid w:val="0036568F"/>
    <w:rPr>
      <w:rFonts w:ascii="Times New Roman" w:eastAsia="Times New Roman" w:hAnsi="Times New Roman" w:cs="Times New Roman"/>
      <w:sz w:val="20"/>
      <w:szCs w:val="20"/>
      <w:lang w:val="en-US" w:eastAsia="ru-RU"/>
    </w:rPr>
  </w:style>
  <w:style w:type="paragraph" w:customStyle="1" w:styleId="31e">
    <w:name w:val="Абзац списка31"/>
    <w:basedOn w:val="a3"/>
    <w:rsid w:val="0036568F"/>
    <w:pPr>
      <w:ind w:left="708"/>
    </w:pPr>
    <w:rPr>
      <w:sz w:val="20"/>
      <w:szCs w:val="20"/>
    </w:rPr>
  </w:style>
  <w:style w:type="character" w:customStyle="1" w:styleId="21f6">
    <w:name w:val="Слабое выделение21"/>
    <w:rsid w:val="0036568F"/>
    <w:rPr>
      <w:i/>
      <w:color w:val="808080"/>
    </w:rPr>
  </w:style>
  <w:style w:type="paragraph" w:customStyle="1" w:styleId="516">
    <w:name w:val="Обычный51"/>
    <w:basedOn w:val="a3"/>
    <w:rsid w:val="0036568F"/>
    <w:pPr>
      <w:spacing w:before="100" w:beforeAutospacing="1" w:after="100" w:afterAutospacing="1"/>
    </w:pPr>
  </w:style>
  <w:style w:type="paragraph" w:customStyle="1" w:styleId="21f7">
    <w:name w:val="Без интервала21"/>
    <w:rsid w:val="0036568F"/>
    <w:pPr>
      <w:spacing w:after="0" w:line="240" w:lineRule="auto"/>
    </w:pPr>
    <w:rPr>
      <w:rFonts w:ascii="Calibri" w:eastAsia="Times New Roman" w:hAnsi="Calibri" w:cs="Times New Roman"/>
      <w:lang w:val="en-US"/>
    </w:rPr>
  </w:style>
  <w:style w:type="character" w:customStyle="1" w:styleId="21f8">
    <w:name w:val="Сильное выделение21"/>
    <w:rsid w:val="0036568F"/>
    <w:rPr>
      <w:b/>
      <w:i/>
      <w:color w:val="4F81BD"/>
    </w:rPr>
  </w:style>
  <w:style w:type="paragraph" w:customStyle="1" w:styleId="2ffff3">
    <w:name w:val="Подзаголовок2"/>
    <w:basedOn w:val="a3"/>
    <w:rsid w:val="0036568F"/>
    <w:pPr>
      <w:spacing w:line="312" w:lineRule="auto"/>
    </w:pPr>
    <w:rPr>
      <w:rFonts w:ascii="Arial" w:hAnsi="Arial" w:cs="Arial"/>
      <w:b/>
      <w:bCs/>
      <w:color w:val="000000"/>
      <w:sz w:val="20"/>
      <w:szCs w:val="20"/>
    </w:rPr>
  </w:style>
  <w:style w:type="paragraph" w:customStyle="1" w:styleId="6c">
    <w:name w:val="Обычный6"/>
    <w:basedOn w:val="a3"/>
    <w:rsid w:val="0036568F"/>
    <w:pPr>
      <w:spacing w:before="100" w:beforeAutospacing="1" w:after="100" w:afterAutospacing="1"/>
    </w:pPr>
  </w:style>
  <w:style w:type="paragraph" w:customStyle="1" w:styleId="3ff0">
    <w:name w:val="Подзаголовок3"/>
    <w:basedOn w:val="a3"/>
    <w:rsid w:val="0036568F"/>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36568F"/>
    <w:rPr>
      <w:rFonts w:ascii="Courier New" w:hAnsi="Courier New"/>
      <w:sz w:val="20"/>
    </w:rPr>
  </w:style>
  <w:style w:type="character" w:customStyle="1" w:styleId="3311">
    <w:name w:val="Знак3 Знак Знак Знак31"/>
    <w:locked/>
    <w:rsid w:val="0036568F"/>
    <w:rPr>
      <w:rFonts w:ascii="Arial" w:hAnsi="Arial"/>
      <w:b/>
      <w:kern w:val="32"/>
      <w:sz w:val="32"/>
    </w:rPr>
  </w:style>
  <w:style w:type="character" w:customStyle="1" w:styleId="353">
    <w:name w:val="Знак3 Знак Знак5 Знак Знак"/>
    <w:semiHidden/>
    <w:locked/>
    <w:rsid w:val="0036568F"/>
    <w:rPr>
      <w:rFonts w:ascii="Courier New" w:hAnsi="Courier New"/>
      <w:color w:val="000000"/>
      <w:sz w:val="24"/>
    </w:rPr>
  </w:style>
  <w:style w:type="paragraph" w:customStyle="1" w:styleId="3ff1">
    <w:name w:val="Без интервала3"/>
    <w:rsid w:val="0036568F"/>
    <w:pPr>
      <w:spacing w:after="0" w:line="240" w:lineRule="auto"/>
    </w:pPr>
    <w:rPr>
      <w:rFonts w:ascii="Calibri" w:eastAsia="Times New Roman" w:hAnsi="Calibri" w:cs="Times New Roman"/>
      <w:lang w:val="en-US"/>
    </w:rPr>
  </w:style>
  <w:style w:type="character" w:customStyle="1" w:styleId="172">
    <w:name w:val="Знак Знак172"/>
    <w:locked/>
    <w:rsid w:val="0036568F"/>
    <w:rPr>
      <w:sz w:val="16"/>
    </w:rPr>
  </w:style>
  <w:style w:type="paragraph" w:customStyle="1" w:styleId="233">
    <w:name w:val="Основной текст 23"/>
    <w:basedOn w:val="a3"/>
    <w:rsid w:val="0036568F"/>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36568F"/>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36568F"/>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36568F"/>
    <w:rPr>
      <w:rFonts w:ascii="Times New Roman" w:hAnsi="Times New Roman"/>
      <w:b/>
      <w:i/>
      <w:sz w:val="26"/>
    </w:rPr>
  </w:style>
  <w:style w:type="character" w:customStyle="1" w:styleId="Heading6Char1">
    <w:name w:val="Heading 6 Char1"/>
    <w:locked/>
    <w:rsid w:val="0036568F"/>
    <w:rPr>
      <w:rFonts w:ascii="Times New Roman" w:hAnsi="Times New Roman"/>
      <w:b/>
      <w:lang w:eastAsia="ru-RU"/>
    </w:rPr>
  </w:style>
  <w:style w:type="character" w:customStyle="1" w:styleId="Heading7Char1">
    <w:name w:val="Heading 7 Char1"/>
    <w:locked/>
    <w:rsid w:val="0036568F"/>
    <w:rPr>
      <w:rFonts w:ascii="Times New Roman" w:hAnsi="Times New Roman"/>
      <w:sz w:val="20"/>
      <w:lang w:eastAsia="ru-RU"/>
    </w:rPr>
  </w:style>
  <w:style w:type="character" w:customStyle="1" w:styleId="Heading8Char1">
    <w:name w:val="Heading 8 Char1"/>
    <w:locked/>
    <w:rsid w:val="0036568F"/>
    <w:rPr>
      <w:rFonts w:ascii="Calibri" w:hAnsi="Calibri"/>
      <w:i/>
      <w:sz w:val="24"/>
    </w:rPr>
  </w:style>
  <w:style w:type="character" w:customStyle="1" w:styleId="Heading9Char1">
    <w:name w:val="Heading 9 Char1"/>
    <w:locked/>
    <w:rsid w:val="0036568F"/>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36568F"/>
    <w:rPr>
      <w:rFonts w:ascii="Times New Roman" w:hAnsi="Times New Roman"/>
      <w:sz w:val="24"/>
    </w:rPr>
  </w:style>
  <w:style w:type="character" w:customStyle="1" w:styleId="BodyText3Char2">
    <w:name w:val="Body Text 3 Char2"/>
    <w:aliases w:val="Знак5 Char2"/>
    <w:locked/>
    <w:rsid w:val="0036568F"/>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36568F"/>
    <w:rPr>
      <w:rFonts w:ascii="Courier New" w:hAnsi="Courier New"/>
      <w:color w:val="000000"/>
      <w:sz w:val="24"/>
    </w:rPr>
  </w:style>
  <w:style w:type="character" w:customStyle="1" w:styleId="BodyTextFirstIndent2Char2">
    <w:name w:val="Body Text First Indent 2 Char2"/>
    <w:locked/>
    <w:rsid w:val="0036568F"/>
    <w:rPr>
      <w:rFonts w:ascii="Times New Roman" w:hAnsi="Times New Roman"/>
      <w:sz w:val="24"/>
      <w:lang w:eastAsia="ru-RU"/>
    </w:rPr>
  </w:style>
  <w:style w:type="character" w:customStyle="1" w:styleId="HTMLPreformattedChar1">
    <w:name w:val="HTML Preformatted Char1"/>
    <w:locked/>
    <w:rsid w:val="0036568F"/>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36568F"/>
    <w:rPr>
      <w:rFonts w:ascii="Cambria" w:hAnsi="Cambria"/>
      <w:b/>
      <w:kern w:val="32"/>
      <w:sz w:val="32"/>
    </w:rPr>
  </w:style>
  <w:style w:type="character" w:customStyle="1" w:styleId="Heading3Char2">
    <w:name w:val="Heading 3 Char2"/>
    <w:aliases w:val="Знак2 Char3,Heading 3 Char21"/>
    <w:locked/>
    <w:rsid w:val="0036568F"/>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36568F"/>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36568F"/>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36568F"/>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36568F"/>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36568F"/>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36568F"/>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36568F"/>
    <w:rPr>
      <w:sz w:val="24"/>
    </w:rPr>
  </w:style>
  <w:style w:type="character" w:customStyle="1" w:styleId="3120">
    <w:name w:val="Основной текст 3 Знак12"/>
    <w:aliases w:val="Знак5 Знак11"/>
    <w:rsid w:val="0036568F"/>
    <w:rPr>
      <w:sz w:val="16"/>
    </w:rPr>
  </w:style>
  <w:style w:type="character" w:customStyle="1" w:styleId="3140">
    <w:name w:val="Основной текст 3 Знак14"/>
    <w:aliases w:val="Знак5 Знак12,Знак5 Знак13"/>
    <w:semiHidden/>
    <w:rsid w:val="0036568F"/>
    <w:rPr>
      <w:sz w:val="16"/>
    </w:rPr>
  </w:style>
  <w:style w:type="character" w:customStyle="1" w:styleId="CommentSubjectChar3">
    <w:name w:val="Comment Subject Char3"/>
    <w:locked/>
    <w:rsid w:val="0036568F"/>
    <w:rPr>
      <w:sz w:val="16"/>
    </w:rPr>
  </w:style>
  <w:style w:type="character" w:customStyle="1" w:styleId="1200">
    <w:name w:val="Тема примечания Знак120"/>
    <w:semiHidden/>
    <w:rsid w:val="0036568F"/>
    <w:rPr>
      <w:rFonts w:ascii="Times New Roman" w:hAnsi="Times New Roman"/>
      <w:b/>
      <w:sz w:val="20"/>
      <w:lang w:val="ru-RU" w:eastAsia="ru-RU"/>
    </w:rPr>
  </w:style>
  <w:style w:type="character" w:customStyle="1" w:styleId="1190">
    <w:name w:val="Тема примечания Знак119"/>
    <w:semiHidden/>
    <w:rsid w:val="0036568F"/>
    <w:rPr>
      <w:rFonts w:ascii="Times New Roman" w:hAnsi="Times New Roman"/>
      <w:b/>
      <w:sz w:val="20"/>
      <w:lang w:val="ru-RU" w:eastAsia="ru-RU"/>
    </w:rPr>
  </w:style>
  <w:style w:type="character" w:customStyle="1" w:styleId="1180">
    <w:name w:val="Тема примечания Знак118"/>
    <w:semiHidden/>
    <w:rsid w:val="0036568F"/>
    <w:rPr>
      <w:rFonts w:ascii="Times New Roman" w:hAnsi="Times New Roman"/>
      <w:b/>
      <w:sz w:val="20"/>
      <w:lang w:val="ru-RU" w:eastAsia="ru-RU"/>
    </w:rPr>
  </w:style>
  <w:style w:type="character" w:customStyle="1" w:styleId="1170">
    <w:name w:val="Тема примечания Знак117"/>
    <w:rsid w:val="0036568F"/>
    <w:rPr>
      <w:rFonts w:ascii="Times New Roman" w:hAnsi="Times New Roman"/>
      <w:b/>
      <w:sz w:val="20"/>
      <w:lang w:val="ru-RU" w:eastAsia="ru-RU"/>
    </w:rPr>
  </w:style>
  <w:style w:type="character" w:customStyle="1" w:styleId="1160">
    <w:name w:val="Тема примечания Знак116"/>
    <w:semiHidden/>
    <w:rsid w:val="0036568F"/>
    <w:rPr>
      <w:rFonts w:ascii="Times New Roman" w:hAnsi="Times New Roman"/>
      <w:b/>
      <w:sz w:val="20"/>
      <w:lang w:val="ru-RU" w:eastAsia="ru-RU"/>
    </w:rPr>
  </w:style>
  <w:style w:type="character" w:customStyle="1" w:styleId="1150">
    <w:name w:val="Тема примечания Знак115"/>
    <w:semiHidden/>
    <w:rsid w:val="0036568F"/>
    <w:rPr>
      <w:rFonts w:ascii="Times New Roman" w:hAnsi="Times New Roman"/>
      <w:b/>
      <w:sz w:val="20"/>
      <w:lang w:val="ru-RU" w:eastAsia="ru-RU"/>
    </w:rPr>
  </w:style>
  <w:style w:type="character" w:customStyle="1" w:styleId="1140">
    <w:name w:val="Тема примечания Знак114"/>
    <w:semiHidden/>
    <w:rsid w:val="0036568F"/>
    <w:rPr>
      <w:rFonts w:ascii="Times New Roman" w:hAnsi="Times New Roman"/>
      <w:b/>
      <w:sz w:val="20"/>
      <w:lang w:val="ru-RU" w:eastAsia="ru-RU"/>
    </w:rPr>
  </w:style>
  <w:style w:type="character" w:customStyle="1" w:styleId="1130">
    <w:name w:val="Тема примечания Знак113"/>
    <w:semiHidden/>
    <w:rsid w:val="0036568F"/>
    <w:rPr>
      <w:rFonts w:ascii="Times New Roman" w:hAnsi="Times New Roman"/>
      <w:b/>
      <w:sz w:val="20"/>
      <w:lang w:val="ru-RU" w:eastAsia="ru-RU"/>
    </w:rPr>
  </w:style>
  <w:style w:type="character" w:customStyle="1" w:styleId="1120">
    <w:name w:val="Тема примечания Знак112"/>
    <w:semiHidden/>
    <w:rsid w:val="0036568F"/>
    <w:rPr>
      <w:rFonts w:ascii="Times New Roman" w:hAnsi="Times New Roman"/>
      <w:b/>
      <w:sz w:val="20"/>
      <w:lang w:val="ru-RU" w:eastAsia="ru-RU"/>
    </w:rPr>
  </w:style>
  <w:style w:type="character" w:customStyle="1" w:styleId="1112">
    <w:name w:val="Тема примечания Знак111"/>
    <w:rsid w:val="0036568F"/>
    <w:rPr>
      <w:rFonts w:ascii="Times New Roman" w:hAnsi="Times New Roman"/>
      <w:b/>
      <w:sz w:val="20"/>
      <w:lang w:val="ru-RU" w:eastAsia="ru-RU"/>
    </w:rPr>
  </w:style>
  <w:style w:type="character" w:customStyle="1" w:styleId="1101">
    <w:name w:val="Тема примечания Знак110"/>
    <w:semiHidden/>
    <w:rsid w:val="0036568F"/>
    <w:rPr>
      <w:rFonts w:ascii="Times New Roman" w:hAnsi="Times New Roman"/>
      <w:b/>
      <w:sz w:val="20"/>
      <w:lang w:val="ru-RU" w:eastAsia="ru-RU"/>
    </w:rPr>
  </w:style>
  <w:style w:type="character" w:customStyle="1" w:styleId="192">
    <w:name w:val="Тема примечания Знак19"/>
    <w:rsid w:val="0036568F"/>
    <w:rPr>
      <w:rFonts w:ascii="Times New Roman" w:hAnsi="Times New Roman"/>
      <w:b/>
      <w:sz w:val="20"/>
      <w:lang w:val="ru-RU" w:eastAsia="ru-RU"/>
    </w:rPr>
  </w:style>
  <w:style w:type="character" w:customStyle="1" w:styleId="182">
    <w:name w:val="Тема примечания Знак18"/>
    <w:semiHidden/>
    <w:rsid w:val="0036568F"/>
    <w:rPr>
      <w:rFonts w:ascii="Times New Roman" w:hAnsi="Times New Roman"/>
      <w:b/>
      <w:sz w:val="20"/>
      <w:lang w:val="ru-RU" w:eastAsia="ru-RU"/>
    </w:rPr>
  </w:style>
  <w:style w:type="character" w:customStyle="1" w:styleId="173">
    <w:name w:val="Тема примечания Знак17"/>
    <w:semiHidden/>
    <w:rsid w:val="0036568F"/>
    <w:rPr>
      <w:rFonts w:ascii="Times New Roman" w:hAnsi="Times New Roman"/>
      <w:b/>
      <w:sz w:val="20"/>
      <w:lang w:val="ru-RU" w:eastAsia="ru-RU"/>
    </w:rPr>
  </w:style>
  <w:style w:type="character" w:customStyle="1" w:styleId="163">
    <w:name w:val="Тема примечания Знак16"/>
    <w:semiHidden/>
    <w:rsid w:val="0036568F"/>
    <w:rPr>
      <w:rFonts w:ascii="Times New Roman" w:hAnsi="Times New Roman"/>
      <w:b/>
      <w:sz w:val="20"/>
      <w:lang w:val="ru-RU" w:eastAsia="ru-RU"/>
    </w:rPr>
  </w:style>
  <w:style w:type="character" w:customStyle="1" w:styleId="152">
    <w:name w:val="Тема примечания Знак15"/>
    <w:rsid w:val="0036568F"/>
    <w:rPr>
      <w:rFonts w:ascii="Times New Roman" w:hAnsi="Times New Roman"/>
      <w:b/>
      <w:sz w:val="20"/>
      <w:lang w:val="ru-RU" w:eastAsia="ru-RU"/>
    </w:rPr>
  </w:style>
  <w:style w:type="character" w:customStyle="1" w:styleId="146">
    <w:name w:val="Тема примечания Знак14"/>
    <w:semiHidden/>
    <w:rsid w:val="0036568F"/>
    <w:rPr>
      <w:rFonts w:ascii="Times New Roman" w:hAnsi="Times New Roman"/>
      <w:b/>
      <w:sz w:val="20"/>
      <w:lang w:val="ru-RU" w:eastAsia="ru-RU"/>
    </w:rPr>
  </w:style>
  <w:style w:type="character" w:customStyle="1" w:styleId="138">
    <w:name w:val="Тема примечания Знак13"/>
    <w:semiHidden/>
    <w:rsid w:val="0036568F"/>
    <w:rPr>
      <w:rFonts w:ascii="Times New Roman" w:hAnsi="Times New Roman"/>
      <w:b/>
      <w:sz w:val="20"/>
      <w:lang w:val="ru-RU" w:eastAsia="ru-RU"/>
    </w:rPr>
  </w:style>
  <w:style w:type="character" w:customStyle="1" w:styleId="12e">
    <w:name w:val="Тема примечания Знак12"/>
    <w:rsid w:val="0036568F"/>
    <w:rPr>
      <w:rFonts w:ascii="Times New Roman" w:hAnsi="Times New Roman"/>
      <w:b/>
      <w:sz w:val="20"/>
      <w:lang w:val="ru-RU" w:eastAsia="ru-RU"/>
    </w:rPr>
  </w:style>
  <w:style w:type="character" w:customStyle="1" w:styleId="11f2">
    <w:name w:val="Тема примечания Знак11"/>
    <w:rsid w:val="0036568F"/>
    <w:rPr>
      <w:b/>
      <w:lang w:val="ru-RU" w:eastAsia="ru-RU"/>
    </w:rPr>
  </w:style>
  <w:style w:type="character" w:customStyle="1" w:styleId="HTMLAddressChar2">
    <w:name w:val="HTML Address Char2"/>
    <w:locked/>
    <w:rsid w:val="0036568F"/>
    <w:rPr>
      <w:i/>
      <w:sz w:val="24"/>
      <w:lang w:eastAsia="ru-RU"/>
    </w:rPr>
  </w:style>
  <w:style w:type="character" w:customStyle="1" w:styleId="HTML120">
    <w:name w:val="Адрес HTML Знак120"/>
    <w:semiHidden/>
    <w:rsid w:val="0036568F"/>
    <w:rPr>
      <w:i/>
      <w:sz w:val="24"/>
    </w:rPr>
  </w:style>
  <w:style w:type="character" w:customStyle="1" w:styleId="HTML119">
    <w:name w:val="Адрес HTML Знак119"/>
    <w:semiHidden/>
    <w:rsid w:val="0036568F"/>
    <w:rPr>
      <w:i/>
      <w:sz w:val="24"/>
    </w:rPr>
  </w:style>
  <w:style w:type="character" w:customStyle="1" w:styleId="HTML118">
    <w:name w:val="Адрес HTML Знак118"/>
    <w:semiHidden/>
    <w:rsid w:val="0036568F"/>
    <w:rPr>
      <w:i/>
      <w:sz w:val="24"/>
    </w:rPr>
  </w:style>
  <w:style w:type="character" w:customStyle="1" w:styleId="HTML117">
    <w:name w:val="Адрес HTML Знак117"/>
    <w:rsid w:val="0036568F"/>
    <w:rPr>
      <w:i/>
      <w:sz w:val="24"/>
    </w:rPr>
  </w:style>
  <w:style w:type="character" w:customStyle="1" w:styleId="HTML116">
    <w:name w:val="Адрес HTML Знак116"/>
    <w:semiHidden/>
    <w:rsid w:val="0036568F"/>
    <w:rPr>
      <w:i/>
      <w:sz w:val="24"/>
    </w:rPr>
  </w:style>
  <w:style w:type="character" w:customStyle="1" w:styleId="HTML115">
    <w:name w:val="Адрес HTML Знак115"/>
    <w:semiHidden/>
    <w:rsid w:val="0036568F"/>
    <w:rPr>
      <w:i/>
      <w:sz w:val="24"/>
    </w:rPr>
  </w:style>
  <w:style w:type="character" w:customStyle="1" w:styleId="HTML114">
    <w:name w:val="Адрес HTML Знак114"/>
    <w:semiHidden/>
    <w:rsid w:val="0036568F"/>
    <w:rPr>
      <w:i/>
      <w:sz w:val="24"/>
    </w:rPr>
  </w:style>
  <w:style w:type="character" w:customStyle="1" w:styleId="HTML113">
    <w:name w:val="Адрес HTML Знак113"/>
    <w:semiHidden/>
    <w:rsid w:val="0036568F"/>
    <w:rPr>
      <w:i/>
      <w:sz w:val="24"/>
    </w:rPr>
  </w:style>
  <w:style w:type="character" w:customStyle="1" w:styleId="HTML112">
    <w:name w:val="Адрес HTML Знак112"/>
    <w:semiHidden/>
    <w:rsid w:val="0036568F"/>
    <w:rPr>
      <w:i/>
      <w:sz w:val="24"/>
    </w:rPr>
  </w:style>
  <w:style w:type="character" w:customStyle="1" w:styleId="HTML111">
    <w:name w:val="Адрес HTML Знак111"/>
    <w:rsid w:val="0036568F"/>
    <w:rPr>
      <w:i/>
      <w:sz w:val="24"/>
    </w:rPr>
  </w:style>
  <w:style w:type="character" w:customStyle="1" w:styleId="HTML110">
    <w:name w:val="Адрес HTML Знак110"/>
    <w:semiHidden/>
    <w:rsid w:val="0036568F"/>
    <w:rPr>
      <w:i/>
      <w:sz w:val="24"/>
    </w:rPr>
  </w:style>
  <w:style w:type="character" w:customStyle="1" w:styleId="HTML19">
    <w:name w:val="Адрес HTML Знак19"/>
    <w:rsid w:val="0036568F"/>
    <w:rPr>
      <w:i/>
      <w:sz w:val="24"/>
    </w:rPr>
  </w:style>
  <w:style w:type="character" w:customStyle="1" w:styleId="HTML18">
    <w:name w:val="Адрес HTML Знак18"/>
    <w:semiHidden/>
    <w:rsid w:val="0036568F"/>
    <w:rPr>
      <w:i/>
      <w:sz w:val="24"/>
    </w:rPr>
  </w:style>
  <w:style w:type="character" w:customStyle="1" w:styleId="HTML17">
    <w:name w:val="Адрес HTML Знак17"/>
    <w:semiHidden/>
    <w:rsid w:val="0036568F"/>
    <w:rPr>
      <w:i/>
      <w:sz w:val="24"/>
    </w:rPr>
  </w:style>
  <w:style w:type="character" w:customStyle="1" w:styleId="HTML16">
    <w:name w:val="Адрес HTML Знак16"/>
    <w:semiHidden/>
    <w:rsid w:val="0036568F"/>
    <w:rPr>
      <w:i/>
      <w:sz w:val="24"/>
    </w:rPr>
  </w:style>
  <w:style w:type="character" w:customStyle="1" w:styleId="HTML15">
    <w:name w:val="Адрес HTML Знак15"/>
    <w:rsid w:val="0036568F"/>
    <w:rPr>
      <w:i/>
      <w:sz w:val="24"/>
    </w:rPr>
  </w:style>
  <w:style w:type="character" w:customStyle="1" w:styleId="HTML14">
    <w:name w:val="Адрес HTML Знак14"/>
    <w:semiHidden/>
    <w:rsid w:val="0036568F"/>
    <w:rPr>
      <w:i/>
      <w:sz w:val="24"/>
    </w:rPr>
  </w:style>
  <w:style w:type="character" w:customStyle="1" w:styleId="HTML130">
    <w:name w:val="Адрес HTML Знак13"/>
    <w:semiHidden/>
    <w:rsid w:val="0036568F"/>
    <w:rPr>
      <w:i/>
      <w:sz w:val="24"/>
    </w:rPr>
  </w:style>
  <w:style w:type="character" w:customStyle="1" w:styleId="HTML121">
    <w:name w:val="Адрес HTML Знак12"/>
    <w:rsid w:val="0036568F"/>
    <w:rPr>
      <w:i/>
      <w:sz w:val="22"/>
    </w:rPr>
  </w:style>
  <w:style w:type="character" w:customStyle="1" w:styleId="1220">
    <w:name w:val="Знак1 Знак Знак22"/>
    <w:locked/>
    <w:rsid w:val="0036568F"/>
    <w:rPr>
      <w:sz w:val="24"/>
    </w:rPr>
  </w:style>
  <w:style w:type="character" w:customStyle="1" w:styleId="IntenseQuoteChar7">
    <w:name w:val="Intense Quote Char7"/>
    <w:locked/>
    <w:rsid w:val="0036568F"/>
    <w:rPr>
      <w:rFonts w:ascii="Calibri" w:hAnsi="Calibri"/>
      <w:b/>
      <w:i/>
      <w:color w:val="4F81BD"/>
      <w:sz w:val="24"/>
    </w:rPr>
  </w:style>
  <w:style w:type="character" w:customStyle="1" w:styleId="1250">
    <w:name w:val="Знак1 Знак Знак25"/>
    <w:locked/>
    <w:rsid w:val="0036568F"/>
    <w:rPr>
      <w:sz w:val="24"/>
    </w:rPr>
  </w:style>
  <w:style w:type="character" w:customStyle="1" w:styleId="1240">
    <w:name w:val="Знак1 Знак Знак24"/>
    <w:locked/>
    <w:rsid w:val="0036568F"/>
    <w:rPr>
      <w:sz w:val="24"/>
    </w:rPr>
  </w:style>
  <w:style w:type="character" w:customStyle="1" w:styleId="1230">
    <w:name w:val="Знак1 Знак Знак23"/>
    <w:locked/>
    <w:rsid w:val="0036568F"/>
    <w:rPr>
      <w:sz w:val="24"/>
    </w:rPr>
  </w:style>
  <w:style w:type="character" w:customStyle="1" w:styleId="1201">
    <w:name w:val="Выделенная цитата Знак120"/>
    <w:rsid w:val="0036568F"/>
    <w:rPr>
      <w:i/>
      <w:color w:val="5B9BD5"/>
      <w:sz w:val="24"/>
    </w:rPr>
  </w:style>
  <w:style w:type="character" w:customStyle="1" w:styleId="1191">
    <w:name w:val="Выделенная цитата Знак119"/>
    <w:rsid w:val="0036568F"/>
    <w:rPr>
      <w:i/>
      <w:color w:val="5B9BD5"/>
      <w:sz w:val="24"/>
    </w:rPr>
  </w:style>
  <w:style w:type="character" w:customStyle="1" w:styleId="1181">
    <w:name w:val="Выделенная цитата Знак118"/>
    <w:rsid w:val="0036568F"/>
    <w:rPr>
      <w:i/>
      <w:color w:val="5B9BD5"/>
      <w:sz w:val="24"/>
    </w:rPr>
  </w:style>
  <w:style w:type="character" w:customStyle="1" w:styleId="1171">
    <w:name w:val="Выделенная цитата Знак117"/>
    <w:rsid w:val="0036568F"/>
    <w:rPr>
      <w:i/>
      <w:color w:val="5B9BD5"/>
      <w:sz w:val="24"/>
    </w:rPr>
  </w:style>
  <w:style w:type="character" w:customStyle="1" w:styleId="1161">
    <w:name w:val="Выделенная цитата Знак116"/>
    <w:rsid w:val="0036568F"/>
    <w:rPr>
      <w:i/>
      <w:color w:val="5B9BD5"/>
      <w:sz w:val="24"/>
    </w:rPr>
  </w:style>
  <w:style w:type="character" w:customStyle="1" w:styleId="1151">
    <w:name w:val="Выделенная цитата Знак115"/>
    <w:rsid w:val="0036568F"/>
    <w:rPr>
      <w:i/>
      <w:color w:val="5B9BD5"/>
      <w:sz w:val="24"/>
    </w:rPr>
  </w:style>
  <w:style w:type="character" w:customStyle="1" w:styleId="1141">
    <w:name w:val="Выделенная цитата Знак114"/>
    <w:rsid w:val="0036568F"/>
    <w:rPr>
      <w:i/>
      <w:color w:val="5B9BD5"/>
      <w:sz w:val="24"/>
    </w:rPr>
  </w:style>
  <w:style w:type="character" w:customStyle="1" w:styleId="1131">
    <w:name w:val="Выделенная цитата Знак113"/>
    <w:rsid w:val="0036568F"/>
    <w:rPr>
      <w:i/>
      <w:color w:val="5B9BD5"/>
      <w:sz w:val="24"/>
    </w:rPr>
  </w:style>
  <w:style w:type="character" w:customStyle="1" w:styleId="1121">
    <w:name w:val="Выделенная цитата Знак112"/>
    <w:rsid w:val="0036568F"/>
    <w:rPr>
      <w:i/>
      <w:color w:val="5B9BD5"/>
      <w:sz w:val="24"/>
    </w:rPr>
  </w:style>
  <w:style w:type="character" w:customStyle="1" w:styleId="1113">
    <w:name w:val="Выделенная цитата Знак111"/>
    <w:rsid w:val="0036568F"/>
    <w:rPr>
      <w:i/>
      <w:color w:val="5B9BD5"/>
      <w:sz w:val="24"/>
    </w:rPr>
  </w:style>
  <w:style w:type="character" w:customStyle="1" w:styleId="1102">
    <w:name w:val="Выделенная цитата Знак110"/>
    <w:rsid w:val="0036568F"/>
    <w:rPr>
      <w:i/>
      <w:color w:val="5B9BD5"/>
      <w:sz w:val="24"/>
    </w:rPr>
  </w:style>
  <w:style w:type="character" w:customStyle="1" w:styleId="193">
    <w:name w:val="Выделенная цитата Знак19"/>
    <w:rsid w:val="0036568F"/>
    <w:rPr>
      <w:i/>
      <w:color w:val="5B9BD5"/>
      <w:sz w:val="24"/>
    </w:rPr>
  </w:style>
  <w:style w:type="character" w:customStyle="1" w:styleId="183">
    <w:name w:val="Выделенная цитата Знак18"/>
    <w:rsid w:val="0036568F"/>
    <w:rPr>
      <w:i/>
      <w:color w:val="5B9BD5"/>
      <w:sz w:val="24"/>
    </w:rPr>
  </w:style>
  <w:style w:type="character" w:customStyle="1" w:styleId="174">
    <w:name w:val="Выделенная цитата Знак17"/>
    <w:rsid w:val="0036568F"/>
    <w:rPr>
      <w:i/>
      <w:color w:val="5B9BD5"/>
      <w:sz w:val="24"/>
    </w:rPr>
  </w:style>
  <w:style w:type="character" w:customStyle="1" w:styleId="164">
    <w:name w:val="Выделенная цитата Знак16"/>
    <w:rsid w:val="0036568F"/>
    <w:rPr>
      <w:i/>
      <w:color w:val="5B9BD5"/>
      <w:sz w:val="24"/>
    </w:rPr>
  </w:style>
  <w:style w:type="character" w:customStyle="1" w:styleId="153">
    <w:name w:val="Выделенная цитата Знак15"/>
    <w:rsid w:val="0036568F"/>
    <w:rPr>
      <w:i/>
      <w:color w:val="5B9BD5"/>
      <w:sz w:val="24"/>
    </w:rPr>
  </w:style>
  <w:style w:type="character" w:customStyle="1" w:styleId="147">
    <w:name w:val="Выделенная цитата Знак14"/>
    <w:rsid w:val="0036568F"/>
    <w:rPr>
      <w:i/>
      <w:color w:val="5B9BD5"/>
      <w:sz w:val="24"/>
    </w:rPr>
  </w:style>
  <w:style w:type="character" w:customStyle="1" w:styleId="139">
    <w:name w:val="Выделенная цитата Знак13"/>
    <w:rsid w:val="0036568F"/>
    <w:rPr>
      <w:i/>
      <w:color w:val="5B9BD5"/>
      <w:sz w:val="24"/>
    </w:rPr>
  </w:style>
  <w:style w:type="character" w:customStyle="1" w:styleId="12f">
    <w:name w:val="Выделенная цитата Знак12"/>
    <w:rsid w:val="0036568F"/>
    <w:rPr>
      <w:i/>
      <w:color w:val="5B9BD5"/>
      <w:sz w:val="24"/>
    </w:rPr>
  </w:style>
  <w:style w:type="character" w:customStyle="1" w:styleId="3113">
    <w:name w:val="Основной текст 3 Знак11"/>
    <w:aliases w:val="Знак5 Знак25"/>
    <w:locked/>
    <w:rsid w:val="0036568F"/>
    <w:rPr>
      <w:rFonts w:ascii="Times New Roman" w:hAnsi="Times New Roman"/>
      <w:sz w:val="16"/>
      <w:lang w:val="ru-RU" w:eastAsia="ru-RU"/>
    </w:rPr>
  </w:style>
  <w:style w:type="character" w:customStyle="1" w:styleId="HTML11a">
    <w:name w:val="Адрес HTML Знак11"/>
    <w:rsid w:val="0036568F"/>
    <w:rPr>
      <w:rFonts w:ascii="Times New Roman" w:hAnsi="Times New Roman"/>
      <w:i/>
      <w:sz w:val="24"/>
    </w:rPr>
  </w:style>
  <w:style w:type="character" w:customStyle="1" w:styleId="1ffffffc">
    <w:name w:val="Без интервала Знак1"/>
    <w:link w:val="4d"/>
    <w:locked/>
    <w:rsid w:val="0036568F"/>
  </w:style>
  <w:style w:type="paragraph" w:customStyle="1" w:styleId="4d">
    <w:name w:val="Без интервала4"/>
    <w:link w:val="1ffffffc"/>
    <w:rsid w:val="0036568F"/>
    <w:pPr>
      <w:spacing w:after="0" w:line="240" w:lineRule="auto"/>
    </w:pPr>
  </w:style>
  <w:style w:type="character" w:customStyle="1" w:styleId="3114">
    <w:name w:val="Знак3 Знак Знак11"/>
    <w:aliases w:val="Знак3 Знак Знак Знак12"/>
    <w:locked/>
    <w:rsid w:val="0036568F"/>
    <w:rPr>
      <w:rFonts w:ascii="Arial" w:hAnsi="Arial"/>
      <w:b/>
      <w:i/>
      <w:sz w:val="28"/>
      <w:lang w:val="ru-RU" w:eastAsia="en-US"/>
    </w:rPr>
  </w:style>
  <w:style w:type="character" w:customStyle="1" w:styleId="11f3">
    <w:name w:val="Выделенная цитата Знак11"/>
    <w:rsid w:val="0036568F"/>
    <w:rPr>
      <w:b/>
      <w:i/>
      <w:color w:val="4F81BD"/>
      <w:sz w:val="24"/>
    </w:rPr>
  </w:style>
  <w:style w:type="character" w:customStyle="1" w:styleId="2115">
    <w:name w:val="Цитата 2 Знак11"/>
    <w:rsid w:val="0036568F"/>
    <w:rPr>
      <w:i/>
      <w:color w:val="404040"/>
      <w:sz w:val="24"/>
    </w:rPr>
  </w:style>
  <w:style w:type="character" w:customStyle="1" w:styleId="1ffffffd">
    <w:name w:val="Абзац списка Знак1"/>
    <w:locked/>
    <w:rsid w:val="0036568F"/>
    <w:rPr>
      <w:rFonts w:ascii="Times New Roman" w:hAnsi="Times New Roman"/>
      <w:sz w:val="24"/>
    </w:rPr>
  </w:style>
  <w:style w:type="character" w:customStyle="1" w:styleId="202">
    <w:name w:val="Знак Знак202"/>
    <w:rsid w:val="0036568F"/>
    <w:rPr>
      <w:rFonts w:ascii="Arial" w:hAnsi="Arial"/>
      <w:sz w:val="22"/>
    </w:rPr>
  </w:style>
  <w:style w:type="paragraph" w:customStyle="1" w:styleId="3ff2">
    <w:name w:val="Знак Знак Знак Знак Знак Знак3"/>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36568F"/>
    <w:rPr>
      <w:b/>
      <w:sz w:val="27"/>
      <w:lang w:val="ru-RU" w:eastAsia="ru-RU"/>
    </w:rPr>
  </w:style>
  <w:style w:type="character" w:customStyle="1" w:styleId="102">
    <w:name w:val="Знак Знак102"/>
    <w:locked/>
    <w:rsid w:val="0036568F"/>
    <w:rPr>
      <w:sz w:val="16"/>
      <w:lang w:val="ru-RU" w:eastAsia="ru-RU"/>
    </w:rPr>
  </w:style>
  <w:style w:type="character" w:customStyle="1" w:styleId="6120">
    <w:name w:val="Знак Знак612"/>
    <w:rsid w:val="0036568F"/>
    <w:rPr>
      <w:rFonts w:ascii="Arial" w:hAnsi="Arial"/>
      <w:b/>
      <w:i/>
      <w:sz w:val="28"/>
      <w:lang w:val="ru-RU" w:eastAsia="en-US"/>
    </w:rPr>
  </w:style>
  <w:style w:type="character" w:customStyle="1" w:styleId="1630">
    <w:name w:val="Знак Знак163"/>
    <w:locked/>
    <w:rsid w:val="0036568F"/>
    <w:rPr>
      <w:b/>
      <w:caps/>
      <w:sz w:val="24"/>
      <w:lang w:val="ru-RU" w:eastAsia="ru-RU"/>
    </w:rPr>
  </w:style>
  <w:style w:type="character" w:customStyle="1" w:styleId="4e">
    <w:name w:val="Знак Знак Знак4"/>
    <w:rsid w:val="0036568F"/>
    <w:rPr>
      <w:rFonts w:ascii="Times New Roman" w:hAnsi="Times New Roman"/>
      <w:b/>
      <w:caps/>
      <w:sz w:val="28"/>
    </w:rPr>
  </w:style>
  <w:style w:type="character" w:customStyle="1" w:styleId="2520">
    <w:name w:val="Знак Знак252"/>
    <w:rsid w:val="0036568F"/>
    <w:rPr>
      <w:rFonts w:ascii="Times New Roman" w:hAnsi="Times New Roman"/>
      <w:b/>
      <w:sz w:val="28"/>
    </w:rPr>
  </w:style>
  <w:style w:type="character" w:customStyle="1" w:styleId="2220">
    <w:name w:val="Знак Знак222"/>
    <w:rsid w:val="0036568F"/>
    <w:rPr>
      <w:rFonts w:ascii="Times New Roman" w:hAnsi="Times New Roman"/>
      <w:sz w:val="24"/>
    </w:rPr>
  </w:style>
  <w:style w:type="character" w:customStyle="1" w:styleId="1920">
    <w:name w:val="Знак Знак192"/>
    <w:rsid w:val="0036568F"/>
    <w:rPr>
      <w:rFonts w:ascii="Times New Roman" w:hAnsi="Times New Roman"/>
      <w:sz w:val="16"/>
      <w:lang w:eastAsia="ru-RU"/>
    </w:rPr>
  </w:style>
  <w:style w:type="character" w:customStyle="1" w:styleId="1820">
    <w:name w:val="Знак Знак182"/>
    <w:rsid w:val="0036568F"/>
    <w:rPr>
      <w:rFonts w:ascii="Courier New" w:hAnsi="Courier New"/>
    </w:rPr>
  </w:style>
  <w:style w:type="character" w:customStyle="1" w:styleId="1520">
    <w:name w:val="Знак Знак152"/>
    <w:rsid w:val="0036568F"/>
    <w:rPr>
      <w:b/>
      <w:sz w:val="28"/>
    </w:rPr>
  </w:style>
  <w:style w:type="character" w:customStyle="1" w:styleId="4120">
    <w:name w:val="Знак Знак412"/>
    <w:locked/>
    <w:rsid w:val="0036568F"/>
    <w:rPr>
      <w:rFonts w:ascii="Arial" w:hAnsi="Arial"/>
      <w:b/>
      <w:i/>
      <w:sz w:val="28"/>
      <w:lang w:val="ru-RU" w:eastAsia="en-US"/>
    </w:rPr>
  </w:style>
  <w:style w:type="character" w:customStyle="1" w:styleId="2330">
    <w:name w:val="Знак Знак23 Знак3"/>
    <w:aliases w:val="Знак Знак3 Знак3"/>
    <w:locked/>
    <w:rsid w:val="0036568F"/>
    <w:rPr>
      <w:rFonts w:ascii="Tahoma" w:hAnsi="Tahoma"/>
      <w:sz w:val="16"/>
    </w:rPr>
  </w:style>
  <w:style w:type="paragraph" w:customStyle="1" w:styleId="4f">
    <w:name w:val="Знак Знак Знак Знак Знак Знак Знак Знак Знак Знак Знак Знак Знак4"/>
    <w:basedOn w:val="a3"/>
    <w:rsid w:val="0036568F"/>
    <w:pPr>
      <w:spacing w:after="160" w:line="240" w:lineRule="exact"/>
    </w:pPr>
    <w:rPr>
      <w:rFonts w:ascii="Verdana" w:hAnsi="Verdana"/>
      <w:lang w:val="en-US" w:eastAsia="en-US"/>
    </w:rPr>
  </w:style>
  <w:style w:type="paragraph" w:customStyle="1" w:styleId="32a">
    <w:name w:val="Знак32"/>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36568F"/>
    <w:rPr>
      <w:b/>
      <w:caps/>
      <w:sz w:val="24"/>
      <w:lang w:val="ru-RU" w:eastAsia="ru-RU"/>
    </w:rPr>
  </w:style>
  <w:style w:type="character" w:customStyle="1" w:styleId="2ffff5">
    <w:name w:val="Без интервала Знак2"/>
    <w:locked/>
    <w:rsid w:val="0036568F"/>
    <w:rPr>
      <w:sz w:val="24"/>
      <w:lang w:eastAsia="en-US"/>
    </w:rPr>
  </w:style>
  <w:style w:type="character" w:customStyle="1" w:styleId="1122">
    <w:name w:val="Знак1 Знак Знак12"/>
    <w:locked/>
    <w:rsid w:val="0036568F"/>
    <w:rPr>
      <w:rFonts w:ascii="Times New Roman" w:hAnsi="Times New Roman"/>
      <w:sz w:val="24"/>
      <w:lang w:eastAsia="ru-RU"/>
    </w:rPr>
  </w:style>
  <w:style w:type="character" w:customStyle="1" w:styleId="462">
    <w:name w:val="Знак Знак462"/>
    <w:locked/>
    <w:rsid w:val="0036568F"/>
    <w:rPr>
      <w:b/>
      <w:sz w:val="27"/>
      <w:lang w:val="ru-RU" w:eastAsia="ru-RU"/>
    </w:rPr>
  </w:style>
  <w:style w:type="character" w:customStyle="1" w:styleId="482">
    <w:name w:val="Знак Знак482"/>
    <w:locked/>
    <w:rsid w:val="0036568F"/>
    <w:rPr>
      <w:b/>
      <w:sz w:val="27"/>
      <w:lang w:val="ru-RU" w:eastAsia="ru-RU"/>
    </w:rPr>
  </w:style>
  <w:style w:type="character" w:customStyle="1" w:styleId="442">
    <w:name w:val="Знак Знак442"/>
    <w:locked/>
    <w:rsid w:val="0036568F"/>
    <w:rPr>
      <w:sz w:val="24"/>
    </w:rPr>
  </w:style>
  <w:style w:type="character" w:customStyle="1" w:styleId="5120">
    <w:name w:val="Знак Знак512"/>
    <w:locked/>
    <w:rsid w:val="0036568F"/>
    <w:rPr>
      <w:b/>
      <w:sz w:val="27"/>
      <w:lang w:val="ru-RU" w:eastAsia="ru-RU"/>
    </w:rPr>
  </w:style>
  <w:style w:type="character" w:customStyle="1" w:styleId="432">
    <w:name w:val="Знак Знак432"/>
    <w:locked/>
    <w:rsid w:val="0036568F"/>
    <w:rPr>
      <w:color w:val="000000"/>
      <w:sz w:val="24"/>
      <w:lang w:eastAsia="ru-RU"/>
    </w:rPr>
  </w:style>
  <w:style w:type="character" w:customStyle="1" w:styleId="4220">
    <w:name w:val="Знак Знак422"/>
    <w:rsid w:val="0036568F"/>
    <w:rPr>
      <w:rFonts w:ascii="Times New Roman" w:hAnsi="Times New Roman"/>
      <w:sz w:val="16"/>
    </w:rPr>
  </w:style>
  <w:style w:type="character" w:customStyle="1" w:styleId="4920">
    <w:name w:val="Знак Знак492"/>
    <w:rsid w:val="0036568F"/>
    <w:rPr>
      <w:rFonts w:ascii="Times New Roman" w:hAnsi="Times New Roman"/>
      <w:b/>
      <w:caps/>
      <w:sz w:val="24"/>
      <w:lang w:eastAsia="ru-RU"/>
    </w:rPr>
  </w:style>
  <w:style w:type="character" w:customStyle="1" w:styleId="472">
    <w:name w:val="Знак Знак472"/>
    <w:rsid w:val="0036568F"/>
    <w:rPr>
      <w:rFonts w:ascii="Times New Roman" w:hAnsi="Times New Roman"/>
      <w:b/>
      <w:sz w:val="27"/>
      <w:lang w:eastAsia="ru-RU"/>
    </w:rPr>
  </w:style>
  <w:style w:type="character" w:customStyle="1" w:styleId="452">
    <w:name w:val="Знак Знак452"/>
    <w:rsid w:val="0036568F"/>
    <w:rPr>
      <w:rFonts w:ascii="Times New Roman" w:hAnsi="Times New Roman"/>
      <w:b/>
      <w:i/>
      <w:sz w:val="26"/>
      <w:lang w:eastAsia="ru-RU"/>
    </w:rPr>
  </w:style>
  <w:style w:type="character" w:customStyle="1" w:styleId="5020">
    <w:name w:val="Знак Знак502"/>
    <w:locked/>
    <w:rsid w:val="0036568F"/>
    <w:rPr>
      <w:b/>
      <w:sz w:val="28"/>
      <w:lang w:val="ru-RU" w:eastAsia="ru-RU"/>
    </w:rPr>
  </w:style>
  <w:style w:type="character" w:customStyle="1" w:styleId="522">
    <w:name w:val="Знак Знак522"/>
    <w:rsid w:val="0036568F"/>
    <w:rPr>
      <w:rFonts w:ascii="Arial" w:hAnsi="Arial"/>
      <w:b/>
      <w:i/>
      <w:sz w:val="28"/>
    </w:rPr>
  </w:style>
  <w:style w:type="character" w:customStyle="1" w:styleId="5121">
    <w:name w:val="Знак5 Знак Знак12"/>
    <w:locked/>
    <w:rsid w:val="0036568F"/>
    <w:rPr>
      <w:sz w:val="16"/>
      <w:lang w:val="ru-RU" w:eastAsia="ru-RU"/>
    </w:rPr>
  </w:style>
  <w:style w:type="character" w:customStyle="1" w:styleId="624">
    <w:name w:val="Знак6 Знак Знак2"/>
    <w:rsid w:val="0036568F"/>
    <w:rPr>
      <w:sz w:val="24"/>
      <w:lang w:val="ru-RU" w:eastAsia="ru-RU"/>
    </w:rPr>
  </w:style>
  <w:style w:type="character" w:customStyle="1" w:styleId="UnresolvedMention">
    <w:name w:val="Unresolved Mention"/>
    <w:semiHidden/>
    <w:rsid w:val="0036568F"/>
    <w:rPr>
      <w:color w:val="605E5C"/>
      <w:shd w:val="clear" w:color="auto" w:fill="E1DFDD"/>
    </w:rPr>
  </w:style>
  <w:style w:type="character" w:customStyle="1" w:styleId="203">
    <w:name w:val="Знак Знак203"/>
    <w:rsid w:val="0036568F"/>
    <w:rPr>
      <w:rFonts w:ascii="Arial" w:hAnsi="Arial"/>
      <w:sz w:val="22"/>
    </w:rPr>
  </w:style>
  <w:style w:type="paragraph" w:customStyle="1" w:styleId="4f0">
    <w:name w:val="Знак Знак Знак Знак Знак Знак4"/>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36568F"/>
    <w:rPr>
      <w:sz w:val="16"/>
      <w:lang w:val="ru-RU" w:eastAsia="ru-RU"/>
    </w:rPr>
  </w:style>
  <w:style w:type="character" w:customStyle="1" w:styleId="1430">
    <w:name w:val="Знак Знак143"/>
    <w:locked/>
    <w:rsid w:val="0036568F"/>
    <w:rPr>
      <w:b/>
      <w:sz w:val="27"/>
      <w:lang w:val="ru-RU" w:eastAsia="ru-RU"/>
    </w:rPr>
  </w:style>
  <w:style w:type="character" w:customStyle="1" w:styleId="103">
    <w:name w:val="Знак Знак103"/>
    <w:locked/>
    <w:rsid w:val="0036568F"/>
    <w:rPr>
      <w:sz w:val="16"/>
      <w:lang w:val="ru-RU" w:eastAsia="ru-RU"/>
    </w:rPr>
  </w:style>
  <w:style w:type="character" w:customStyle="1" w:styleId="6130">
    <w:name w:val="Знак Знак613"/>
    <w:rsid w:val="0036568F"/>
    <w:rPr>
      <w:rFonts w:ascii="Arial" w:hAnsi="Arial"/>
      <w:b/>
      <w:i/>
      <w:sz w:val="28"/>
      <w:lang w:val="ru-RU" w:eastAsia="en-US"/>
    </w:rPr>
  </w:style>
  <w:style w:type="character" w:customStyle="1" w:styleId="1640">
    <w:name w:val="Знак Знак164"/>
    <w:locked/>
    <w:rsid w:val="0036568F"/>
    <w:rPr>
      <w:b/>
      <w:caps/>
      <w:sz w:val="24"/>
      <w:lang w:val="ru-RU" w:eastAsia="ru-RU"/>
    </w:rPr>
  </w:style>
  <w:style w:type="character" w:customStyle="1" w:styleId="5b">
    <w:name w:val="Знак Знак Знак5"/>
    <w:rsid w:val="0036568F"/>
    <w:rPr>
      <w:rFonts w:ascii="Times New Roman" w:hAnsi="Times New Roman"/>
      <w:b/>
      <w:caps/>
      <w:sz w:val="28"/>
    </w:rPr>
  </w:style>
  <w:style w:type="character" w:customStyle="1" w:styleId="253">
    <w:name w:val="Знак Знак253"/>
    <w:rsid w:val="0036568F"/>
    <w:rPr>
      <w:rFonts w:ascii="Times New Roman" w:hAnsi="Times New Roman"/>
      <w:b/>
      <w:sz w:val="28"/>
    </w:rPr>
  </w:style>
  <w:style w:type="character" w:customStyle="1" w:styleId="2230">
    <w:name w:val="Знак Знак223"/>
    <w:rsid w:val="0036568F"/>
    <w:rPr>
      <w:rFonts w:ascii="Times New Roman" w:hAnsi="Times New Roman"/>
      <w:sz w:val="24"/>
    </w:rPr>
  </w:style>
  <w:style w:type="character" w:customStyle="1" w:styleId="1930">
    <w:name w:val="Знак Знак193"/>
    <w:rsid w:val="0036568F"/>
    <w:rPr>
      <w:rFonts w:ascii="Times New Roman" w:hAnsi="Times New Roman"/>
      <w:sz w:val="16"/>
      <w:lang w:eastAsia="ru-RU"/>
    </w:rPr>
  </w:style>
  <w:style w:type="character" w:customStyle="1" w:styleId="1830">
    <w:name w:val="Знак Знак183"/>
    <w:rsid w:val="0036568F"/>
    <w:rPr>
      <w:rFonts w:ascii="Courier New" w:hAnsi="Courier New"/>
    </w:rPr>
  </w:style>
  <w:style w:type="character" w:customStyle="1" w:styleId="1730">
    <w:name w:val="Знак Знак173"/>
    <w:rsid w:val="0036568F"/>
    <w:rPr>
      <w:rFonts w:ascii="Times New Roman" w:hAnsi="Times New Roman"/>
      <w:sz w:val="24"/>
    </w:rPr>
  </w:style>
  <w:style w:type="character" w:customStyle="1" w:styleId="1530">
    <w:name w:val="Знак Знак153"/>
    <w:rsid w:val="0036568F"/>
    <w:rPr>
      <w:b/>
      <w:sz w:val="28"/>
    </w:rPr>
  </w:style>
  <w:style w:type="character" w:customStyle="1" w:styleId="4130">
    <w:name w:val="Знак Знак413"/>
    <w:locked/>
    <w:rsid w:val="0036568F"/>
    <w:rPr>
      <w:rFonts w:ascii="Arial" w:hAnsi="Arial"/>
      <w:b/>
      <w:i/>
      <w:sz w:val="28"/>
      <w:lang w:val="ru-RU" w:eastAsia="en-US"/>
    </w:rPr>
  </w:style>
  <w:style w:type="character" w:customStyle="1" w:styleId="2340">
    <w:name w:val="Знак Знак23 Знак4"/>
    <w:aliases w:val="Знак Знак3 Знак4"/>
    <w:locked/>
    <w:rsid w:val="0036568F"/>
    <w:rPr>
      <w:rFonts w:ascii="Tahoma" w:hAnsi="Tahoma"/>
      <w:sz w:val="16"/>
    </w:rPr>
  </w:style>
  <w:style w:type="paragraph" w:customStyle="1" w:styleId="5c">
    <w:name w:val="Знак Знак Знак Знак Знак Знак Знак Знак Знак Знак Знак Знак Знак5"/>
    <w:basedOn w:val="a3"/>
    <w:rsid w:val="0036568F"/>
    <w:pPr>
      <w:spacing w:after="160" w:line="240" w:lineRule="exact"/>
    </w:pPr>
    <w:rPr>
      <w:rFonts w:ascii="Verdana" w:hAnsi="Verdana"/>
      <w:lang w:val="en-US" w:eastAsia="en-US"/>
    </w:rPr>
  </w:style>
  <w:style w:type="paragraph" w:customStyle="1" w:styleId="332">
    <w:name w:val="Знак33"/>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36568F"/>
    <w:rPr>
      <w:b/>
      <w:caps/>
      <w:sz w:val="24"/>
      <w:lang w:val="ru-RU" w:eastAsia="ru-RU"/>
    </w:rPr>
  </w:style>
  <w:style w:type="character" w:customStyle="1" w:styleId="3ff3">
    <w:name w:val="Без интервала Знак3"/>
    <w:locked/>
    <w:rsid w:val="0036568F"/>
    <w:rPr>
      <w:sz w:val="24"/>
      <w:lang w:eastAsia="en-US"/>
    </w:rPr>
  </w:style>
  <w:style w:type="character" w:customStyle="1" w:styleId="1132">
    <w:name w:val="Знак1 Знак Знак13"/>
    <w:locked/>
    <w:rsid w:val="0036568F"/>
    <w:rPr>
      <w:rFonts w:ascii="Times New Roman" w:hAnsi="Times New Roman"/>
      <w:sz w:val="24"/>
      <w:lang w:eastAsia="ru-RU"/>
    </w:rPr>
  </w:style>
  <w:style w:type="character" w:customStyle="1" w:styleId="463">
    <w:name w:val="Знак Знак463"/>
    <w:locked/>
    <w:rsid w:val="0036568F"/>
    <w:rPr>
      <w:b/>
      <w:sz w:val="27"/>
      <w:lang w:val="ru-RU" w:eastAsia="ru-RU"/>
    </w:rPr>
  </w:style>
  <w:style w:type="character" w:customStyle="1" w:styleId="483">
    <w:name w:val="Знак Знак483"/>
    <w:locked/>
    <w:rsid w:val="0036568F"/>
    <w:rPr>
      <w:b/>
      <w:sz w:val="27"/>
      <w:lang w:val="ru-RU" w:eastAsia="ru-RU"/>
    </w:rPr>
  </w:style>
  <w:style w:type="character" w:customStyle="1" w:styleId="443">
    <w:name w:val="Знак Знак443"/>
    <w:locked/>
    <w:rsid w:val="0036568F"/>
    <w:rPr>
      <w:sz w:val="24"/>
    </w:rPr>
  </w:style>
  <w:style w:type="character" w:customStyle="1" w:styleId="5130">
    <w:name w:val="Знак Знак513"/>
    <w:locked/>
    <w:rsid w:val="0036568F"/>
    <w:rPr>
      <w:b/>
      <w:sz w:val="27"/>
      <w:lang w:val="ru-RU" w:eastAsia="ru-RU"/>
    </w:rPr>
  </w:style>
  <w:style w:type="character" w:customStyle="1" w:styleId="433">
    <w:name w:val="Знак Знак433"/>
    <w:locked/>
    <w:rsid w:val="0036568F"/>
    <w:rPr>
      <w:color w:val="000000"/>
      <w:sz w:val="24"/>
      <w:lang w:eastAsia="ru-RU"/>
    </w:rPr>
  </w:style>
  <w:style w:type="character" w:customStyle="1" w:styleId="423">
    <w:name w:val="Знак Знак423"/>
    <w:rsid w:val="0036568F"/>
    <w:rPr>
      <w:rFonts w:ascii="Times New Roman" w:hAnsi="Times New Roman"/>
      <w:sz w:val="16"/>
    </w:rPr>
  </w:style>
  <w:style w:type="character" w:customStyle="1" w:styleId="493">
    <w:name w:val="Знак Знак493"/>
    <w:rsid w:val="0036568F"/>
    <w:rPr>
      <w:rFonts w:ascii="Times New Roman" w:hAnsi="Times New Roman"/>
      <w:b/>
      <w:caps/>
      <w:sz w:val="24"/>
      <w:lang w:eastAsia="ru-RU"/>
    </w:rPr>
  </w:style>
  <w:style w:type="character" w:customStyle="1" w:styleId="473">
    <w:name w:val="Знак Знак473"/>
    <w:rsid w:val="0036568F"/>
    <w:rPr>
      <w:rFonts w:ascii="Times New Roman" w:hAnsi="Times New Roman"/>
      <w:b/>
      <w:sz w:val="27"/>
      <w:lang w:eastAsia="ru-RU"/>
    </w:rPr>
  </w:style>
  <w:style w:type="character" w:customStyle="1" w:styleId="453">
    <w:name w:val="Знак Знак453"/>
    <w:rsid w:val="0036568F"/>
    <w:rPr>
      <w:rFonts w:ascii="Times New Roman" w:hAnsi="Times New Roman"/>
      <w:b/>
      <w:i/>
      <w:sz w:val="26"/>
      <w:lang w:eastAsia="ru-RU"/>
    </w:rPr>
  </w:style>
  <w:style w:type="character" w:customStyle="1" w:styleId="503">
    <w:name w:val="Знак Знак503"/>
    <w:locked/>
    <w:rsid w:val="0036568F"/>
    <w:rPr>
      <w:b/>
      <w:sz w:val="28"/>
      <w:lang w:val="ru-RU" w:eastAsia="ru-RU"/>
    </w:rPr>
  </w:style>
  <w:style w:type="character" w:customStyle="1" w:styleId="523">
    <w:name w:val="Знак Знак523"/>
    <w:rsid w:val="0036568F"/>
    <w:rPr>
      <w:rFonts w:ascii="Arial" w:hAnsi="Arial"/>
      <w:b/>
      <w:i/>
      <w:sz w:val="28"/>
    </w:rPr>
  </w:style>
  <w:style w:type="character" w:customStyle="1" w:styleId="5131">
    <w:name w:val="Знак5 Знак Знак13"/>
    <w:locked/>
    <w:rsid w:val="0036568F"/>
    <w:rPr>
      <w:sz w:val="16"/>
      <w:lang w:val="ru-RU" w:eastAsia="ru-RU"/>
    </w:rPr>
  </w:style>
  <w:style w:type="character" w:customStyle="1" w:styleId="632">
    <w:name w:val="Знак6 Знак Знак3"/>
    <w:rsid w:val="0036568F"/>
    <w:rPr>
      <w:sz w:val="24"/>
      <w:lang w:val="ru-RU" w:eastAsia="ru-RU"/>
    </w:rPr>
  </w:style>
  <w:style w:type="paragraph" w:customStyle="1" w:styleId="5d">
    <w:name w:val="Знак Знак Знак Знак Знак Знак5"/>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36568F"/>
    <w:rPr>
      <w:sz w:val="16"/>
      <w:lang w:val="ru-RU" w:eastAsia="ru-RU"/>
    </w:rPr>
  </w:style>
  <w:style w:type="character" w:customStyle="1" w:styleId="1440">
    <w:name w:val="Знак Знак144"/>
    <w:locked/>
    <w:rsid w:val="0036568F"/>
    <w:rPr>
      <w:b/>
      <w:sz w:val="27"/>
      <w:lang w:val="ru-RU" w:eastAsia="ru-RU"/>
    </w:rPr>
  </w:style>
  <w:style w:type="character" w:customStyle="1" w:styleId="104">
    <w:name w:val="Знак Знак104"/>
    <w:locked/>
    <w:rsid w:val="0036568F"/>
    <w:rPr>
      <w:sz w:val="16"/>
      <w:lang w:val="ru-RU" w:eastAsia="ru-RU"/>
    </w:rPr>
  </w:style>
  <w:style w:type="character" w:customStyle="1" w:styleId="6140">
    <w:name w:val="Знак Знак614"/>
    <w:rsid w:val="0036568F"/>
    <w:rPr>
      <w:rFonts w:ascii="Arial" w:hAnsi="Arial"/>
      <w:b/>
      <w:i/>
      <w:sz w:val="28"/>
      <w:lang w:val="ru-RU" w:eastAsia="en-US"/>
    </w:rPr>
  </w:style>
  <w:style w:type="character" w:customStyle="1" w:styleId="165">
    <w:name w:val="Знак Знак165"/>
    <w:locked/>
    <w:rsid w:val="0036568F"/>
    <w:rPr>
      <w:b/>
      <w:caps/>
      <w:sz w:val="24"/>
      <w:lang w:val="ru-RU" w:eastAsia="ru-RU"/>
    </w:rPr>
  </w:style>
  <w:style w:type="character" w:customStyle="1" w:styleId="6d">
    <w:name w:val="Знак Знак Знак6"/>
    <w:rsid w:val="0036568F"/>
    <w:rPr>
      <w:rFonts w:ascii="Times New Roman" w:hAnsi="Times New Roman"/>
      <w:b/>
      <w:caps/>
      <w:sz w:val="28"/>
    </w:rPr>
  </w:style>
  <w:style w:type="character" w:customStyle="1" w:styleId="254">
    <w:name w:val="Знак Знак254"/>
    <w:rsid w:val="0036568F"/>
    <w:rPr>
      <w:rFonts w:ascii="Times New Roman" w:hAnsi="Times New Roman"/>
      <w:b/>
      <w:sz w:val="28"/>
    </w:rPr>
  </w:style>
  <w:style w:type="character" w:customStyle="1" w:styleId="2240">
    <w:name w:val="Знак Знак224"/>
    <w:rsid w:val="0036568F"/>
    <w:rPr>
      <w:rFonts w:ascii="Times New Roman" w:hAnsi="Times New Roman"/>
      <w:sz w:val="24"/>
    </w:rPr>
  </w:style>
  <w:style w:type="character" w:customStyle="1" w:styleId="204">
    <w:name w:val="Знак Знак204"/>
    <w:rsid w:val="0036568F"/>
    <w:rPr>
      <w:rFonts w:ascii="Arial" w:hAnsi="Arial"/>
      <w:sz w:val="22"/>
    </w:rPr>
  </w:style>
  <w:style w:type="character" w:customStyle="1" w:styleId="194">
    <w:name w:val="Знак Знак194"/>
    <w:rsid w:val="0036568F"/>
    <w:rPr>
      <w:rFonts w:ascii="Times New Roman" w:hAnsi="Times New Roman"/>
      <w:sz w:val="16"/>
      <w:lang w:eastAsia="ru-RU"/>
    </w:rPr>
  </w:style>
  <w:style w:type="character" w:customStyle="1" w:styleId="184">
    <w:name w:val="Знак Знак184"/>
    <w:rsid w:val="0036568F"/>
    <w:rPr>
      <w:rFonts w:ascii="Courier New" w:hAnsi="Courier New"/>
    </w:rPr>
  </w:style>
  <w:style w:type="character" w:customStyle="1" w:styleId="1740">
    <w:name w:val="Знак Знак174"/>
    <w:rsid w:val="0036568F"/>
    <w:rPr>
      <w:rFonts w:ascii="Times New Roman" w:hAnsi="Times New Roman"/>
      <w:sz w:val="24"/>
    </w:rPr>
  </w:style>
  <w:style w:type="character" w:customStyle="1" w:styleId="154">
    <w:name w:val="Знак Знак154"/>
    <w:rsid w:val="0036568F"/>
    <w:rPr>
      <w:b/>
      <w:sz w:val="28"/>
    </w:rPr>
  </w:style>
  <w:style w:type="character" w:customStyle="1" w:styleId="4140">
    <w:name w:val="Знак Знак414"/>
    <w:locked/>
    <w:rsid w:val="0036568F"/>
    <w:rPr>
      <w:rFonts w:ascii="Arial" w:hAnsi="Arial"/>
      <w:b/>
      <w:i/>
      <w:sz w:val="28"/>
      <w:lang w:val="ru-RU" w:eastAsia="en-US"/>
    </w:rPr>
  </w:style>
  <w:style w:type="character" w:customStyle="1" w:styleId="235">
    <w:name w:val="Знак Знак23 Знак5"/>
    <w:aliases w:val="Знак Знак3 Знак5"/>
    <w:locked/>
    <w:rsid w:val="0036568F"/>
    <w:rPr>
      <w:rFonts w:ascii="Tahoma" w:hAnsi="Tahoma"/>
      <w:sz w:val="16"/>
    </w:rPr>
  </w:style>
  <w:style w:type="paragraph" w:customStyle="1" w:styleId="6e">
    <w:name w:val="Знак Знак Знак Знак Знак Знак Знак Знак Знак Знак Знак Знак Знак6"/>
    <w:basedOn w:val="a3"/>
    <w:rsid w:val="0036568F"/>
    <w:pPr>
      <w:spacing w:after="160" w:line="240" w:lineRule="exact"/>
    </w:pPr>
    <w:rPr>
      <w:rFonts w:ascii="Verdana" w:hAnsi="Verdana"/>
      <w:lang w:val="en-US" w:eastAsia="en-US"/>
    </w:rPr>
  </w:style>
  <w:style w:type="paragraph" w:customStyle="1" w:styleId="344">
    <w:name w:val="Знак34"/>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36568F"/>
    <w:rPr>
      <w:b/>
      <w:caps/>
      <w:sz w:val="24"/>
      <w:lang w:val="ru-RU" w:eastAsia="ru-RU"/>
    </w:rPr>
  </w:style>
  <w:style w:type="character" w:customStyle="1" w:styleId="4f1">
    <w:name w:val="Без интервала Знак4"/>
    <w:locked/>
    <w:rsid w:val="0036568F"/>
    <w:rPr>
      <w:sz w:val="24"/>
      <w:lang w:eastAsia="en-US"/>
    </w:rPr>
  </w:style>
  <w:style w:type="character" w:customStyle="1" w:styleId="1142">
    <w:name w:val="Знак1 Знак Знак14"/>
    <w:locked/>
    <w:rsid w:val="0036568F"/>
    <w:rPr>
      <w:rFonts w:ascii="Times New Roman" w:hAnsi="Times New Roman"/>
      <w:sz w:val="24"/>
      <w:lang w:eastAsia="ru-RU"/>
    </w:rPr>
  </w:style>
  <w:style w:type="character" w:customStyle="1" w:styleId="464">
    <w:name w:val="Знак Знак464"/>
    <w:locked/>
    <w:rsid w:val="0036568F"/>
    <w:rPr>
      <w:b/>
      <w:sz w:val="27"/>
      <w:lang w:val="ru-RU" w:eastAsia="ru-RU"/>
    </w:rPr>
  </w:style>
  <w:style w:type="character" w:customStyle="1" w:styleId="484">
    <w:name w:val="Знак Знак484"/>
    <w:locked/>
    <w:rsid w:val="0036568F"/>
    <w:rPr>
      <w:b/>
      <w:sz w:val="27"/>
      <w:lang w:val="ru-RU" w:eastAsia="ru-RU"/>
    </w:rPr>
  </w:style>
  <w:style w:type="character" w:customStyle="1" w:styleId="444">
    <w:name w:val="Знак Знак444"/>
    <w:locked/>
    <w:rsid w:val="0036568F"/>
    <w:rPr>
      <w:sz w:val="24"/>
    </w:rPr>
  </w:style>
  <w:style w:type="character" w:customStyle="1" w:styleId="5140">
    <w:name w:val="Знак Знак514"/>
    <w:locked/>
    <w:rsid w:val="0036568F"/>
    <w:rPr>
      <w:b/>
      <w:sz w:val="27"/>
      <w:lang w:val="ru-RU" w:eastAsia="ru-RU"/>
    </w:rPr>
  </w:style>
  <w:style w:type="character" w:customStyle="1" w:styleId="434">
    <w:name w:val="Знак Знак434"/>
    <w:locked/>
    <w:rsid w:val="0036568F"/>
    <w:rPr>
      <w:color w:val="000000"/>
      <w:sz w:val="24"/>
      <w:lang w:eastAsia="ru-RU"/>
    </w:rPr>
  </w:style>
  <w:style w:type="character" w:customStyle="1" w:styleId="424">
    <w:name w:val="Знак Знак424"/>
    <w:rsid w:val="0036568F"/>
    <w:rPr>
      <w:rFonts w:ascii="Times New Roman" w:hAnsi="Times New Roman"/>
      <w:sz w:val="16"/>
    </w:rPr>
  </w:style>
  <w:style w:type="character" w:customStyle="1" w:styleId="494">
    <w:name w:val="Знак Знак494"/>
    <w:rsid w:val="0036568F"/>
    <w:rPr>
      <w:rFonts w:ascii="Times New Roman" w:hAnsi="Times New Roman"/>
      <w:b/>
      <w:caps/>
      <w:sz w:val="24"/>
      <w:lang w:eastAsia="ru-RU"/>
    </w:rPr>
  </w:style>
  <w:style w:type="character" w:customStyle="1" w:styleId="474">
    <w:name w:val="Знак Знак474"/>
    <w:rsid w:val="0036568F"/>
    <w:rPr>
      <w:rFonts w:ascii="Times New Roman" w:hAnsi="Times New Roman"/>
      <w:b/>
      <w:sz w:val="27"/>
      <w:lang w:eastAsia="ru-RU"/>
    </w:rPr>
  </w:style>
  <w:style w:type="character" w:customStyle="1" w:styleId="454">
    <w:name w:val="Знак Знак454"/>
    <w:rsid w:val="0036568F"/>
    <w:rPr>
      <w:rFonts w:ascii="Times New Roman" w:hAnsi="Times New Roman"/>
      <w:b/>
      <w:i/>
      <w:sz w:val="26"/>
      <w:lang w:eastAsia="ru-RU"/>
    </w:rPr>
  </w:style>
  <w:style w:type="character" w:customStyle="1" w:styleId="552">
    <w:name w:val="Знак5 Знак Знак5"/>
    <w:locked/>
    <w:rsid w:val="0036568F"/>
    <w:rPr>
      <w:sz w:val="16"/>
    </w:rPr>
  </w:style>
  <w:style w:type="character" w:customStyle="1" w:styleId="504">
    <w:name w:val="Знак Знак504"/>
    <w:locked/>
    <w:rsid w:val="0036568F"/>
    <w:rPr>
      <w:b/>
      <w:sz w:val="28"/>
      <w:lang w:val="ru-RU" w:eastAsia="ru-RU"/>
    </w:rPr>
  </w:style>
  <w:style w:type="character" w:customStyle="1" w:styleId="524">
    <w:name w:val="Знак Знак524"/>
    <w:rsid w:val="0036568F"/>
    <w:rPr>
      <w:rFonts w:ascii="Arial" w:hAnsi="Arial"/>
      <w:b/>
      <w:i/>
      <w:sz w:val="28"/>
    </w:rPr>
  </w:style>
  <w:style w:type="character" w:customStyle="1" w:styleId="5141">
    <w:name w:val="Знак5 Знак Знак14"/>
    <w:locked/>
    <w:rsid w:val="0036568F"/>
    <w:rPr>
      <w:sz w:val="16"/>
      <w:lang w:val="ru-RU" w:eastAsia="ru-RU"/>
    </w:rPr>
  </w:style>
  <w:style w:type="character" w:customStyle="1" w:styleId="642">
    <w:name w:val="Знак6 Знак Знак4"/>
    <w:rsid w:val="0036568F"/>
    <w:rPr>
      <w:sz w:val="24"/>
      <w:lang w:val="ru-RU" w:eastAsia="ru-RU"/>
    </w:rPr>
  </w:style>
  <w:style w:type="character" w:customStyle="1" w:styleId="205">
    <w:name w:val="Знак Знак205"/>
    <w:rsid w:val="0036568F"/>
    <w:rPr>
      <w:rFonts w:ascii="Arial" w:hAnsi="Arial"/>
      <w:sz w:val="22"/>
    </w:rPr>
  </w:style>
  <w:style w:type="character" w:customStyle="1" w:styleId="206">
    <w:name w:val="Знак Знак206"/>
    <w:rsid w:val="0036568F"/>
    <w:rPr>
      <w:rFonts w:ascii="Arial" w:hAnsi="Arial"/>
      <w:sz w:val="22"/>
    </w:rPr>
  </w:style>
  <w:style w:type="paragraph" w:customStyle="1" w:styleId="6f">
    <w:name w:val="Знак Знак Знак Знак Знак Знак6"/>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36568F"/>
    <w:rPr>
      <w:sz w:val="16"/>
      <w:lang w:val="ru-RU" w:eastAsia="ru-RU"/>
    </w:rPr>
  </w:style>
  <w:style w:type="character" w:customStyle="1" w:styleId="1450">
    <w:name w:val="Знак Знак145"/>
    <w:locked/>
    <w:rsid w:val="0036568F"/>
    <w:rPr>
      <w:b/>
      <w:sz w:val="27"/>
      <w:lang w:val="ru-RU" w:eastAsia="ru-RU"/>
    </w:rPr>
  </w:style>
  <w:style w:type="character" w:customStyle="1" w:styleId="105">
    <w:name w:val="Знак Знак105"/>
    <w:locked/>
    <w:rsid w:val="0036568F"/>
    <w:rPr>
      <w:sz w:val="16"/>
      <w:lang w:val="ru-RU" w:eastAsia="ru-RU"/>
    </w:rPr>
  </w:style>
  <w:style w:type="character" w:customStyle="1" w:styleId="6150">
    <w:name w:val="Знак Знак615"/>
    <w:rsid w:val="0036568F"/>
    <w:rPr>
      <w:rFonts w:ascii="Arial" w:hAnsi="Arial"/>
      <w:b/>
      <w:i/>
      <w:sz w:val="28"/>
      <w:lang w:val="ru-RU" w:eastAsia="en-US"/>
    </w:rPr>
  </w:style>
  <w:style w:type="character" w:customStyle="1" w:styleId="166">
    <w:name w:val="Знак Знак166"/>
    <w:locked/>
    <w:rsid w:val="0036568F"/>
    <w:rPr>
      <w:b/>
      <w:caps/>
      <w:sz w:val="24"/>
      <w:lang w:val="ru-RU" w:eastAsia="ru-RU"/>
    </w:rPr>
  </w:style>
  <w:style w:type="character" w:customStyle="1" w:styleId="78">
    <w:name w:val="Знак Знак Знак7"/>
    <w:rsid w:val="0036568F"/>
    <w:rPr>
      <w:rFonts w:ascii="Times New Roman" w:hAnsi="Times New Roman"/>
      <w:b/>
      <w:caps/>
      <w:sz w:val="28"/>
    </w:rPr>
  </w:style>
  <w:style w:type="character" w:customStyle="1" w:styleId="255">
    <w:name w:val="Знак Знак255"/>
    <w:rsid w:val="0036568F"/>
    <w:rPr>
      <w:rFonts w:ascii="Times New Roman" w:hAnsi="Times New Roman"/>
      <w:b/>
      <w:sz w:val="28"/>
    </w:rPr>
  </w:style>
  <w:style w:type="character" w:customStyle="1" w:styleId="2250">
    <w:name w:val="Знак Знак225"/>
    <w:rsid w:val="0036568F"/>
    <w:rPr>
      <w:rFonts w:ascii="Times New Roman" w:hAnsi="Times New Roman"/>
      <w:sz w:val="24"/>
    </w:rPr>
  </w:style>
  <w:style w:type="character" w:customStyle="1" w:styleId="195">
    <w:name w:val="Знак Знак195"/>
    <w:rsid w:val="0036568F"/>
    <w:rPr>
      <w:rFonts w:ascii="Times New Roman" w:hAnsi="Times New Roman"/>
      <w:sz w:val="16"/>
      <w:lang w:eastAsia="ru-RU"/>
    </w:rPr>
  </w:style>
  <w:style w:type="character" w:customStyle="1" w:styleId="185">
    <w:name w:val="Знак Знак185"/>
    <w:rsid w:val="0036568F"/>
    <w:rPr>
      <w:rFonts w:ascii="Courier New" w:hAnsi="Courier New"/>
    </w:rPr>
  </w:style>
  <w:style w:type="character" w:customStyle="1" w:styleId="175">
    <w:name w:val="Знак Знак175"/>
    <w:rsid w:val="0036568F"/>
    <w:rPr>
      <w:rFonts w:ascii="Times New Roman" w:hAnsi="Times New Roman"/>
      <w:sz w:val="24"/>
    </w:rPr>
  </w:style>
  <w:style w:type="character" w:customStyle="1" w:styleId="155">
    <w:name w:val="Знак Знак155"/>
    <w:rsid w:val="0036568F"/>
    <w:rPr>
      <w:b/>
      <w:sz w:val="28"/>
    </w:rPr>
  </w:style>
  <w:style w:type="character" w:customStyle="1" w:styleId="4150">
    <w:name w:val="Знак Знак415"/>
    <w:locked/>
    <w:rsid w:val="0036568F"/>
    <w:rPr>
      <w:rFonts w:ascii="Arial" w:hAnsi="Arial"/>
      <w:b/>
      <w:i/>
      <w:sz w:val="28"/>
      <w:lang w:val="ru-RU" w:eastAsia="en-US"/>
    </w:rPr>
  </w:style>
  <w:style w:type="character" w:customStyle="1" w:styleId="236">
    <w:name w:val="Знак Знак23 Знак6"/>
    <w:aliases w:val="Знак Знак3 Знак6"/>
    <w:locked/>
    <w:rsid w:val="0036568F"/>
    <w:rPr>
      <w:rFonts w:ascii="Tahoma" w:hAnsi="Tahoma"/>
      <w:sz w:val="16"/>
    </w:rPr>
  </w:style>
  <w:style w:type="paragraph" w:customStyle="1" w:styleId="7a">
    <w:name w:val="Знак Знак Знак Знак Знак Знак Знак Знак Знак Знак Знак Знак Знак7"/>
    <w:basedOn w:val="a3"/>
    <w:rsid w:val="0036568F"/>
    <w:pPr>
      <w:spacing w:after="160" w:line="240" w:lineRule="exact"/>
    </w:pPr>
    <w:rPr>
      <w:rFonts w:ascii="Verdana" w:hAnsi="Verdana"/>
      <w:lang w:val="en-US" w:eastAsia="en-US"/>
    </w:rPr>
  </w:style>
  <w:style w:type="paragraph" w:customStyle="1" w:styleId="354">
    <w:name w:val="Знак35"/>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36568F"/>
    <w:rPr>
      <w:b/>
      <w:caps/>
      <w:sz w:val="24"/>
      <w:lang w:val="ru-RU" w:eastAsia="ru-RU"/>
    </w:rPr>
  </w:style>
  <w:style w:type="character" w:customStyle="1" w:styleId="5e">
    <w:name w:val="Без интервала Знак5"/>
    <w:locked/>
    <w:rsid w:val="0036568F"/>
    <w:rPr>
      <w:sz w:val="24"/>
      <w:lang w:eastAsia="en-US"/>
    </w:rPr>
  </w:style>
  <w:style w:type="character" w:customStyle="1" w:styleId="1152">
    <w:name w:val="Знак1 Знак Знак15"/>
    <w:locked/>
    <w:rsid w:val="0036568F"/>
    <w:rPr>
      <w:rFonts w:ascii="Times New Roman" w:hAnsi="Times New Roman"/>
      <w:sz w:val="24"/>
      <w:lang w:eastAsia="ru-RU"/>
    </w:rPr>
  </w:style>
  <w:style w:type="character" w:customStyle="1" w:styleId="465">
    <w:name w:val="Знак Знак465"/>
    <w:locked/>
    <w:rsid w:val="0036568F"/>
    <w:rPr>
      <w:b/>
      <w:sz w:val="27"/>
      <w:lang w:val="ru-RU" w:eastAsia="ru-RU"/>
    </w:rPr>
  </w:style>
  <w:style w:type="character" w:customStyle="1" w:styleId="485">
    <w:name w:val="Знак Знак485"/>
    <w:locked/>
    <w:rsid w:val="0036568F"/>
    <w:rPr>
      <w:b/>
      <w:sz w:val="27"/>
      <w:lang w:val="ru-RU" w:eastAsia="ru-RU"/>
    </w:rPr>
  </w:style>
  <w:style w:type="character" w:customStyle="1" w:styleId="445">
    <w:name w:val="Знак Знак445"/>
    <w:locked/>
    <w:rsid w:val="0036568F"/>
    <w:rPr>
      <w:sz w:val="24"/>
    </w:rPr>
  </w:style>
  <w:style w:type="character" w:customStyle="1" w:styleId="5150">
    <w:name w:val="Знак Знак515"/>
    <w:locked/>
    <w:rsid w:val="0036568F"/>
    <w:rPr>
      <w:b/>
      <w:sz w:val="27"/>
      <w:lang w:val="ru-RU" w:eastAsia="ru-RU"/>
    </w:rPr>
  </w:style>
  <w:style w:type="character" w:customStyle="1" w:styleId="435">
    <w:name w:val="Знак Знак435"/>
    <w:locked/>
    <w:rsid w:val="0036568F"/>
    <w:rPr>
      <w:color w:val="000000"/>
      <w:sz w:val="24"/>
      <w:lang w:eastAsia="ru-RU"/>
    </w:rPr>
  </w:style>
  <w:style w:type="character" w:customStyle="1" w:styleId="425">
    <w:name w:val="Знак Знак425"/>
    <w:rsid w:val="0036568F"/>
    <w:rPr>
      <w:rFonts w:ascii="Times New Roman" w:hAnsi="Times New Roman"/>
      <w:sz w:val="16"/>
    </w:rPr>
  </w:style>
  <w:style w:type="character" w:customStyle="1" w:styleId="495">
    <w:name w:val="Знак Знак495"/>
    <w:rsid w:val="0036568F"/>
    <w:rPr>
      <w:rFonts w:ascii="Times New Roman" w:hAnsi="Times New Roman"/>
      <w:b/>
      <w:caps/>
      <w:sz w:val="24"/>
      <w:lang w:eastAsia="ru-RU"/>
    </w:rPr>
  </w:style>
  <w:style w:type="character" w:customStyle="1" w:styleId="475">
    <w:name w:val="Знак Знак475"/>
    <w:rsid w:val="0036568F"/>
    <w:rPr>
      <w:rFonts w:ascii="Times New Roman" w:hAnsi="Times New Roman"/>
      <w:b/>
      <w:sz w:val="27"/>
      <w:lang w:eastAsia="ru-RU"/>
    </w:rPr>
  </w:style>
  <w:style w:type="character" w:customStyle="1" w:styleId="455">
    <w:name w:val="Знак Знак455"/>
    <w:rsid w:val="0036568F"/>
    <w:rPr>
      <w:rFonts w:ascii="Times New Roman" w:hAnsi="Times New Roman"/>
      <w:b/>
      <w:i/>
      <w:sz w:val="26"/>
      <w:lang w:eastAsia="ru-RU"/>
    </w:rPr>
  </w:style>
  <w:style w:type="character" w:customStyle="1" w:styleId="562">
    <w:name w:val="Знак5 Знак Знак6"/>
    <w:locked/>
    <w:rsid w:val="0036568F"/>
    <w:rPr>
      <w:sz w:val="16"/>
    </w:rPr>
  </w:style>
  <w:style w:type="character" w:customStyle="1" w:styleId="505">
    <w:name w:val="Знак Знак505"/>
    <w:locked/>
    <w:rsid w:val="0036568F"/>
    <w:rPr>
      <w:b/>
      <w:sz w:val="28"/>
      <w:lang w:val="ru-RU" w:eastAsia="ru-RU"/>
    </w:rPr>
  </w:style>
  <w:style w:type="character" w:customStyle="1" w:styleId="525">
    <w:name w:val="Знак Знак525"/>
    <w:rsid w:val="0036568F"/>
    <w:rPr>
      <w:rFonts w:ascii="Arial" w:hAnsi="Arial"/>
      <w:b/>
      <w:i/>
      <w:sz w:val="28"/>
    </w:rPr>
  </w:style>
  <w:style w:type="character" w:customStyle="1" w:styleId="5151">
    <w:name w:val="Знак5 Знак Знак15"/>
    <w:locked/>
    <w:rsid w:val="0036568F"/>
    <w:rPr>
      <w:sz w:val="16"/>
      <w:lang w:val="ru-RU" w:eastAsia="ru-RU"/>
    </w:rPr>
  </w:style>
  <w:style w:type="character" w:customStyle="1" w:styleId="652">
    <w:name w:val="Знак6 Знак Знак5"/>
    <w:rsid w:val="0036568F"/>
    <w:rPr>
      <w:sz w:val="24"/>
      <w:lang w:val="ru-RU" w:eastAsia="ru-RU"/>
    </w:rPr>
  </w:style>
  <w:style w:type="character" w:customStyle="1" w:styleId="207">
    <w:name w:val="Знак Знак207"/>
    <w:rsid w:val="0036568F"/>
    <w:rPr>
      <w:rFonts w:ascii="Arial" w:hAnsi="Arial"/>
      <w:sz w:val="22"/>
    </w:rPr>
  </w:style>
  <w:style w:type="character" w:customStyle="1" w:styleId="208">
    <w:name w:val="Знак Знак208"/>
    <w:rsid w:val="0036568F"/>
    <w:rPr>
      <w:rFonts w:ascii="Arial" w:hAnsi="Arial"/>
      <w:sz w:val="22"/>
    </w:rPr>
  </w:style>
  <w:style w:type="character" w:customStyle="1" w:styleId="209">
    <w:name w:val="Знак Знак209"/>
    <w:rsid w:val="0036568F"/>
    <w:rPr>
      <w:rFonts w:ascii="Arial" w:hAnsi="Arial"/>
      <w:sz w:val="22"/>
    </w:rPr>
  </w:style>
  <w:style w:type="character" w:customStyle="1" w:styleId="616">
    <w:name w:val="Знак Знак616"/>
    <w:rsid w:val="0036568F"/>
    <w:rPr>
      <w:rFonts w:ascii="Calibri" w:hAnsi="Calibri"/>
      <w:i/>
      <w:sz w:val="24"/>
    </w:rPr>
  </w:style>
  <w:style w:type="paragraph" w:customStyle="1" w:styleId="7b">
    <w:name w:val="Знак Знак Знак Знак Знак Знак7"/>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36568F"/>
    <w:rPr>
      <w:sz w:val="16"/>
      <w:lang w:val="ru-RU" w:eastAsia="ru-RU"/>
    </w:rPr>
  </w:style>
  <w:style w:type="character" w:customStyle="1" w:styleId="1460">
    <w:name w:val="Знак Знак146"/>
    <w:locked/>
    <w:rsid w:val="0036568F"/>
    <w:rPr>
      <w:b/>
      <w:sz w:val="27"/>
      <w:lang w:val="ru-RU" w:eastAsia="ru-RU"/>
    </w:rPr>
  </w:style>
  <w:style w:type="character" w:customStyle="1" w:styleId="106">
    <w:name w:val="Знак Знак106"/>
    <w:locked/>
    <w:rsid w:val="0036568F"/>
    <w:rPr>
      <w:sz w:val="16"/>
      <w:lang w:val="ru-RU" w:eastAsia="ru-RU"/>
    </w:rPr>
  </w:style>
  <w:style w:type="character" w:customStyle="1" w:styleId="167">
    <w:name w:val="Знак Знак167"/>
    <w:locked/>
    <w:rsid w:val="0036568F"/>
    <w:rPr>
      <w:b/>
      <w:caps/>
      <w:sz w:val="24"/>
      <w:lang w:val="ru-RU" w:eastAsia="ru-RU"/>
    </w:rPr>
  </w:style>
  <w:style w:type="character" w:customStyle="1" w:styleId="84">
    <w:name w:val="Знак Знак Знак8"/>
    <w:rsid w:val="0036568F"/>
    <w:rPr>
      <w:rFonts w:ascii="Times New Roman" w:hAnsi="Times New Roman"/>
      <w:b/>
      <w:caps/>
      <w:sz w:val="28"/>
    </w:rPr>
  </w:style>
  <w:style w:type="character" w:customStyle="1" w:styleId="256">
    <w:name w:val="Знак Знак256"/>
    <w:rsid w:val="0036568F"/>
    <w:rPr>
      <w:rFonts w:ascii="Times New Roman" w:hAnsi="Times New Roman"/>
      <w:b/>
      <w:sz w:val="28"/>
    </w:rPr>
  </w:style>
  <w:style w:type="character" w:customStyle="1" w:styleId="2260">
    <w:name w:val="Знак Знак226"/>
    <w:rsid w:val="0036568F"/>
    <w:rPr>
      <w:rFonts w:ascii="Times New Roman" w:hAnsi="Times New Roman"/>
      <w:sz w:val="24"/>
    </w:rPr>
  </w:style>
  <w:style w:type="character" w:customStyle="1" w:styleId="196">
    <w:name w:val="Знак Знак196"/>
    <w:rsid w:val="0036568F"/>
    <w:rPr>
      <w:rFonts w:ascii="Times New Roman" w:hAnsi="Times New Roman"/>
      <w:sz w:val="16"/>
      <w:lang w:eastAsia="ru-RU"/>
    </w:rPr>
  </w:style>
  <w:style w:type="character" w:customStyle="1" w:styleId="186">
    <w:name w:val="Знак Знак186"/>
    <w:rsid w:val="0036568F"/>
    <w:rPr>
      <w:rFonts w:ascii="Courier New" w:hAnsi="Courier New"/>
    </w:rPr>
  </w:style>
  <w:style w:type="character" w:customStyle="1" w:styleId="176">
    <w:name w:val="Знак Знак176"/>
    <w:rsid w:val="0036568F"/>
    <w:rPr>
      <w:rFonts w:ascii="Times New Roman" w:hAnsi="Times New Roman"/>
      <w:sz w:val="24"/>
    </w:rPr>
  </w:style>
  <w:style w:type="character" w:customStyle="1" w:styleId="156">
    <w:name w:val="Знак Знак156"/>
    <w:rsid w:val="0036568F"/>
    <w:rPr>
      <w:b/>
      <w:sz w:val="28"/>
    </w:rPr>
  </w:style>
  <w:style w:type="character" w:customStyle="1" w:styleId="4160">
    <w:name w:val="Знак Знак416"/>
    <w:locked/>
    <w:rsid w:val="0036568F"/>
    <w:rPr>
      <w:rFonts w:ascii="Arial" w:hAnsi="Arial"/>
      <w:b/>
      <w:i/>
      <w:sz w:val="28"/>
      <w:lang w:val="ru-RU" w:eastAsia="en-US"/>
    </w:rPr>
  </w:style>
  <w:style w:type="character" w:customStyle="1" w:styleId="237">
    <w:name w:val="Знак Знак23 Знак7"/>
    <w:aliases w:val="Знак Знак3 Знак7"/>
    <w:locked/>
    <w:rsid w:val="0036568F"/>
    <w:rPr>
      <w:rFonts w:ascii="Tahoma" w:hAnsi="Tahoma"/>
      <w:sz w:val="16"/>
    </w:rPr>
  </w:style>
  <w:style w:type="paragraph" w:customStyle="1" w:styleId="86">
    <w:name w:val="Знак Знак Знак Знак Знак Знак Знак Знак Знак Знак Знак Знак Знак8"/>
    <w:basedOn w:val="a3"/>
    <w:rsid w:val="0036568F"/>
    <w:pPr>
      <w:spacing w:after="160" w:line="240" w:lineRule="exact"/>
    </w:pPr>
    <w:rPr>
      <w:rFonts w:ascii="Verdana" w:hAnsi="Verdana"/>
      <w:lang w:val="en-US" w:eastAsia="en-US"/>
    </w:rPr>
  </w:style>
  <w:style w:type="paragraph" w:customStyle="1" w:styleId="362">
    <w:name w:val="Знак36"/>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36568F"/>
    <w:rPr>
      <w:b/>
      <w:caps/>
      <w:sz w:val="24"/>
      <w:lang w:val="ru-RU" w:eastAsia="ru-RU"/>
    </w:rPr>
  </w:style>
  <w:style w:type="character" w:customStyle="1" w:styleId="6f0">
    <w:name w:val="Без интервала Знак6"/>
    <w:locked/>
    <w:rsid w:val="0036568F"/>
    <w:rPr>
      <w:rFonts w:ascii="Times New Roman" w:hAnsi="Times New Roman"/>
      <w:sz w:val="22"/>
    </w:rPr>
  </w:style>
  <w:style w:type="character" w:customStyle="1" w:styleId="466">
    <w:name w:val="Знак Знак466"/>
    <w:locked/>
    <w:rsid w:val="0036568F"/>
    <w:rPr>
      <w:b/>
      <w:sz w:val="27"/>
      <w:lang w:val="ru-RU" w:eastAsia="ru-RU"/>
    </w:rPr>
  </w:style>
  <w:style w:type="character" w:customStyle="1" w:styleId="486">
    <w:name w:val="Знак Знак486"/>
    <w:locked/>
    <w:rsid w:val="0036568F"/>
    <w:rPr>
      <w:b/>
      <w:sz w:val="27"/>
      <w:lang w:val="ru-RU" w:eastAsia="ru-RU"/>
    </w:rPr>
  </w:style>
  <w:style w:type="character" w:customStyle="1" w:styleId="446">
    <w:name w:val="Знак Знак446"/>
    <w:locked/>
    <w:rsid w:val="0036568F"/>
    <w:rPr>
      <w:sz w:val="24"/>
    </w:rPr>
  </w:style>
  <w:style w:type="character" w:customStyle="1" w:styleId="5160">
    <w:name w:val="Знак Знак516"/>
    <w:locked/>
    <w:rsid w:val="0036568F"/>
    <w:rPr>
      <w:b/>
      <w:sz w:val="27"/>
      <w:lang w:val="ru-RU" w:eastAsia="ru-RU"/>
    </w:rPr>
  </w:style>
  <w:style w:type="character" w:customStyle="1" w:styleId="436">
    <w:name w:val="Знак Знак436"/>
    <w:locked/>
    <w:rsid w:val="0036568F"/>
    <w:rPr>
      <w:color w:val="000000"/>
      <w:sz w:val="24"/>
      <w:lang w:eastAsia="ru-RU"/>
    </w:rPr>
  </w:style>
  <w:style w:type="character" w:customStyle="1" w:styleId="426">
    <w:name w:val="Знак Знак426"/>
    <w:rsid w:val="0036568F"/>
    <w:rPr>
      <w:rFonts w:ascii="Times New Roman" w:hAnsi="Times New Roman"/>
      <w:sz w:val="16"/>
    </w:rPr>
  </w:style>
  <w:style w:type="character" w:customStyle="1" w:styleId="496">
    <w:name w:val="Знак Знак496"/>
    <w:rsid w:val="0036568F"/>
    <w:rPr>
      <w:rFonts w:ascii="Times New Roman" w:hAnsi="Times New Roman"/>
      <w:b/>
      <w:caps/>
      <w:sz w:val="24"/>
      <w:lang w:eastAsia="ru-RU"/>
    </w:rPr>
  </w:style>
  <w:style w:type="character" w:customStyle="1" w:styleId="476">
    <w:name w:val="Знак Знак476"/>
    <w:rsid w:val="0036568F"/>
    <w:rPr>
      <w:rFonts w:ascii="Times New Roman" w:hAnsi="Times New Roman"/>
      <w:b/>
      <w:sz w:val="27"/>
      <w:lang w:eastAsia="ru-RU"/>
    </w:rPr>
  </w:style>
  <w:style w:type="character" w:customStyle="1" w:styleId="456">
    <w:name w:val="Знак Знак456"/>
    <w:rsid w:val="0036568F"/>
    <w:rPr>
      <w:rFonts w:ascii="Times New Roman" w:hAnsi="Times New Roman"/>
      <w:b/>
      <w:i/>
      <w:sz w:val="26"/>
      <w:lang w:eastAsia="ru-RU"/>
    </w:rPr>
  </w:style>
  <w:style w:type="character" w:customStyle="1" w:styleId="572">
    <w:name w:val="Знак5 Знак Знак7"/>
    <w:locked/>
    <w:rsid w:val="0036568F"/>
    <w:rPr>
      <w:sz w:val="16"/>
    </w:rPr>
  </w:style>
  <w:style w:type="character" w:customStyle="1" w:styleId="506">
    <w:name w:val="Знак Знак506"/>
    <w:locked/>
    <w:rsid w:val="0036568F"/>
    <w:rPr>
      <w:b/>
      <w:sz w:val="28"/>
      <w:lang w:val="ru-RU" w:eastAsia="ru-RU"/>
    </w:rPr>
  </w:style>
  <w:style w:type="character" w:customStyle="1" w:styleId="526">
    <w:name w:val="Знак Знак526"/>
    <w:rsid w:val="0036568F"/>
    <w:rPr>
      <w:rFonts w:ascii="Arial" w:hAnsi="Arial"/>
      <w:b/>
      <w:i/>
      <w:sz w:val="28"/>
    </w:rPr>
  </w:style>
  <w:style w:type="character" w:customStyle="1" w:styleId="662">
    <w:name w:val="Знак6 Знак Знак6"/>
    <w:rsid w:val="0036568F"/>
    <w:rPr>
      <w:sz w:val="24"/>
      <w:lang w:val="ru-RU" w:eastAsia="ru-RU"/>
    </w:rPr>
  </w:style>
  <w:style w:type="character" w:customStyle="1" w:styleId="403">
    <w:name w:val="Знак Знак40 Знак"/>
    <w:locked/>
    <w:rsid w:val="0036568F"/>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36568F"/>
    <w:rPr>
      <w:rFonts w:ascii="Arial" w:hAnsi="Arial"/>
      <w:b/>
      <w:kern w:val="32"/>
      <w:sz w:val="32"/>
      <w:lang w:val="ru-RU" w:eastAsia="ru-RU"/>
    </w:rPr>
  </w:style>
  <w:style w:type="paragraph" w:customStyle="1" w:styleId="paragraph">
    <w:name w:val="paragraph"/>
    <w:basedOn w:val="a3"/>
    <w:rsid w:val="0036568F"/>
  </w:style>
  <w:style w:type="paragraph" w:customStyle="1" w:styleId="Style88">
    <w:name w:val="Style88"/>
    <w:basedOn w:val="a3"/>
    <w:rsid w:val="0036568F"/>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36568F"/>
    <w:rPr>
      <w:color w:val="808080"/>
      <w:shd w:val="clear" w:color="auto" w:fill="E6E6E6"/>
    </w:rPr>
  </w:style>
  <w:style w:type="paragraph" w:customStyle="1" w:styleId="96">
    <w:name w:val="Знак Знак Знак Знак Знак Знак9"/>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36568F"/>
    <w:rPr>
      <w:sz w:val="16"/>
      <w:lang w:val="ru-RU" w:eastAsia="ru-RU"/>
    </w:rPr>
  </w:style>
  <w:style w:type="character" w:customStyle="1" w:styleId="148">
    <w:name w:val="Знак Знак148"/>
    <w:locked/>
    <w:rsid w:val="0036568F"/>
    <w:rPr>
      <w:b/>
      <w:sz w:val="27"/>
      <w:lang w:val="ru-RU" w:eastAsia="ru-RU"/>
    </w:rPr>
  </w:style>
  <w:style w:type="character" w:customStyle="1" w:styleId="108">
    <w:name w:val="Знак Знак108"/>
    <w:locked/>
    <w:rsid w:val="0036568F"/>
    <w:rPr>
      <w:sz w:val="16"/>
      <w:lang w:val="ru-RU" w:eastAsia="ru-RU"/>
    </w:rPr>
  </w:style>
  <w:style w:type="character" w:customStyle="1" w:styleId="6200">
    <w:name w:val="Знак Знак620"/>
    <w:rsid w:val="0036568F"/>
    <w:rPr>
      <w:rFonts w:ascii="Arial" w:hAnsi="Arial"/>
      <w:b/>
      <w:i/>
      <w:sz w:val="28"/>
      <w:lang w:val="ru-RU" w:eastAsia="en-US"/>
    </w:rPr>
  </w:style>
  <w:style w:type="character" w:customStyle="1" w:styleId="169">
    <w:name w:val="Знак Знак169"/>
    <w:locked/>
    <w:rsid w:val="0036568F"/>
    <w:rPr>
      <w:b/>
      <w:caps/>
      <w:sz w:val="24"/>
      <w:lang w:val="ru-RU" w:eastAsia="ru-RU"/>
    </w:rPr>
  </w:style>
  <w:style w:type="character" w:customStyle="1" w:styleId="107">
    <w:name w:val="Знак Знак Знак10"/>
    <w:rsid w:val="0036568F"/>
    <w:rPr>
      <w:rFonts w:ascii="Times New Roman" w:hAnsi="Times New Roman"/>
      <w:b/>
      <w:caps/>
      <w:sz w:val="28"/>
    </w:rPr>
  </w:style>
  <w:style w:type="character" w:customStyle="1" w:styleId="258">
    <w:name w:val="Знак Знак258"/>
    <w:rsid w:val="0036568F"/>
    <w:rPr>
      <w:rFonts w:ascii="Times New Roman" w:hAnsi="Times New Roman"/>
      <w:b/>
      <w:sz w:val="28"/>
    </w:rPr>
  </w:style>
  <w:style w:type="character" w:customStyle="1" w:styleId="2280">
    <w:name w:val="Знак Знак228"/>
    <w:rsid w:val="0036568F"/>
    <w:rPr>
      <w:rFonts w:ascii="Times New Roman" w:hAnsi="Times New Roman"/>
      <w:sz w:val="24"/>
    </w:rPr>
  </w:style>
  <w:style w:type="character" w:customStyle="1" w:styleId="2011">
    <w:name w:val="Знак Знак2011"/>
    <w:rsid w:val="0036568F"/>
    <w:rPr>
      <w:rFonts w:ascii="Arial" w:hAnsi="Arial"/>
      <w:sz w:val="22"/>
    </w:rPr>
  </w:style>
  <w:style w:type="character" w:customStyle="1" w:styleId="198">
    <w:name w:val="Знак Знак198"/>
    <w:rsid w:val="0036568F"/>
    <w:rPr>
      <w:rFonts w:ascii="Times New Roman" w:hAnsi="Times New Roman"/>
      <w:sz w:val="16"/>
      <w:lang w:eastAsia="ru-RU"/>
    </w:rPr>
  </w:style>
  <w:style w:type="character" w:customStyle="1" w:styleId="188">
    <w:name w:val="Знак Знак188"/>
    <w:rsid w:val="0036568F"/>
    <w:rPr>
      <w:rFonts w:ascii="Courier New" w:hAnsi="Courier New"/>
    </w:rPr>
  </w:style>
  <w:style w:type="character" w:customStyle="1" w:styleId="178">
    <w:name w:val="Знак Знак178"/>
    <w:rsid w:val="0036568F"/>
    <w:rPr>
      <w:rFonts w:ascii="Times New Roman" w:hAnsi="Times New Roman"/>
      <w:sz w:val="24"/>
    </w:rPr>
  </w:style>
  <w:style w:type="paragraph" w:customStyle="1" w:styleId="4f2">
    <w:name w:val="Основной текст4"/>
    <w:basedOn w:val="516"/>
    <w:rsid w:val="0036568F"/>
    <w:pPr>
      <w:spacing w:before="0" w:beforeAutospacing="0" w:after="0" w:afterAutospacing="0" w:line="360" w:lineRule="auto"/>
    </w:pPr>
    <w:rPr>
      <w:szCs w:val="20"/>
    </w:rPr>
  </w:style>
  <w:style w:type="character" w:customStyle="1" w:styleId="158">
    <w:name w:val="Знак Знак158"/>
    <w:rsid w:val="0036568F"/>
    <w:rPr>
      <w:b/>
      <w:sz w:val="28"/>
    </w:rPr>
  </w:style>
  <w:style w:type="paragraph" w:customStyle="1" w:styleId="3ff4">
    <w:name w:val="Цитата3"/>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36568F"/>
    <w:rPr>
      <w:rFonts w:ascii="Courier New" w:hAnsi="Courier New"/>
      <w:sz w:val="20"/>
      <w:szCs w:val="20"/>
    </w:rPr>
  </w:style>
  <w:style w:type="paragraph" w:customStyle="1" w:styleId="333">
    <w:name w:val="Основной текст 33"/>
    <w:basedOn w:val="516"/>
    <w:rsid w:val="0036568F"/>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36568F"/>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36568F"/>
    <w:pPr>
      <w:spacing w:line="360" w:lineRule="auto"/>
      <w:ind w:firstLine="709"/>
      <w:jc w:val="both"/>
    </w:pPr>
    <w:rPr>
      <w:sz w:val="28"/>
      <w:szCs w:val="20"/>
    </w:rPr>
  </w:style>
  <w:style w:type="paragraph" w:customStyle="1" w:styleId="2ffff6">
    <w:name w:val="Верхний колонтитул2"/>
    <w:basedOn w:val="a3"/>
    <w:rsid w:val="0036568F"/>
    <w:pPr>
      <w:tabs>
        <w:tab w:val="center" w:pos="4153"/>
        <w:tab w:val="right" w:pos="8306"/>
      </w:tabs>
    </w:pPr>
    <w:rPr>
      <w:rFonts w:ascii="Arial" w:hAnsi="Arial"/>
      <w:szCs w:val="20"/>
    </w:rPr>
  </w:style>
  <w:style w:type="character" w:customStyle="1" w:styleId="418">
    <w:name w:val="Знак Знак418"/>
    <w:locked/>
    <w:rsid w:val="0036568F"/>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36568F"/>
    <w:pPr>
      <w:spacing w:after="160" w:line="240" w:lineRule="exact"/>
    </w:pPr>
    <w:rPr>
      <w:rFonts w:ascii="Verdana" w:hAnsi="Verdana"/>
      <w:lang w:val="en-US" w:eastAsia="en-US"/>
    </w:rPr>
  </w:style>
  <w:style w:type="paragraph" w:customStyle="1" w:styleId="382">
    <w:name w:val="Знак38"/>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36568F"/>
    <w:rPr>
      <w:b/>
      <w:caps/>
      <w:sz w:val="24"/>
      <w:lang w:val="ru-RU" w:eastAsia="ru-RU"/>
    </w:rPr>
  </w:style>
  <w:style w:type="character" w:customStyle="1" w:styleId="1182">
    <w:name w:val="Знак1 Знак Знак18"/>
    <w:locked/>
    <w:rsid w:val="0036568F"/>
    <w:rPr>
      <w:rFonts w:ascii="Times New Roman" w:hAnsi="Times New Roman"/>
      <w:sz w:val="24"/>
      <w:lang w:eastAsia="ru-RU"/>
    </w:rPr>
  </w:style>
  <w:style w:type="character" w:customStyle="1" w:styleId="468">
    <w:name w:val="Знак Знак468"/>
    <w:locked/>
    <w:rsid w:val="0036568F"/>
    <w:rPr>
      <w:b/>
      <w:sz w:val="27"/>
      <w:lang w:val="ru-RU" w:eastAsia="ru-RU"/>
    </w:rPr>
  </w:style>
  <w:style w:type="character" w:customStyle="1" w:styleId="488">
    <w:name w:val="Знак Знак488"/>
    <w:locked/>
    <w:rsid w:val="0036568F"/>
    <w:rPr>
      <w:b/>
      <w:sz w:val="27"/>
      <w:lang w:val="ru-RU" w:eastAsia="ru-RU"/>
    </w:rPr>
  </w:style>
  <w:style w:type="character" w:customStyle="1" w:styleId="448">
    <w:name w:val="Знак Знак448"/>
    <w:locked/>
    <w:rsid w:val="0036568F"/>
    <w:rPr>
      <w:sz w:val="24"/>
    </w:rPr>
  </w:style>
  <w:style w:type="character" w:customStyle="1" w:styleId="518">
    <w:name w:val="Знак Знак518"/>
    <w:locked/>
    <w:rsid w:val="0036568F"/>
    <w:rPr>
      <w:b/>
      <w:sz w:val="27"/>
      <w:lang w:val="ru-RU" w:eastAsia="ru-RU"/>
    </w:rPr>
  </w:style>
  <w:style w:type="character" w:customStyle="1" w:styleId="438">
    <w:name w:val="Знак Знак438"/>
    <w:locked/>
    <w:rsid w:val="0036568F"/>
    <w:rPr>
      <w:color w:val="000000"/>
      <w:sz w:val="24"/>
      <w:lang w:eastAsia="ru-RU"/>
    </w:rPr>
  </w:style>
  <w:style w:type="character" w:customStyle="1" w:styleId="428">
    <w:name w:val="Знак Знак428"/>
    <w:rsid w:val="0036568F"/>
    <w:rPr>
      <w:rFonts w:ascii="Times New Roman" w:hAnsi="Times New Roman"/>
      <w:sz w:val="16"/>
    </w:rPr>
  </w:style>
  <w:style w:type="character" w:customStyle="1" w:styleId="498">
    <w:name w:val="Знак Знак498"/>
    <w:rsid w:val="0036568F"/>
    <w:rPr>
      <w:rFonts w:ascii="Times New Roman" w:hAnsi="Times New Roman"/>
      <w:b/>
      <w:caps/>
      <w:sz w:val="24"/>
      <w:lang w:eastAsia="ru-RU"/>
    </w:rPr>
  </w:style>
  <w:style w:type="paragraph" w:customStyle="1" w:styleId="427">
    <w:name w:val="Заголовок 42"/>
    <w:basedOn w:val="516"/>
    <w:next w:val="516"/>
    <w:rsid w:val="0036568F"/>
    <w:pPr>
      <w:keepNext/>
      <w:spacing w:before="0" w:beforeAutospacing="0" w:after="0" w:afterAutospacing="0"/>
    </w:pPr>
    <w:rPr>
      <w:szCs w:val="20"/>
    </w:rPr>
  </w:style>
  <w:style w:type="character" w:customStyle="1" w:styleId="478">
    <w:name w:val="Знак Знак478"/>
    <w:rsid w:val="0036568F"/>
    <w:rPr>
      <w:rFonts w:ascii="Times New Roman" w:hAnsi="Times New Roman"/>
      <w:b/>
      <w:sz w:val="27"/>
      <w:lang w:eastAsia="ru-RU"/>
    </w:rPr>
  </w:style>
  <w:style w:type="character" w:customStyle="1" w:styleId="458">
    <w:name w:val="Знак Знак458"/>
    <w:rsid w:val="0036568F"/>
    <w:rPr>
      <w:rFonts w:ascii="Times New Roman" w:hAnsi="Times New Roman"/>
      <w:b/>
      <w:i/>
      <w:sz w:val="26"/>
      <w:lang w:eastAsia="ru-RU"/>
    </w:rPr>
  </w:style>
  <w:style w:type="character" w:customStyle="1" w:styleId="592">
    <w:name w:val="Знак5 Знак Знак9"/>
    <w:locked/>
    <w:rsid w:val="0036568F"/>
    <w:rPr>
      <w:sz w:val="16"/>
    </w:rPr>
  </w:style>
  <w:style w:type="character" w:customStyle="1" w:styleId="508">
    <w:name w:val="Знак Знак508"/>
    <w:locked/>
    <w:rsid w:val="0036568F"/>
    <w:rPr>
      <w:b/>
      <w:sz w:val="28"/>
      <w:lang w:val="ru-RU" w:eastAsia="ru-RU"/>
    </w:rPr>
  </w:style>
  <w:style w:type="character" w:customStyle="1" w:styleId="528">
    <w:name w:val="Знак Знак528"/>
    <w:rsid w:val="0036568F"/>
    <w:rPr>
      <w:rFonts w:ascii="Arial" w:hAnsi="Arial"/>
      <w:b/>
      <w:i/>
      <w:sz w:val="28"/>
    </w:rPr>
  </w:style>
  <w:style w:type="character" w:customStyle="1" w:styleId="5180">
    <w:name w:val="Знак5 Знак Знак18"/>
    <w:locked/>
    <w:rsid w:val="0036568F"/>
    <w:rPr>
      <w:sz w:val="16"/>
      <w:lang w:val="ru-RU" w:eastAsia="ru-RU"/>
    </w:rPr>
  </w:style>
  <w:style w:type="character" w:customStyle="1" w:styleId="682">
    <w:name w:val="Знак6 Знак Знак8"/>
    <w:rsid w:val="0036568F"/>
    <w:rPr>
      <w:sz w:val="24"/>
      <w:lang w:val="ru-RU" w:eastAsia="ru-RU"/>
    </w:rPr>
  </w:style>
  <w:style w:type="character" w:customStyle="1" w:styleId="5520">
    <w:name w:val="Знак Знак552"/>
    <w:locked/>
    <w:rsid w:val="0036568F"/>
    <w:rPr>
      <w:sz w:val="24"/>
      <w:lang w:val="ru-RU" w:eastAsia="ru-RU"/>
    </w:rPr>
  </w:style>
  <w:style w:type="character" w:customStyle="1" w:styleId="6520">
    <w:name w:val="Знак Знак652"/>
    <w:locked/>
    <w:rsid w:val="0036568F"/>
    <w:rPr>
      <w:b/>
      <w:sz w:val="27"/>
      <w:lang w:val="ru-RU" w:eastAsia="ru-RU"/>
    </w:rPr>
  </w:style>
  <w:style w:type="character" w:customStyle="1" w:styleId="6420">
    <w:name w:val="Знак Знак642"/>
    <w:locked/>
    <w:rsid w:val="0036568F"/>
    <w:rPr>
      <w:b/>
      <w:sz w:val="28"/>
      <w:lang w:val="ru-RU" w:eastAsia="ru-RU"/>
    </w:rPr>
  </w:style>
  <w:style w:type="character" w:customStyle="1" w:styleId="6320">
    <w:name w:val="Знак Знак632"/>
    <w:locked/>
    <w:rsid w:val="0036568F"/>
    <w:rPr>
      <w:b/>
      <w:i/>
      <w:sz w:val="26"/>
      <w:lang w:val="ru-RU" w:eastAsia="ru-RU"/>
    </w:rPr>
  </w:style>
  <w:style w:type="character" w:customStyle="1" w:styleId="6220">
    <w:name w:val="Знак Знак622"/>
    <w:locked/>
    <w:rsid w:val="0036568F"/>
    <w:rPr>
      <w:sz w:val="24"/>
      <w:lang w:val="ru-RU" w:eastAsia="ru-RU"/>
    </w:rPr>
  </w:style>
  <w:style w:type="character" w:customStyle="1" w:styleId="619">
    <w:name w:val="Знак Знак619"/>
    <w:locked/>
    <w:rsid w:val="0036568F"/>
    <w:rPr>
      <w:sz w:val="24"/>
      <w:lang w:val="ru-RU" w:eastAsia="ru-RU"/>
    </w:rPr>
  </w:style>
  <w:style w:type="character" w:customStyle="1" w:styleId="602">
    <w:name w:val="Знак Знак602"/>
    <w:locked/>
    <w:rsid w:val="0036568F"/>
    <w:rPr>
      <w:i/>
      <w:sz w:val="24"/>
      <w:lang w:val="ru-RU" w:eastAsia="ru-RU"/>
    </w:rPr>
  </w:style>
  <w:style w:type="character" w:customStyle="1" w:styleId="5920">
    <w:name w:val="Знак Знак592"/>
    <w:locked/>
    <w:rsid w:val="0036568F"/>
    <w:rPr>
      <w:rFonts w:ascii="Arial" w:hAnsi="Arial"/>
      <w:sz w:val="22"/>
      <w:lang w:val="ru-RU" w:eastAsia="ru-RU"/>
    </w:rPr>
  </w:style>
  <w:style w:type="character" w:customStyle="1" w:styleId="582">
    <w:name w:val="Знак Знак582"/>
    <w:locked/>
    <w:rsid w:val="0036568F"/>
    <w:rPr>
      <w:rFonts w:ascii="Courier New" w:hAnsi="Courier New"/>
      <w:lang w:val="ru-RU" w:eastAsia="ru-RU"/>
    </w:rPr>
  </w:style>
  <w:style w:type="character" w:customStyle="1" w:styleId="5720">
    <w:name w:val="Знак Знак572"/>
    <w:locked/>
    <w:rsid w:val="0036568F"/>
    <w:rPr>
      <w:lang w:val="ru-RU" w:eastAsia="ru-RU"/>
    </w:rPr>
  </w:style>
  <w:style w:type="character" w:customStyle="1" w:styleId="5620">
    <w:name w:val="Знак Знак562"/>
    <w:locked/>
    <w:rsid w:val="0036568F"/>
    <w:rPr>
      <w:sz w:val="24"/>
      <w:lang w:val="ru-RU" w:eastAsia="ru-RU"/>
    </w:rPr>
  </w:style>
  <w:style w:type="character" w:customStyle="1" w:styleId="542">
    <w:name w:val="Знак Знак542"/>
    <w:locked/>
    <w:rsid w:val="0036568F"/>
    <w:rPr>
      <w:sz w:val="24"/>
      <w:lang w:val="en-US" w:eastAsia="ru-RU"/>
    </w:rPr>
  </w:style>
  <w:style w:type="paragraph" w:customStyle="1" w:styleId="238">
    <w:name w:val="Заголовок 23"/>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36568F"/>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36568F"/>
    <w:pPr>
      <w:tabs>
        <w:tab w:val="left" w:pos="1440"/>
      </w:tabs>
      <w:suppressAutoHyphens/>
      <w:spacing w:before="240" w:after="60"/>
      <w:ind w:left="1440" w:hanging="1440"/>
      <w:outlineLvl w:val="7"/>
    </w:pPr>
    <w:rPr>
      <w:i/>
      <w:iCs/>
      <w:lang w:eastAsia="zh-CN"/>
    </w:rPr>
  </w:style>
  <w:style w:type="character" w:customStyle="1" w:styleId="672">
    <w:name w:val="Знак Знак672"/>
    <w:rsid w:val="0036568F"/>
    <w:rPr>
      <w:rFonts w:ascii="Arial" w:hAnsi="Arial"/>
      <w:b/>
      <w:sz w:val="26"/>
    </w:rPr>
  </w:style>
  <w:style w:type="character" w:customStyle="1" w:styleId="6620">
    <w:name w:val="Знак Знак662"/>
    <w:rsid w:val="0036568F"/>
    <w:rPr>
      <w:b/>
      <w:sz w:val="28"/>
    </w:rPr>
  </w:style>
  <w:style w:type="character" w:customStyle="1" w:styleId="702">
    <w:name w:val="Знак Знак702"/>
    <w:rsid w:val="0036568F"/>
    <w:rPr>
      <w:rFonts w:ascii="Arial" w:hAnsi="Arial"/>
      <w:b/>
      <w:sz w:val="26"/>
    </w:rPr>
  </w:style>
  <w:style w:type="character" w:customStyle="1" w:styleId="692">
    <w:name w:val="Знак Знак692"/>
    <w:rsid w:val="0036568F"/>
    <w:rPr>
      <w:b/>
      <w:sz w:val="28"/>
    </w:rPr>
  </w:style>
  <w:style w:type="character" w:customStyle="1" w:styleId="6820">
    <w:name w:val="Знак Знак682"/>
    <w:rsid w:val="0036568F"/>
    <w:rPr>
      <w:b/>
      <w:i/>
      <w:sz w:val="26"/>
    </w:rPr>
  </w:style>
  <w:style w:type="paragraph" w:customStyle="1" w:styleId="HTML21">
    <w:name w:val="Стандартный HTML2"/>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36568F"/>
    <w:rPr>
      <w:rFonts w:ascii="Arial" w:hAnsi="Arial"/>
      <w:sz w:val="22"/>
    </w:rPr>
  </w:style>
  <w:style w:type="character" w:customStyle="1" w:styleId="618">
    <w:name w:val="Знак Знак618"/>
    <w:rsid w:val="0036568F"/>
    <w:rPr>
      <w:rFonts w:ascii="Arial" w:hAnsi="Arial"/>
      <w:b/>
      <w:i/>
      <w:sz w:val="28"/>
      <w:lang w:val="ru-RU" w:eastAsia="en-US"/>
    </w:rPr>
  </w:style>
  <w:style w:type="paragraph" w:customStyle="1" w:styleId="87">
    <w:name w:val="Знак Знак Знак Знак Знак Знак8"/>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36568F"/>
    <w:rPr>
      <w:sz w:val="16"/>
      <w:lang w:val="ru-RU" w:eastAsia="ru-RU"/>
    </w:rPr>
  </w:style>
  <w:style w:type="paragraph" w:customStyle="1" w:styleId="7c">
    <w:name w:val="Обычный7"/>
    <w:rsid w:val="0036568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36568F"/>
    <w:rPr>
      <w:b/>
      <w:sz w:val="27"/>
      <w:lang w:val="ru-RU" w:eastAsia="ru-RU"/>
    </w:rPr>
  </w:style>
  <w:style w:type="character" w:customStyle="1" w:styleId="1070">
    <w:name w:val="Знак Знак107"/>
    <w:locked/>
    <w:rsid w:val="0036568F"/>
    <w:rPr>
      <w:sz w:val="16"/>
      <w:lang w:val="ru-RU" w:eastAsia="ru-RU"/>
    </w:rPr>
  </w:style>
  <w:style w:type="paragraph" w:customStyle="1" w:styleId="4f3">
    <w:name w:val="Абзац списка4"/>
    <w:basedOn w:val="a3"/>
    <w:rsid w:val="0036568F"/>
    <w:pPr>
      <w:spacing w:after="200" w:line="276" w:lineRule="auto"/>
      <w:ind w:left="720"/>
    </w:pPr>
    <w:rPr>
      <w:rFonts w:ascii="Calibri" w:hAnsi="Calibri"/>
      <w:sz w:val="22"/>
      <w:szCs w:val="22"/>
      <w:lang w:eastAsia="en-US"/>
    </w:rPr>
  </w:style>
  <w:style w:type="character" w:customStyle="1" w:styleId="168">
    <w:name w:val="Знак Знак168"/>
    <w:locked/>
    <w:rsid w:val="0036568F"/>
    <w:rPr>
      <w:b/>
      <w:caps/>
      <w:sz w:val="24"/>
      <w:lang w:val="ru-RU" w:eastAsia="ru-RU"/>
    </w:rPr>
  </w:style>
  <w:style w:type="paragraph" w:customStyle="1" w:styleId="242">
    <w:name w:val="Основной текст 24"/>
    <w:basedOn w:val="a3"/>
    <w:rsid w:val="0036568F"/>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36568F"/>
    <w:rPr>
      <w:rFonts w:ascii="Times New Roman" w:hAnsi="Times New Roman"/>
      <w:b/>
      <w:caps/>
      <w:sz w:val="28"/>
    </w:rPr>
  </w:style>
  <w:style w:type="character" w:customStyle="1" w:styleId="257">
    <w:name w:val="Знак Знак257"/>
    <w:rsid w:val="0036568F"/>
    <w:rPr>
      <w:rFonts w:ascii="Times New Roman" w:hAnsi="Times New Roman"/>
      <w:b/>
      <w:sz w:val="28"/>
    </w:rPr>
  </w:style>
  <w:style w:type="character" w:customStyle="1" w:styleId="2270">
    <w:name w:val="Знак Знак227"/>
    <w:rsid w:val="0036568F"/>
    <w:rPr>
      <w:rFonts w:ascii="Times New Roman" w:hAnsi="Times New Roman"/>
      <w:sz w:val="24"/>
    </w:rPr>
  </w:style>
  <w:style w:type="character" w:customStyle="1" w:styleId="197">
    <w:name w:val="Знак Знак197"/>
    <w:rsid w:val="0036568F"/>
    <w:rPr>
      <w:rFonts w:ascii="Times New Roman" w:hAnsi="Times New Roman"/>
      <w:sz w:val="16"/>
      <w:lang w:eastAsia="ru-RU"/>
    </w:rPr>
  </w:style>
  <w:style w:type="character" w:customStyle="1" w:styleId="187">
    <w:name w:val="Знак Знак187"/>
    <w:rsid w:val="0036568F"/>
    <w:rPr>
      <w:rFonts w:ascii="Courier New" w:hAnsi="Courier New"/>
    </w:rPr>
  </w:style>
  <w:style w:type="character" w:customStyle="1" w:styleId="177">
    <w:name w:val="Знак Знак177"/>
    <w:rsid w:val="0036568F"/>
    <w:rPr>
      <w:rFonts w:ascii="Times New Roman" w:hAnsi="Times New Roman"/>
      <w:sz w:val="24"/>
    </w:rPr>
  </w:style>
  <w:style w:type="paragraph" w:customStyle="1" w:styleId="346">
    <w:name w:val="Заголовок 34"/>
    <w:basedOn w:val="7c"/>
    <w:next w:val="7c"/>
    <w:rsid w:val="0036568F"/>
    <w:pPr>
      <w:keepNext/>
      <w:widowControl/>
      <w:ind w:left="0" w:firstLine="0"/>
      <w:outlineLvl w:val="2"/>
    </w:pPr>
    <w:rPr>
      <w:sz w:val="24"/>
    </w:rPr>
  </w:style>
  <w:style w:type="paragraph" w:customStyle="1" w:styleId="5f">
    <w:name w:val="Основной текст5"/>
    <w:basedOn w:val="7c"/>
    <w:rsid w:val="0036568F"/>
    <w:pPr>
      <w:widowControl/>
      <w:spacing w:line="360" w:lineRule="auto"/>
      <w:ind w:left="0" w:firstLine="0"/>
    </w:pPr>
    <w:rPr>
      <w:sz w:val="24"/>
    </w:rPr>
  </w:style>
  <w:style w:type="character" w:customStyle="1" w:styleId="157">
    <w:name w:val="Знак Знак157"/>
    <w:rsid w:val="0036568F"/>
    <w:rPr>
      <w:b/>
      <w:sz w:val="28"/>
    </w:rPr>
  </w:style>
  <w:style w:type="paragraph" w:customStyle="1" w:styleId="243">
    <w:name w:val="Заголовок 24"/>
    <w:basedOn w:val="a3"/>
    <w:next w:val="a3"/>
    <w:rsid w:val="0036568F"/>
    <w:pPr>
      <w:keepNext/>
      <w:widowControl w:val="0"/>
      <w:jc w:val="center"/>
    </w:pPr>
    <w:rPr>
      <w:b/>
      <w:sz w:val="26"/>
      <w:szCs w:val="20"/>
    </w:rPr>
  </w:style>
  <w:style w:type="paragraph" w:customStyle="1" w:styleId="88">
    <w:name w:val="Обычный8"/>
    <w:basedOn w:val="a3"/>
    <w:rsid w:val="0036568F"/>
    <w:pPr>
      <w:spacing w:before="100" w:beforeAutospacing="1" w:after="100" w:afterAutospacing="1"/>
    </w:pPr>
  </w:style>
  <w:style w:type="paragraph" w:customStyle="1" w:styleId="4f4">
    <w:name w:val="Цитата4"/>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36568F"/>
    <w:rPr>
      <w:rFonts w:ascii="Courier New" w:hAnsi="Courier New"/>
      <w:sz w:val="20"/>
      <w:szCs w:val="20"/>
    </w:rPr>
  </w:style>
  <w:style w:type="paragraph" w:customStyle="1" w:styleId="348">
    <w:name w:val="Основной текст 34"/>
    <w:basedOn w:val="7c"/>
    <w:rsid w:val="0036568F"/>
    <w:pPr>
      <w:widowControl/>
      <w:tabs>
        <w:tab w:val="left" w:pos="360"/>
      </w:tabs>
      <w:ind w:left="0" w:firstLine="0"/>
      <w:jc w:val="both"/>
    </w:pPr>
    <w:rPr>
      <w:i/>
      <w:sz w:val="26"/>
    </w:rPr>
  </w:style>
  <w:style w:type="paragraph" w:customStyle="1" w:styleId="239">
    <w:name w:val="Основной текст с отступом 23"/>
    <w:basedOn w:val="a3"/>
    <w:rsid w:val="0036568F"/>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36568F"/>
    <w:pPr>
      <w:spacing w:line="360" w:lineRule="auto"/>
      <w:ind w:firstLine="709"/>
      <w:jc w:val="both"/>
    </w:pPr>
    <w:rPr>
      <w:sz w:val="28"/>
      <w:szCs w:val="20"/>
    </w:rPr>
  </w:style>
  <w:style w:type="paragraph" w:customStyle="1" w:styleId="3ff6">
    <w:name w:val="Верхний колонтитул3"/>
    <w:basedOn w:val="a3"/>
    <w:rsid w:val="0036568F"/>
    <w:pPr>
      <w:tabs>
        <w:tab w:val="center" w:pos="4153"/>
        <w:tab w:val="right" w:pos="8306"/>
      </w:tabs>
    </w:pPr>
    <w:rPr>
      <w:rFonts w:ascii="Arial" w:hAnsi="Arial"/>
      <w:szCs w:val="20"/>
    </w:rPr>
  </w:style>
  <w:style w:type="character" w:customStyle="1" w:styleId="3ff7">
    <w:name w:val="Слабое выделение3"/>
    <w:rsid w:val="0036568F"/>
    <w:rPr>
      <w:i/>
      <w:color w:val="808080"/>
    </w:rPr>
  </w:style>
  <w:style w:type="character" w:customStyle="1" w:styleId="4170">
    <w:name w:val="Знак Знак417"/>
    <w:locked/>
    <w:rsid w:val="0036568F"/>
    <w:rPr>
      <w:rFonts w:ascii="Arial" w:hAnsi="Arial"/>
      <w:b/>
      <w:i/>
      <w:sz w:val="28"/>
      <w:lang w:val="ru-RU" w:eastAsia="en-US"/>
    </w:rPr>
  </w:style>
  <w:style w:type="character" w:customStyle="1" w:styleId="3ff8">
    <w:name w:val="Основной шрифт абзаца3"/>
    <w:rsid w:val="0036568F"/>
  </w:style>
  <w:style w:type="paragraph" w:customStyle="1" w:styleId="98">
    <w:name w:val="Знак Знак Знак Знак Знак Знак Знак Знак Знак Знак Знак Знак Знак9"/>
    <w:basedOn w:val="a3"/>
    <w:rsid w:val="0036568F"/>
    <w:pPr>
      <w:spacing w:after="160" w:line="240" w:lineRule="exact"/>
    </w:pPr>
    <w:rPr>
      <w:rFonts w:ascii="Verdana" w:hAnsi="Verdana"/>
      <w:lang w:val="en-US" w:eastAsia="en-US"/>
    </w:rPr>
  </w:style>
  <w:style w:type="paragraph" w:customStyle="1" w:styleId="372">
    <w:name w:val="Знак37"/>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36568F"/>
    <w:rPr>
      <w:b/>
      <w:caps/>
      <w:sz w:val="24"/>
      <w:lang w:val="ru-RU" w:eastAsia="ru-RU"/>
    </w:rPr>
  </w:style>
  <w:style w:type="character" w:customStyle="1" w:styleId="1172">
    <w:name w:val="Знак1 Знак Знак17"/>
    <w:locked/>
    <w:rsid w:val="0036568F"/>
    <w:rPr>
      <w:rFonts w:ascii="Times New Roman" w:hAnsi="Times New Roman"/>
      <w:sz w:val="24"/>
      <w:lang w:eastAsia="ru-RU"/>
    </w:rPr>
  </w:style>
  <w:style w:type="character" w:customStyle="1" w:styleId="467">
    <w:name w:val="Знак Знак467"/>
    <w:locked/>
    <w:rsid w:val="0036568F"/>
    <w:rPr>
      <w:b/>
      <w:sz w:val="27"/>
      <w:lang w:val="ru-RU" w:eastAsia="ru-RU"/>
    </w:rPr>
  </w:style>
  <w:style w:type="character" w:customStyle="1" w:styleId="487">
    <w:name w:val="Знак Знак487"/>
    <w:locked/>
    <w:rsid w:val="0036568F"/>
    <w:rPr>
      <w:b/>
      <w:sz w:val="27"/>
      <w:lang w:val="ru-RU" w:eastAsia="ru-RU"/>
    </w:rPr>
  </w:style>
  <w:style w:type="character" w:customStyle="1" w:styleId="447">
    <w:name w:val="Знак Знак447"/>
    <w:locked/>
    <w:rsid w:val="0036568F"/>
    <w:rPr>
      <w:sz w:val="24"/>
    </w:rPr>
  </w:style>
  <w:style w:type="character" w:customStyle="1" w:styleId="517">
    <w:name w:val="Знак Знак517"/>
    <w:locked/>
    <w:rsid w:val="0036568F"/>
    <w:rPr>
      <w:b/>
      <w:sz w:val="27"/>
      <w:lang w:val="ru-RU" w:eastAsia="ru-RU"/>
    </w:rPr>
  </w:style>
  <w:style w:type="character" w:customStyle="1" w:styleId="4370">
    <w:name w:val="Знак Знак437"/>
    <w:locked/>
    <w:rsid w:val="0036568F"/>
    <w:rPr>
      <w:color w:val="000000"/>
      <w:sz w:val="24"/>
      <w:lang w:eastAsia="ru-RU"/>
    </w:rPr>
  </w:style>
  <w:style w:type="character" w:customStyle="1" w:styleId="4270">
    <w:name w:val="Знак Знак427"/>
    <w:rsid w:val="0036568F"/>
    <w:rPr>
      <w:rFonts w:ascii="Times New Roman" w:hAnsi="Times New Roman"/>
      <w:sz w:val="16"/>
    </w:rPr>
  </w:style>
  <w:style w:type="character" w:customStyle="1" w:styleId="497">
    <w:name w:val="Знак Знак497"/>
    <w:rsid w:val="0036568F"/>
    <w:rPr>
      <w:rFonts w:ascii="Times New Roman" w:hAnsi="Times New Roman"/>
      <w:b/>
      <w:caps/>
      <w:sz w:val="24"/>
      <w:lang w:eastAsia="ru-RU"/>
    </w:rPr>
  </w:style>
  <w:style w:type="paragraph" w:customStyle="1" w:styleId="449">
    <w:name w:val="Заголовок 44"/>
    <w:basedOn w:val="7c"/>
    <w:next w:val="7c"/>
    <w:rsid w:val="0036568F"/>
    <w:pPr>
      <w:keepNext/>
      <w:widowControl/>
      <w:ind w:left="0" w:firstLine="0"/>
    </w:pPr>
    <w:rPr>
      <w:sz w:val="24"/>
    </w:rPr>
  </w:style>
  <w:style w:type="character" w:customStyle="1" w:styleId="477">
    <w:name w:val="Знак Знак477"/>
    <w:rsid w:val="0036568F"/>
    <w:rPr>
      <w:rFonts w:ascii="Times New Roman" w:hAnsi="Times New Roman"/>
      <w:b/>
      <w:sz w:val="27"/>
      <w:lang w:eastAsia="ru-RU"/>
    </w:rPr>
  </w:style>
  <w:style w:type="character" w:customStyle="1" w:styleId="457">
    <w:name w:val="Знак Знак457"/>
    <w:rsid w:val="0036568F"/>
    <w:rPr>
      <w:rFonts w:ascii="Times New Roman" w:hAnsi="Times New Roman"/>
      <w:b/>
      <w:i/>
      <w:sz w:val="26"/>
      <w:lang w:eastAsia="ru-RU"/>
    </w:rPr>
  </w:style>
  <w:style w:type="paragraph" w:customStyle="1" w:styleId="633">
    <w:name w:val="Заголовок 63"/>
    <w:rsid w:val="0036568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36568F"/>
    <w:rPr>
      <w:sz w:val="16"/>
    </w:rPr>
  </w:style>
  <w:style w:type="character" w:customStyle="1" w:styleId="507">
    <w:name w:val="Знак Знак507"/>
    <w:locked/>
    <w:rsid w:val="0036568F"/>
    <w:rPr>
      <w:b/>
      <w:sz w:val="28"/>
      <w:lang w:val="ru-RU" w:eastAsia="ru-RU"/>
    </w:rPr>
  </w:style>
  <w:style w:type="character" w:customStyle="1" w:styleId="527">
    <w:name w:val="Знак Знак527"/>
    <w:rsid w:val="0036568F"/>
    <w:rPr>
      <w:rFonts w:ascii="Arial" w:hAnsi="Arial"/>
      <w:b/>
      <w:i/>
      <w:sz w:val="28"/>
    </w:rPr>
  </w:style>
  <w:style w:type="paragraph" w:customStyle="1" w:styleId="2211">
    <w:name w:val="Цитата 221"/>
    <w:basedOn w:val="a3"/>
    <w:next w:val="a3"/>
    <w:rsid w:val="0036568F"/>
    <w:rPr>
      <w:rFonts w:ascii="Calibri" w:hAnsi="Calibri"/>
      <w:i/>
      <w:iCs/>
      <w:color w:val="000000"/>
    </w:rPr>
  </w:style>
  <w:style w:type="paragraph" w:customStyle="1" w:styleId="21fa">
    <w:name w:val="Выделенная цитата21"/>
    <w:basedOn w:val="a3"/>
    <w:next w:val="a3"/>
    <w:rsid w:val="0036568F"/>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36568F"/>
    <w:rPr>
      <w:sz w:val="16"/>
      <w:lang w:val="ru-RU" w:eastAsia="ru-RU"/>
    </w:rPr>
  </w:style>
  <w:style w:type="character" w:customStyle="1" w:styleId="673">
    <w:name w:val="Знак6 Знак Знак7"/>
    <w:rsid w:val="0036568F"/>
    <w:rPr>
      <w:sz w:val="24"/>
      <w:lang w:val="ru-RU" w:eastAsia="ru-RU"/>
    </w:rPr>
  </w:style>
  <w:style w:type="character" w:customStyle="1" w:styleId="21fb">
    <w:name w:val="Замещающий текст21"/>
    <w:rsid w:val="0036568F"/>
    <w:rPr>
      <w:color w:val="808080"/>
    </w:rPr>
  </w:style>
  <w:style w:type="paragraph" w:customStyle="1" w:styleId="12f0">
    <w:name w:val="Заголовок 12"/>
    <w:basedOn w:val="a3"/>
    <w:next w:val="a3"/>
    <w:rsid w:val="0036568F"/>
    <w:pPr>
      <w:suppressAutoHyphens/>
      <w:ind w:firstLine="454"/>
    </w:pPr>
    <w:rPr>
      <w:b/>
      <w:caps/>
      <w:lang w:eastAsia="zh-CN"/>
    </w:rPr>
  </w:style>
  <w:style w:type="character" w:customStyle="1" w:styleId="617">
    <w:name w:val="Знак Знак617"/>
    <w:locked/>
    <w:rsid w:val="0036568F"/>
    <w:rPr>
      <w:sz w:val="24"/>
      <w:lang w:val="ru-RU" w:eastAsia="ru-RU"/>
    </w:rPr>
  </w:style>
  <w:style w:type="paragraph" w:customStyle="1" w:styleId="259">
    <w:name w:val="Заголовок 25"/>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36568F"/>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36568F"/>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36568F"/>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36568F"/>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36568F"/>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36568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36568F"/>
    <w:rPr>
      <w:b/>
    </w:rPr>
  </w:style>
  <w:style w:type="paragraph" w:customStyle="1" w:styleId="HTML31">
    <w:name w:val="Стандартный HTML3"/>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36568F"/>
    <w:rPr>
      <w:sz w:val="24"/>
      <w:lang w:val="ru-RU" w:eastAsia="ru-RU"/>
    </w:rPr>
  </w:style>
  <w:style w:type="paragraph" w:customStyle="1" w:styleId="921">
    <w:name w:val="Знак92"/>
    <w:basedOn w:val="a3"/>
    <w:rsid w:val="0036568F"/>
    <w:pPr>
      <w:spacing w:after="160" w:line="240" w:lineRule="exact"/>
    </w:pPr>
    <w:rPr>
      <w:rFonts w:ascii="Verdana" w:hAnsi="Verdana"/>
      <w:lang w:val="en-US" w:eastAsia="en-US"/>
    </w:rPr>
  </w:style>
  <w:style w:type="character" w:customStyle="1" w:styleId="4141">
    <w:name w:val="Знак4 Знак Знак14"/>
    <w:locked/>
    <w:rsid w:val="0036568F"/>
    <w:rPr>
      <w:rFonts w:ascii="Arial" w:hAnsi="Arial"/>
      <w:b/>
      <w:kern w:val="32"/>
      <w:sz w:val="32"/>
      <w:lang w:val="ru-RU" w:eastAsia="ru-RU"/>
    </w:rPr>
  </w:style>
  <w:style w:type="character" w:customStyle="1" w:styleId="2124">
    <w:name w:val="Знак2 Знак Знак12"/>
    <w:locked/>
    <w:rsid w:val="0036568F"/>
    <w:rPr>
      <w:b/>
      <w:sz w:val="27"/>
      <w:lang w:val="ru-RU" w:eastAsia="ru-RU"/>
    </w:rPr>
  </w:style>
  <w:style w:type="character" w:customStyle="1" w:styleId="23a">
    <w:name w:val="Знак2 Знак Знак3"/>
    <w:locked/>
    <w:rsid w:val="0036568F"/>
    <w:rPr>
      <w:rFonts w:ascii="Arial" w:hAnsi="Arial"/>
      <w:b/>
      <w:sz w:val="26"/>
      <w:lang w:val="ru-RU" w:eastAsia="ru-RU"/>
    </w:rPr>
  </w:style>
  <w:style w:type="paragraph" w:customStyle="1" w:styleId="5f0">
    <w:name w:val="Абзац списка5"/>
    <w:basedOn w:val="a3"/>
    <w:rsid w:val="0036568F"/>
    <w:pPr>
      <w:ind w:left="708"/>
    </w:pPr>
    <w:rPr>
      <w:rFonts w:ascii="Calibri" w:hAnsi="Calibri"/>
      <w:szCs w:val="20"/>
    </w:rPr>
  </w:style>
  <w:style w:type="character" w:customStyle="1" w:styleId="4f6">
    <w:name w:val="Слабое выделение4"/>
    <w:rsid w:val="0036568F"/>
    <w:rPr>
      <w:i/>
      <w:color w:val="808080"/>
    </w:rPr>
  </w:style>
  <w:style w:type="paragraph" w:customStyle="1" w:styleId="23b">
    <w:name w:val="Цитата 23"/>
    <w:basedOn w:val="a3"/>
    <w:next w:val="a3"/>
    <w:rsid w:val="0036568F"/>
    <w:rPr>
      <w:rFonts w:ascii="Calibri" w:hAnsi="Calibri"/>
      <w:i/>
      <w:iCs/>
      <w:color w:val="000000"/>
    </w:rPr>
  </w:style>
  <w:style w:type="paragraph" w:customStyle="1" w:styleId="3ffa">
    <w:name w:val="Выделенная цитата3"/>
    <w:basedOn w:val="a3"/>
    <w:next w:val="a3"/>
    <w:rsid w:val="0036568F"/>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36568F"/>
    <w:rPr>
      <w:b/>
    </w:rPr>
  </w:style>
  <w:style w:type="character" w:customStyle="1" w:styleId="3ffb">
    <w:name w:val="Замещающий текст3"/>
    <w:rsid w:val="0036568F"/>
    <w:rPr>
      <w:color w:val="808080"/>
    </w:rPr>
  </w:style>
  <w:style w:type="character" w:customStyle="1" w:styleId="1260">
    <w:name w:val="Знак1 Знак Знак26"/>
    <w:locked/>
    <w:rsid w:val="0036568F"/>
    <w:rPr>
      <w:sz w:val="24"/>
    </w:rPr>
  </w:style>
  <w:style w:type="character" w:customStyle="1" w:styleId="1271">
    <w:name w:val="Знак1 Знак Знак27"/>
    <w:locked/>
    <w:rsid w:val="0036568F"/>
    <w:rPr>
      <w:sz w:val="24"/>
    </w:rPr>
  </w:style>
  <w:style w:type="character" w:customStyle="1" w:styleId="7d">
    <w:name w:val="Без интервала Знак7"/>
    <w:locked/>
    <w:rsid w:val="0036568F"/>
    <w:rPr>
      <w:sz w:val="24"/>
      <w:lang w:eastAsia="en-US"/>
    </w:rPr>
  </w:style>
  <w:style w:type="character" w:customStyle="1" w:styleId="393">
    <w:name w:val="Знак Знак393"/>
    <w:rsid w:val="0036568F"/>
    <w:rPr>
      <w:rFonts w:ascii="Arial" w:hAnsi="Arial"/>
      <w:b/>
      <w:sz w:val="26"/>
    </w:rPr>
  </w:style>
  <w:style w:type="character" w:customStyle="1" w:styleId="383">
    <w:name w:val="Знак Знак383"/>
    <w:rsid w:val="0036568F"/>
    <w:rPr>
      <w:b/>
      <w:sz w:val="28"/>
    </w:rPr>
  </w:style>
  <w:style w:type="character" w:customStyle="1" w:styleId="373">
    <w:name w:val="Знак Знак373"/>
    <w:rsid w:val="0036568F"/>
    <w:rPr>
      <w:b/>
      <w:i/>
      <w:sz w:val="26"/>
    </w:rPr>
  </w:style>
  <w:style w:type="character" w:customStyle="1" w:styleId="363">
    <w:name w:val="Знак Знак363"/>
    <w:rsid w:val="0036568F"/>
    <w:rPr>
      <w:b/>
      <w:sz w:val="22"/>
      <w:lang w:val="ru-RU" w:eastAsia="ru-RU"/>
    </w:rPr>
  </w:style>
  <w:style w:type="character" w:customStyle="1" w:styleId="3530">
    <w:name w:val="Знак Знак353"/>
    <w:rsid w:val="0036568F"/>
    <w:rPr>
      <w:sz w:val="24"/>
      <w:lang w:val="ru-RU" w:eastAsia="ru-RU"/>
    </w:rPr>
  </w:style>
  <w:style w:type="character" w:customStyle="1" w:styleId="3430">
    <w:name w:val="Знак Знак343"/>
    <w:rsid w:val="0036568F"/>
    <w:rPr>
      <w:rFonts w:ascii="Calibri" w:hAnsi="Calibri"/>
      <w:i/>
      <w:sz w:val="24"/>
      <w:lang w:eastAsia="en-US"/>
    </w:rPr>
  </w:style>
  <w:style w:type="character" w:customStyle="1" w:styleId="3230">
    <w:name w:val="Знак Знак323"/>
    <w:rsid w:val="0036568F"/>
    <w:rPr>
      <w:sz w:val="16"/>
    </w:rPr>
  </w:style>
  <w:style w:type="character" w:customStyle="1" w:styleId="3141">
    <w:name w:val="Знак Знак314"/>
    <w:rsid w:val="0036568F"/>
    <w:rPr>
      <w:sz w:val="24"/>
    </w:rPr>
  </w:style>
  <w:style w:type="paragraph" w:customStyle="1" w:styleId="10a">
    <w:name w:val="Знак Знак Знак Знак Знак Знак10"/>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36568F"/>
    <w:rPr>
      <w:sz w:val="24"/>
    </w:rPr>
  </w:style>
  <w:style w:type="character" w:customStyle="1" w:styleId="293">
    <w:name w:val="Знак Знак293"/>
    <w:rsid w:val="0036568F"/>
    <w:rPr>
      <w:sz w:val="24"/>
    </w:rPr>
  </w:style>
  <w:style w:type="character" w:customStyle="1" w:styleId="7130">
    <w:name w:val="Знак Знак713"/>
    <w:rsid w:val="0036568F"/>
    <w:rPr>
      <w:sz w:val="16"/>
      <w:lang w:val="ru-RU" w:eastAsia="ru-RU"/>
    </w:rPr>
  </w:style>
  <w:style w:type="paragraph" w:customStyle="1" w:styleId="99">
    <w:name w:val="Обычный9"/>
    <w:rsid w:val="0036568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36568F"/>
    <w:rPr>
      <w:b/>
      <w:sz w:val="27"/>
      <w:lang w:val="ru-RU" w:eastAsia="ru-RU"/>
    </w:rPr>
  </w:style>
  <w:style w:type="character" w:customStyle="1" w:styleId="283">
    <w:name w:val="Знак Знак283"/>
    <w:rsid w:val="0036568F"/>
    <w:rPr>
      <w:rFonts w:ascii="Tahoma" w:hAnsi="Tahoma"/>
    </w:rPr>
  </w:style>
  <w:style w:type="character" w:customStyle="1" w:styleId="273">
    <w:name w:val="Знак Знак273"/>
    <w:rsid w:val="0036568F"/>
    <w:rPr>
      <w:sz w:val="24"/>
    </w:rPr>
  </w:style>
  <w:style w:type="character" w:customStyle="1" w:styleId="1090">
    <w:name w:val="Знак Знак109"/>
    <w:locked/>
    <w:rsid w:val="0036568F"/>
    <w:rPr>
      <w:sz w:val="16"/>
      <w:lang w:val="ru-RU" w:eastAsia="ru-RU"/>
    </w:rPr>
  </w:style>
  <w:style w:type="character" w:customStyle="1" w:styleId="626">
    <w:name w:val="Знак Знак626"/>
    <w:rsid w:val="0036568F"/>
    <w:rPr>
      <w:rFonts w:ascii="Arial" w:hAnsi="Arial"/>
      <w:b/>
      <w:i/>
      <w:sz w:val="28"/>
      <w:lang w:val="ru-RU" w:eastAsia="en-US"/>
    </w:rPr>
  </w:style>
  <w:style w:type="character" w:customStyle="1" w:styleId="2130">
    <w:name w:val="Знак Знак213"/>
    <w:locked/>
    <w:rsid w:val="0036568F"/>
    <w:rPr>
      <w:sz w:val="24"/>
      <w:lang w:val="en-US"/>
    </w:rPr>
  </w:style>
  <w:style w:type="character" w:customStyle="1" w:styleId="1231">
    <w:name w:val="Знак Знак123"/>
    <w:rsid w:val="0036568F"/>
    <w:rPr>
      <w:sz w:val="16"/>
    </w:rPr>
  </w:style>
  <w:style w:type="character" w:customStyle="1" w:styleId="1350">
    <w:name w:val="Знак Знак135"/>
    <w:rsid w:val="0036568F"/>
    <w:rPr>
      <w:lang w:val="ru-RU" w:eastAsia="ru-RU"/>
    </w:rPr>
  </w:style>
  <w:style w:type="character" w:customStyle="1" w:styleId="1610">
    <w:name w:val="Знак Знак1610"/>
    <w:locked/>
    <w:rsid w:val="0036568F"/>
    <w:rPr>
      <w:b/>
      <w:caps/>
      <w:sz w:val="24"/>
      <w:lang w:val="ru-RU" w:eastAsia="ru-RU"/>
    </w:rPr>
  </w:style>
  <w:style w:type="character" w:customStyle="1" w:styleId="1153">
    <w:name w:val="Знак Знак115"/>
    <w:rsid w:val="0036568F"/>
    <w:rPr>
      <w:sz w:val="24"/>
    </w:rPr>
  </w:style>
  <w:style w:type="paragraph" w:customStyle="1" w:styleId="25a">
    <w:name w:val="Основной текст 25"/>
    <w:basedOn w:val="a3"/>
    <w:rsid w:val="0036568F"/>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36568F"/>
    <w:rPr>
      <w:rFonts w:ascii="Times New Roman" w:hAnsi="Times New Roman"/>
      <w:b/>
      <w:caps/>
      <w:sz w:val="28"/>
    </w:rPr>
  </w:style>
  <w:style w:type="character" w:customStyle="1" w:styleId="2590">
    <w:name w:val="Знак Знак259"/>
    <w:rsid w:val="0036568F"/>
    <w:rPr>
      <w:rFonts w:ascii="Times New Roman" w:hAnsi="Times New Roman"/>
      <w:b/>
      <w:sz w:val="28"/>
    </w:rPr>
  </w:style>
  <w:style w:type="character" w:customStyle="1" w:styleId="2290">
    <w:name w:val="Знак Знак229"/>
    <w:rsid w:val="0036568F"/>
    <w:rPr>
      <w:rFonts w:ascii="Times New Roman" w:hAnsi="Times New Roman"/>
      <w:sz w:val="24"/>
    </w:rPr>
  </w:style>
  <w:style w:type="character" w:customStyle="1" w:styleId="2016">
    <w:name w:val="Знак Знак2016"/>
    <w:rsid w:val="0036568F"/>
    <w:rPr>
      <w:rFonts w:ascii="Arial" w:hAnsi="Arial"/>
      <w:sz w:val="22"/>
    </w:rPr>
  </w:style>
  <w:style w:type="character" w:customStyle="1" w:styleId="199">
    <w:name w:val="Знак Знак199"/>
    <w:rsid w:val="0036568F"/>
    <w:rPr>
      <w:rFonts w:ascii="Times New Roman" w:hAnsi="Times New Roman"/>
      <w:sz w:val="16"/>
      <w:lang w:eastAsia="ru-RU"/>
    </w:rPr>
  </w:style>
  <w:style w:type="character" w:customStyle="1" w:styleId="1811">
    <w:name w:val="Знак Знак1811"/>
    <w:rsid w:val="0036568F"/>
    <w:rPr>
      <w:rFonts w:ascii="Courier New" w:hAnsi="Courier New"/>
    </w:rPr>
  </w:style>
  <w:style w:type="character" w:customStyle="1" w:styleId="179">
    <w:name w:val="Знак Знак179"/>
    <w:rsid w:val="0036568F"/>
    <w:rPr>
      <w:rFonts w:ascii="Times New Roman" w:hAnsi="Times New Roman"/>
      <w:sz w:val="24"/>
    </w:rPr>
  </w:style>
  <w:style w:type="character" w:customStyle="1" w:styleId="950">
    <w:name w:val="Знак Знак95"/>
    <w:rsid w:val="0036568F"/>
    <w:rPr>
      <w:rFonts w:ascii="PragmaticaCTT" w:hAnsi="PragmaticaCTT"/>
      <w:b/>
      <w:sz w:val="24"/>
      <w:lang w:val="ru-RU" w:eastAsia="ru-RU"/>
    </w:rPr>
  </w:style>
  <w:style w:type="character" w:customStyle="1" w:styleId="840">
    <w:name w:val="Знак Знак84"/>
    <w:rsid w:val="0036568F"/>
    <w:rPr>
      <w:sz w:val="24"/>
    </w:rPr>
  </w:style>
  <w:style w:type="character" w:customStyle="1" w:styleId="5200">
    <w:name w:val="Знак Знак520"/>
    <w:aliases w:val="Знак Знак5101"/>
    <w:rsid w:val="0036568F"/>
    <w:rPr>
      <w:rFonts w:ascii="Tahoma" w:hAnsi="Tahoma"/>
      <w:sz w:val="16"/>
      <w:lang w:val="ru-RU" w:eastAsia="ru-RU"/>
    </w:rPr>
  </w:style>
  <w:style w:type="paragraph" w:customStyle="1" w:styleId="364">
    <w:name w:val="Заголовок 36"/>
    <w:basedOn w:val="99"/>
    <w:next w:val="99"/>
    <w:rsid w:val="0036568F"/>
    <w:pPr>
      <w:keepNext/>
      <w:widowControl/>
      <w:ind w:left="0" w:firstLine="0"/>
      <w:outlineLvl w:val="2"/>
    </w:pPr>
    <w:rPr>
      <w:sz w:val="24"/>
    </w:rPr>
  </w:style>
  <w:style w:type="paragraph" w:customStyle="1" w:styleId="6f1">
    <w:name w:val="Основной текст6"/>
    <w:basedOn w:val="99"/>
    <w:rsid w:val="0036568F"/>
    <w:pPr>
      <w:widowControl/>
      <w:spacing w:line="360" w:lineRule="auto"/>
      <w:ind w:left="0" w:firstLine="0"/>
    </w:pPr>
    <w:rPr>
      <w:sz w:val="24"/>
    </w:rPr>
  </w:style>
  <w:style w:type="character" w:customStyle="1" w:styleId="159">
    <w:name w:val="Знак Знак159"/>
    <w:rsid w:val="0036568F"/>
    <w:rPr>
      <w:b/>
      <w:sz w:val="28"/>
    </w:rPr>
  </w:style>
  <w:style w:type="character" w:customStyle="1" w:styleId="800">
    <w:name w:val="Знак Знак80"/>
    <w:rsid w:val="0036568F"/>
    <w:rPr>
      <w:rFonts w:ascii="Times New Roman" w:hAnsi="Times New Roman"/>
      <w:lang w:eastAsia="en-US"/>
    </w:rPr>
  </w:style>
  <w:style w:type="paragraph" w:customStyle="1" w:styleId="264">
    <w:name w:val="Заголовок 26"/>
    <w:basedOn w:val="a3"/>
    <w:next w:val="a3"/>
    <w:rsid w:val="0036568F"/>
    <w:pPr>
      <w:keepNext/>
      <w:widowControl w:val="0"/>
      <w:jc w:val="center"/>
    </w:pPr>
    <w:rPr>
      <w:b/>
      <w:sz w:val="26"/>
      <w:szCs w:val="20"/>
    </w:rPr>
  </w:style>
  <w:style w:type="paragraph" w:customStyle="1" w:styleId="5f1">
    <w:name w:val="Цитата5"/>
    <w:basedOn w:val="a3"/>
    <w:rsid w:val="0036568F"/>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36568F"/>
    <w:rPr>
      <w:i/>
      <w:color w:val="000000"/>
      <w:sz w:val="24"/>
    </w:rPr>
  </w:style>
  <w:style w:type="character" w:customStyle="1" w:styleId="2ffff7">
    <w:name w:val="Выделенная цитата Знак2"/>
    <w:rsid w:val="0036568F"/>
    <w:rPr>
      <w:b/>
      <w:i/>
      <w:color w:val="4F81BD"/>
      <w:sz w:val="24"/>
    </w:rPr>
  </w:style>
  <w:style w:type="paragraph" w:customStyle="1" w:styleId="5f2">
    <w:name w:val="Текст5"/>
    <w:basedOn w:val="a3"/>
    <w:rsid w:val="0036568F"/>
    <w:rPr>
      <w:rFonts w:ascii="Courier New" w:hAnsi="Courier New"/>
      <w:sz w:val="20"/>
      <w:szCs w:val="20"/>
    </w:rPr>
  </w:style>
  <w:style w:type="paragraph" w:customStyle="1" w:styleId="356">
    <w:name w:val="Основной текст 35"/>
    <w:basedOn w:val="99"/>
    <w:rsid w:val="0036568F"/>
    <w:pPr>
      <w:widowControl/>
      <w:tabs>
        <w:tab w:val="left" w:pos="360"/>
      </w:tabs>
      <w:ind w:left="0" w:firstLine="0"/>
      <w:jc w:val="both"/>
    </w:pPr>
    <w:rPr>
      <w:i/>
      <w:sz w:val="26"/>
    </w:rPr>
  </w:style>
  <w:style w:type="paragraph" w:customStyle="1" w:styleId="244">
    <w:name w:val="Основной текст с отступом 24"/>
    <w:basedOn w:val="a3"/>
    <w:rsid w:val="0036568F"/>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36568F"/>
    <w:pPr>
      <w:spacing w:line="360" w:lineRule="auto"/>
      <w:ind w:firstLine="709"/>
      <w:jc w:val="both"/>
    </w:pPr>
    <w:rPr>
      <w:sz w:val="28"/>
      <w:szCs w:val="20"/>
    </w:rPr>
  </w:style>
  <w:style w:type="paragraph" w:customStyle="1" w:styleId="4f8">
    <w:name w:val="Верхний колонтитул4"/>
    <w:basedOn w:val="a3"/>
    <w:rsid w:val="0036568F"/>
    <w:pPr>
      <w:tabs>
        <w:tab w:val="center" w:pos="4153"/>
        <w:tab w:val="right" w:pos="8306"/>
      </w:tabs>
    </w:pPr>
    <w:rPr>
      <w:rFonts w:ascii="Arial" w:hAnsi="Arial"/>
      <w:szCs w:val="20"/>
    </w:rPr>
  </w:style>
  <w:style w:type="character" w:customStyle="1" w:styleId="419">
    <w:name w:val="Знак Знак419"/>
    <w:locked/>
    <w:rsid w:val="0036568F"/>
    <w:rPr>
      <w:rFonts w:ascii="Arial" w:hAnsi="Arial"/>
      <w:b/>
      <w:i/>
      <w:sz w:val="28"/>
      <w:lang w:val="ru-RU" w:eastAsia="en-US"/>
    </w:rPr>
  </w:style>
  <w:style w:type="character" w:customStyle="1" w:styleId="429">
    <w:name w:val="Знак4 Знак2"/>
    <w:locked/>
    <w:rsid w:val="0036568F"/>
    <w:rPr>
      <w:sz w:val="24"/>
      <w:lang w:val="ru-RU" w:eastAsia="ru-RU"/>
    </w:rPr>
  </w:style>
  <w:style w:type="character" w:customStyle="1" w:styleId="4f9">
    <w:name w:val="Основной шрифт абзаца4"/>
    <w:rsid w:val="0036568F"/>
  </w:style>
  <w:style w:type="character" w:customStyle="1" w:styleId="2380">
    <w:name w:val="Знак Знак23 Знак8"/>
    <w:aliases w:val="Знак Знак3 Знак8"/>
    <w:locked/>
    <w:rsid w:val="0036568F"/>
    <w:rPr>
      <w:rFonts w:ascii="Tahoma" w:hAnsi="Tahoma"/>
      <w:sz w:val="16"/>
    </w:rPr>
  </w:style>
  <w:style w:type="paragraph" w:customStyle="1" w:styleId="13a">
    <w:name w:val="Знак Знак Знак Знак Знак Знак Знак Знак Знак Знак Знак Знак Знак13"/>
    <w:basedOn w:val="a3"/>
    <w:rsid w:val="0036568F"/>
    <w:pPr>
      <w:spacing w:after="160" w:line="240" w:lineRule="exact"/>
    </w:pPr>
    <w:rPr>
      <w:rFonts w:ascii="Verdana" w:hAnsi="Verdana"/>
      <w:lang w:val="en-US" w:eastAsia="en-US"/>
    </w:rPr>
  </w:style>
  <w:style w:type="paragraph" w:customStyle="1" w:styleId="392">
    <w:name w:val="Знак39"/>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36568F"/>
    <w:rPr>
      <w:b/>
      <w:caps/>
      <w:sz w:val="24"/>
      <w:lang w:val="ru-RU" w:eastAsia="ru-RU"/>
    </w:rPr>
  </w:style>
  <w:style w:type="character" w:customStyle="1" w:styleId="11100">
    <w:name w:val="Знак1 Знак Знак110"/>
    <w:locked/>
    <w:rsid w:val="0036568F"/>
    <w:rPr>
      <w:rFonts w:ascii="Times New Roman" w:hAnsi="Times New Roman"/>
      <w:sz w:val="24"/>
      <w:lang w:eastAsia="ru-RU"/>
    </w:rPr>
  </w:style>
  <w:style w:type="character" w:customStyle="1" w:styleId="469">
    <w:name w:val="Знак Знак469"/>
    <w:locked/>
    <w:rsid w:val="0036568F"/>
    <w:rPr>
      <w:b/>
      <w:sz w:val="27"/>
      <w:lang w:val="ru-RU" w:eastAsia="ru-RU"/>
    </w:rPr>
  </w:style>
  <w:style w:type="character" w:customStyle="1" w:styleId="489">
    <w:name w:val="Знак Знак489"/>
    <w:locked/>
    <w:rsid w:val="0036568F"/>
    <w:rPr>
      <w:b/>
      <w:sz w:val="27"/>
      <w:lang w:val="ru-RU" w:eastAsia="ru-RU"/>
    </w:rPr>
  </w:style>
  <w:style w:type="character" w:customStyle="1" w:styleId="4490">
    <w:name w:val="Знак Знак449"/>
    <w:locked/>
    <w:rsid w:val="0036568F"/>
    <w:rPr>
      <w:sz w:val="24"/>
    </w:rPr>
  </w:style>
  <w:style w:type="character" w:customStyle="1" w:styleId="51100">
    <w:name w:val="Знак Знак5110"/>
    <w:locked/>
    <w:rsid w:val="0036568F"/>
    <w:rPr>
      <w:b/>
      <w:sz w:val="27"/>
      <w:lang w:val="ru-RU" w:eastAsia="ru-RU"/>
    </w:rPr>
  </w:style>
  <w:style w:type="character" w:customStyle="1" w:styleId="439">
    <w:name w:val="Знак Знак439"/>
    <w:locked/>
    <w:rsid w:val="0036568F"/>
    <w:rPr>
      <w:color w:val="000000"/>
      <w:sz w:val="24"/>
      <w:lang w:eastAsia="ru-RU"/>
    </w:rPr>
  </w:style>
  <w:style w:type="character" w:customStyle="1" w:styleId="4290">
    <w:name w:val="Знак Знак429"/>
    <w:rsid w:val="0036568F"/>
    <w:rPr>
      <w:rFonts w:ascii="Times New Roman" w:hAnsi="Times New Roman"/>
      <w:sz w:val="16"/>
    </w:rPr>
  </w:style>
  <w:style w:type="character" w:customStyle="1" w:styleId="499">
    <w:name w:val="Знак Знак499"/>
    <w:rsid w:val="0036568F"/>
    <w:rPr>
      <w:rFonts w:ascii="Times New Roman" w:hAnsi="Times New Roman"/>
      <w:b/>
      <w:caps/>
      <w:sz w:val="24"/>
      <w:lang w:eastAsia="ru-RU"/>
    </w:rPr>
  </w:style>
  <w:style w:type="paragraph" w:customStyle="1" w:styleId="46a">
    <w:name w:val="Заголовок 46"/>
    <w:basedOn w:val="99"/>
    <w:next w:val="99"/>
    <w:rsid w:val="0036568F"/>
    <w:pPr>
      <w:keepNext/>
      <w:widowControl/>
      <w:ind w:left="0" w:firstLine="0"/>
    </w:pPr>
    <w:rPr>
      <w:sz w:val="24"/>
    </w:rPr>
  </w:style>
  <w:style w:type="character" w:customStyle="1" w:styleId="479">
    <w:name w:val="Знак Знак479"/>
    <w:rsid w:val="0036568F"/>
    <w:rPr>
      <w:rFonts w:ascii="Times New Roman" w:hAnsi="Times New Roman"/>
      <w:b/>
      <w:sz w:val="27"/>
      <w:lang w:eastAsia="ru-RU"/>
    </w:rPr>
  </w:style>
  <w:style w:type="character" w:customStyle="1" w:styleId="4590">
    <w:name w:val="Знак Знак459"/>
    <w:rsid w:val="0036568F"/>
    <w:rPr>
      <w:rFonts w:ascii="Times New Roman" w:hAnsi="Times New Roman"/>
      <w:b/>
      <w:i/>
      <w:sz w:val="26"/>
      <w:lang w:eastAsia="ru-RU"/>
    </w:rPr>
  </w:style>
  <w:style w:type="paragraph" w:customStyle="1" w:styleId="653">
    <w:name w:val="Заголовок 65"/>
    <w:rsid w:val="0036568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36568F"/>
    <w:rPr>
      <w:sz w:val="16"/>
    </w:rPr>
  </w:style>
  <w:style w:type="character" w:customStyle="1" w:styleId="509">
    <w:name w:val="Знак Знак509"/>
    <w:locked/>
    <w:rsid w:val="0036568F"/>
    <w:rPr>
      <w:b/>
      <w:sz w:val="28"/>
      <w:lang w:val="ru-RU" w:eastAsia="ru-RU"/>
    </w:rPr>
  </w:style>
  <w:style w:type="character" w:customStyle="1" w:styleId="5290">
    <w:name w:val="Знак Знак529"/>
    <w:rsid w:val="0036568F"/>
    <w:rPr>
      <w:rFonts w:ascii="Arial" w:hAnsi="Arial"/>
      <w:b/>
      <w:i/>
      <w:sz w:val="28"/>
    </w:rPr>
  </w:style>
  <w:style w:type="character" w:customStyle="1" w:styleId="519">
    <w:name w:val="Знак5 Знак Знак19"/>
    <w:locked/>
    <w:rsid w:val="0036568F"/>
    <w:rPr>
      <w:sz w:val="16"/>
      <w:lang w:val="ru-RU" w:eastAsia="ru-RU"/>
    </w:rPr>
  </w:style>
  <w:style w:type="character" w:customStyle="1" w:styleId="6101">
    <w:name w:val="Знак6 Знак Знак10"/>
    <w:rsid w:val="0036568F"/>
    <w:rPr>
      <w:sz w:val="24"/>
      <w:lang w:val="ru-RU" w:eastAsia="ru-RU"/>
    </w:rPr>
  </w:style>
  <w:style w:type="character" w:customStyle="1" w:styleId="553">
    <w:name w:val="Знак Знак553"/>
    <w:locked/>
    <w:rsid w:val="0036568F"/>
    <w:rPr>
      <w:sz w:val="24"/>
      <w:lang w:val="ru-RU" w:eastAsia="ru-RU"/>
    </w:rPr>
  </w:style>
  <w:style w:type="paragraph" w:customStyle="1" w:styleId="Heading13">
    <w:name w:val="Heading 13"/>
    <w:basedOn w:val="a3"/>
    <w:next w:val="a3"/>
    <w:rsid w:val="0036568F"/>
    <w:pPr>
      <w:suppressAutoHyphens/>
      <w:ind w:firstLine="454"/>
    </w:pPr>
    <w:rPr>
      <w:b/>
      <w:caps/>
      <w:lang w:eastAsia="zh-CN"/>
    </w:rPr>
  </w:style>
  <w:style w:type="character" w:customStyle="1" w:styleId="6530">
    <w:name w:val="Знак Знак653"/>
    <w:locked/>
    <w:rsid w:val="0036568F"/>
    <w:rPr>
      <w:b/>
      <w:sz w:val="27"/>
      <w:lang w:val="ru-RU" w:eastAsia="ru-RU"/>
    </w:rPr>
  </w:style>
  <w:style w:type="character" w:customStyle="1" w:styleId="6430">
    <w:name w:val="Знак Знак643"/>
    <w:locked/>
    <w:rsid w:val="0036568F"/>
    <w:rPr>
      <w:b/>
      <w:sz w:val="28"/>
      <w:lang w:val="ru-RU" w:eastAsia="ru-RU"/>
    </w:rPr>
  </w:style>
  <w:style w:type="character" w:customStyle="1" w:styleId="6330">
    <w:name w:val="Знак Знак633"/>
    <w:locked/>
    <w:rsid w:val="0036568F"/>
    <w:rPr>
      <w:b/>
      <w:i/>
      <w:sz w:val="26"/>
      <w:lang w:val="ru-RU" w:eastAsia="ru-RU"/>
    </w:rPr>
  </w:style>
  <w:style w:type="character" w:customStyle="1" w:styleId="625">
    <w:name w:val="Знак Знак625"/>
    <w:locked/>
    <w:rsid w:val="0036568F"/>
    <w:rPr>
      <w:sz w:val="24"/>
      <w:lang w:val="ru-RU" w:eastAsia="ru-RU"/>
    </w:rPr>
  </w:style>
  <w:style w:type="character" w:customStyle="1" w:styleId="61100">
    <w:name w:val="Знак Знак6110"/>
    <w:locked/>
    <w:rsid w:val="0036568F"/>
    <w:rPr>
      <w:sz w:val="24"/>
      <w:lang w:val="ru-RU" w:eastAsia="ru-RU"/>
    </w:rPr>
  </w:style>
  <w:style w:type="character" w:customStyle="1" w:styleId="603">
    <w:name w:val="Знак Знак603"/>
    <w:locked/>
    <w:rsid w:val="0036568F"/>
    <w:rPr>
      <w:i/>
      <w:sz w:val="24"/>
      <w:lang w:val="ru-RU" w:eastAsia="ru-RU"/>
    </w:rPr>
  </w:style>
  <w:style w:type="character" w:customStyle="1" w:styleId="593">
    <w:name w:val="Знак Знак593"/>
    <w:locked/>
    <w:rsid w:val="0036568F"/>
    <w:rPr>
      <w:rFonts w:ascii="Arial" w:hAnsi="Arial"/>
      <w:sz w:val="22"/>
      <w:lang w:val="ru-RU" w:eastAsia="ru-RU"/>
    </w:rPr>
  </w:style>
  <w:style w:type="character" w:customStyle="1" w:styleId="5830">
    <w:name w:val="Знак Знак583"/>
    <w:locked/>
    <w:rsid w:val="0036568F"/>
    <w:rPr>
      <w:rFonts w:ascii="Courier New" w:hAnsi="Courier New"/>
      <w:lang w:val="ru-RU" w:eastAsia="ru-RU"/>
    </w:rPr>
  </w:style>
  <w:style w:type="character" w:customStyle="1" w:styleId="573">
    <w:name w:val="Знак Знак573"/>
    <w:locked/>
    <w:rsid w:val="0036568F"/>
    <w:rPr>
      <w:lang w:val="ru-RU" w:eastAsia="ru-RU"/>
    </w:rPr>
  </w:style>
  <w:style w:type="character" w:customStyle="1" w:styleId="563">
    <w:name w:val="Знак Знак563"/>
    <w:locked/>
    <w:rsid w:val="0036568F"/>
    <w:rPr>
      <w:sz w:val="24"/>
      <w:lang w:val="ru-RU" w:eastAsia="ru-RU"/>
    </w:rPr>
  </w:style>
  <w:style w:type="character" w:customStyle="1" w:styleId="543">
    <w:name w:val="Знак Знак543"/>
    <w:locked/>
    <w:rsid w:val="0036568F"/>
    <w:rPr>
      <w:sz w:val="24"/>
      <w:lang w:val="en-US" w:eastAsia="ru-RU"/>
    </w:rPr>
  </w:style>
  <w:style w:type="paragraph" w:customStyle="1" w:styleId="Heading52">
    <w:name w:val="Heading 52"/>
    <w:basedOn w:val="a3"/>
    <w:next w:val="a3"/>
    <w:rsid w:val="0036568F"/>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36568F"/>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36568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36568F"/>
    <w:rPr>
      <w:rFonts w:ascii="Arial" w:hAnsi="Arial"/>
      <w:b/>
      <w:sz w:val="26"/>
    </w:rPr>
  </w:style>
  <w:style w:type="character" w:customStyle="1" w:styleId="663">
    <w:name w:val="Знак Знак663"/>
    <w:rsid w:val="0036568F"/>
    <w:rPr>
      <w:b/>
      <w:sz w:val="28"/>
    </w:rPr>
  </w:style>
  <w:style w:type="character" w:customStyle="1" w:styleId="703">
    <w:name w:val="Знак Знак703"/>
    <w:rsid w:val="0036568F"/>
    <w:rPr>
      <w:rFonts w:ascii="Arial" w:hAnsi="Arial"/>
      <w:b/>
      <w:sz w:val="26"/>
    </w:rPr>
  </w:style>
  <w:style w:type="character" w:customStyle="1" w:styleId="693">
    <w:name w:val="Знак Знак693"/>
    <w:rsid w:val="0036568F"/>
    <w:rPr>
      <w:b/>
      <w:sz w:val="28"/>
    </w:rPr>
  </w:style>
  <w:style w:type="character" w:customStyle="1" w:styleId="683">
    <w:name w:val="Знак Знак683"/>
    <w:rsid w:val="0036568F"/>
    <w:rPr>
      <w:b/>
      <w:i/>
      <w:sz w:val="26"/>
    </w:rPr>
  </w:style>
  <w:style w:type="paragraph" w:customStyle="1" w:styleId="HTML40">
    <w:name w:val="Стандартный HTML4"/>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36568F"/>
    <w:pPr>
      <w:keepNext/>
      <w:widowControl/>
    </w:pPr>
    <w:rPr>
      <w:sz w:val="24"/>
    </w:rPr>
  </w:style>
  <w:style w:type="paragraph" w:customStyle="1" w:styleId="Heading221">
    <w:name w:val="Heading 221"/>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36568F"/>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36568F"/>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36568F"/>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36568F"/>
    <w:rPr>
      <w:smallCaps/>
      <w:color w:val="C0504D"/>
      <w:u w:val="single"/>
    </w:rPr>
  </w:style>
  <w:style w:type="character" w:customStyle="1" w:styleId="11f7">
    <w:name w:val="Сильная ссылка11"/>
    <w:rsid w:val="0036568F"/>
    <w:rPr>
      <w:b/>
      <w:smallCaps/>
      <w:color w:val="C0504D"/>
      <w:spacing w:val="5"/>
      <w:u w:val="single"/>
    </w:rPr>
  </w:style>
  <w:style w:type="character" w:customStyle="1" w:styleId="11f8">
    <w:name w:val="Название книги11"/>
    <w:rsid w:val="0036568F"/>
    <w:rPr>
      <w:b/>
      <w:smallCaps/>
      <w:spacing w:val="5"/>
    </w:rPr>
  </w:style>
  <w:style w:type="paragraph" w:customStyle="1" w:styleId="930">
    <w:name w:val="Знак93"/>
    <w:basedOn w:val="a3"/>
    <w:rsid w:val="0036568F"/>
    <w:pPr>
      <w:spacing w:after="160" w:line="240" w:lineRule="exact"/>
    </w:pPr>
    <w:rPr>
      <w:rFonts w:ascii="Verdana" w:hAnsi="Verdana"/>
      <w:lang w:val="en-US" w:eastAsia="en-US"/>
    </w:rPr>
  </w:style>
  <w:style w:type="character" w:customStyle="1" w:styleId="4151">
    <w:name w:val="Знак4 Знак Знак15"/>
    <w:locked/>
    <w:rsid w:val="0036568F"/>
    <w:rPr>
      <w:rFonts w:ascii="Arial" w:hAnsi="Arial"/>
      <w:b/>
      <w:kern w:val="32"/>
      <w:sz w:val="32"/>
      <w:lang w:val="ru-RU" w:eastAsia="ru-RU"/>
    </w:rPr>
  </w:style>
  <w:style w:type="character" w:customStyle="1" w:styleId="2131">
    <w:name w:val="Знак2 Знак Знак13"/>
    <w:locked/>
    <w:rsid w:val="0036568F"/>
    <w:rPr>
      <w:b/>
      <w:sz w:val="27"/>
      <w:lang w:val="ru-RU" w:eastAsia="ru-RU"/>
    </w:rPr>
  </w:style>
  <w:style w:type="character" w:customStyle="1" w:styleId="43a">
    <w:name w:val="Знак4 Знак Знак3"/>
    <w:locked/>
    <w:rsid w:val="0036568F"/>
    <w:rPr>
      <w:rFonts w:ascii="Arial" w:hAnsi="Arial"/>
      <w:b/>
      <w:kern w:val="32"/>
      <w:sz w:val="32"/>
      <w:lang w:val="ru-RU" w:eastAsia="ru-RU"/>
    </w:rPr>
  </w:style>
  <w:style w:type="character" w:customStyle="1" w:styleId="245">
    <w:name w:val="Знак2 Знак Знак4"/>
    <w:semiHidden/>
    <w:locked/>
    <w:rsid w:val="0036568F"/>
    <w:rPr>
      <w:rFonts w:ascii="Arial" w:hAnsi="Arial"/>
      <w:b/>
      <w:sz w:val="26"/>
      <w:lang w:val="ru-RU" w:eastAsia="ru-RU"/>
    </w:rPr>
  </w:style>
  <w:style w:type="character" w:customStyle="1" w:styleId="FontStyle270">
    <w:name w:val="Font Style27"/>
    <w:rsid w:val="0036568F"/>
    <w:rPr>
      <w:rFonts w:ascii="Times New Roman" w:hAnsi="Times New Roman"/>
      <w:sz w:val="26"/>
    </w:rPr>
  </w:style>
  <w:style w:type="character" w:customStyle="1" w:styleId="2100">
    <w:name w:val="Знак Знак210"/>
    <w:locked/>
    <w:rsid w:val="0036568F"/>
    <w:rPr>
      <w:rFonts w:ascii="Arial" w:hAnsi="Arial"/>
      <w:vanish/>
      <w:sz w:val="16"/>
      <w:lang w:eastAsia="ru-RU"/>
    </w:rPr>
  </w:style>
  <w:style w:type="paragraph" w:customStyle="1" w:styleId="11f9">
    <w:name w:val="Стиль11"/>
    <w:basedOn w:val="a3"/>
    <w:next w:val="114"/>
    <w:rsid w:val="0036568F"/>
    <w:pPr>
      <w:jc w:val="center"/>
    </w:pPr>
    <w:rPr>
      <w:lang w:val="en-US"/>
    </w:rPr>
  </w:style>
  <w:style w:type="paragraph" w:customStyle="1" w:styleId="6f2">
    <w:name w:val="Абзац списка6"/>
    <w:basedOn w:val="a3"/>
    <w:rsid w:val="0036568F"/>
    <w:pPr>
      <w:ind w:left="708"/>
    </w:pPr>
    <w:rPr>
      <w:rFonts w:ascii="Calibri" w:hAnsi="Calibri"/>
      <w:sz w:val="22"/>
      <w:szCs w:val="22"/>
      <w:lang w:eastAsia="en-US"/>
    </w:rPr>
  </w:style>
  <w:style w:type="character" w:customStyle="1" w:styleId="5f3">
    <w:name w:val="Слабое выделение5"/>
    <w:rsid w:val="0036568F"/>
    <w:rPr>
      <w:i/>
      <w:color w:val="808080"/>
    </w:rPr>
  </w:style>
  <w:style w:type="paragraph" w:customStyle="1" w:styleId="5f4">
    <w:name w:val="Без интервала5"/>
    <w:rsid w:val="0036568F"/>
    <w:pPr>
      <w:spacing w:after="0" w:line="240" w:lineRule="auto"/>
    </w:pPr>
    <w:rPr>
      <w:rFonts w:ascii="Calibri" w:eastAsia="Times New Roman" w:hAnsi="Calibri" w:cs="Times New Roman"/>
      <w:lang w:val="en-US"/>
    </w:rPr>
  </w:style>
  <w:style w:type="paragraph" w:customStyle="1" w:styleId="246">
    <w:name w:val="Цитата 24"/>
    <w:basedOn w:val="a3"/>
    <w:next w:val="a3"/>
    <w:rsid w:val="0036568F"/>
    <w:rPr>
      <w:rFonts w:ascii="Calibri" w:hAnsi="Calibri"/>
      <w:i/>
      <w:color w:val="000000"/>
      <w:szCs w:val="22"/>
      <w:lang w:eastAsia="en-US"/>
    </w:rPr>
  </w:style>
  <w:style w:type="paragraph" w:customStyle="1" w:styleId="4fa">
    <w:name w:val="Выделенная цитата4"/>
    <w:basedOn w:val="a3"/>
    <w:next w:val="a3"/>
    <w:rsid w:val="0036568F"/>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36568F"/>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36568F"/>
    <w:rPr>
      <w:b/>
      <w:i/>
      <w:color w:val="4F81BD"/>
    </w:rPr>
  </w:style>
  <w:style w:type="character" w:customStyle="1" w:styleId="21fd">
    <w:name w:val="Слабая ссылка21"/>
    <w:rsid w:val="0036568F"/>
    <w:rPr>
      <w:smallCaps/>
      <w:color w:val="C0504D"/>
      <w:u w:val="single"/>
    </w:rPr>
  </w:style>
  <w:style w:type="character" w:customStyle="1" w:styleId="21fe">
    <w:name w:val="Сильная ссылка21"/>
    <w:rsid w:val="0036568F"/>
    <w:rPr>
      <w:b/>
      <w:smallCaps/>
      <w:color w:val="C0504D"/>
      <w:spacing w:val="5"/>
      <w:u w:val="single"/>
    </w:rPr>
  </w:style>
  <w:style w:type="character" w:customStyle="1" w:styleId="21ff">
    <w:name w:val="Название книги21"/>
    <w:rsid w:val="0036568F"/>
    <w:rPr>
      <w:b/>
      <w:smallCaps/>
      <w:spacing w:val="5"/>
    </w:rPr>
  </w:style>
  <w:style w:type="character" w:customStyle="1" w:styleId="4fb">
    <w:name w:val="Замещающий текст4"/>
    <w:rsid w:val="0036568F"/>
    <w:rPr>
      <w:color w:val="808080"/>
    </w:rPr>
  </w:style>
  <w:style w:type="character" w:customStyle="1" w:styleId="FontStyle89">
    <w:name w:val="Font Style89"/>
    <w:rsid w:val="0036568F"/>
    <w:rPr>
      <w:rFonts w:ascii="Times New Roman" w:hAnsi="Times New Roman"/>
      <w:i/>
      <w:sz w:val="14"/>
    </w:rPr>
  </w:style>
  <w:style w:type="paragraph" w:customStyle="1" w:styleId="10b">
    <w:name w:val="Стиль10"/>
    <w:basedOn w:val="a3"/>
    <w:next w:val="aff2"/>
    <w:rsid w:val="0036568F"/>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36568F"/>
    <w:rPr>
      <w:spacing w:val="-20"/>
      <w:sz w:val="28"/>
      <w:u w:val="single"/>
      <w:lang w:val="ru-RU" w:eastAsia="ru-RU"/>
    </w:rPr>
  </w:style>
  <w:style w:type="paragraph" w:customStyle="1" w:styleId="10c">
    <w:name w:val="Обычный10"/>
    <w:rsid w:val="0036568F"/>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36568F"/>
    <w:pPr>
      <w:widowControl w:val="0"/>
    </w:pPr>
    <w:rPr>
      <w:rFonts w:ascii="Courier New" w:hAnsi="Courier New"/>
      <w:sz w:val="20"/>
      <w:szCs w:val="20"/>
    </w:rPr>
  </w:style>
  <w:style w:type="paragraph" w:customStyle="1" w:styleId="7e">
    <w:name w:val="Абзац списка7"/>
    <w:basedOn w:val="a3"/>
    <w:rsid w:val="0036568F"/>
    <w:pPr>
      <w:ind w:left="720"/>
      <w:contextualSpacing/>
    </w:pPr>
  </w:style>
  <w:style w:type="character" w:customStyle="1" w:styleId="7120">
    <w:name w:val="Знак Знак712"/>
    <w:rsid w:val="0036568F"/>
    <w:rPr>
      <w:sz w:val="16"/>
      <w:lang w:val="ru-RU" w:eastAsia="ru-RU"/>
    </w:rPr>
  </w:style>
  <w:style w:type="paragraph" w:customStyle="1" w:styleId="12f1">
    <w:name w:val="Знак Знак Знак Знак Знак Знак Знак Знак Знак Знак Знак Знак Знак12"/>
    <w:basedOn w:val="a3"/>
    <w:rsid w:val="0036568F"/>
    <w:pPr>
      <w:spacing w:after="160" w:line="240" w:lineRule="exact"/>
    </w:pPr>
    <w:rPr>
      <w:rFonts w:ascii="Verdana" w:hAnsi="Verdana"/>
      <w:lang w:val="en-US" w:eastAsia="en-US"/>
    </w:rPr>
  </w:style>
  <w:style w:type="paragraph" w:customStyle="1" w:styleId="7f">
    <w:name w:val="Основной текст7"/>
    <w:basedOn w:val="a3"/>
    <w:rsid w:val="0036568F"/>
    <w:pPr>
      <w:widowControl w:val="0"/>
      <w:snapToGrid w:val="0"/>
      <w:jc w:val="both"/>
    </w:pPr>
    <w:rPr>
      <w:szCs w:val="20"/>
    </w:rPr>
  </w:style>
  <w:style w:type="paragraph" w:customStyle="1" w:styleId="25b">
    <w:name w:val="Основной текст с отступом 25"/>
    <w:basedOn w:val="a3"/>
    <w:rsid w:val="0036568F"/>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36568F"/>
    <w:rPr>
      <w:sz w:val="24"/>
    </w:rPr>
  </w:style>
  <w:style w:type="character" w:customStyle="1" w:styleId="6240">
    <w:name w:val="Знак Знак624"/>
    <w:locked/>
    <w:rsid w:val="0036568F"/>
    <w:rPr>
      <w:b/>
      <w:caps/>
      <w:sz w:val="24"/>
      <w:lang w:val="ru-RU" w:eastAsia="ru-RU"/>
    </w:rPr>
  </w:style>
  <w:style w:type="character" w:customStyle="1" w:styleId="5190">
    <w:name w:val="Знак Знак519"/>
    <w:locked/>
    <w:rsid w:val="0036568F"/>
    <w:rPr>
      <w:b/>
      <w:sz w:val="27"/>
      <w:lang w:val="ru-RU" w:eastAsia="ru-RU"/>
    </w:rPr>
  </w:style>
  <w:style w:type="paragraph" w:customStyle="1" w:styleId="265">
    <w:name w:val="Основной текст 26"/>
    <w:basedOn w:val="a3"/>
    <w:rsid w:val="0036568F"/>
    <w:pPr>
      <w:shd w:val="clear" w:color="auto" w:fill="FFFFFF"/>
      <w:spacing w:before="233" w:line="360" w:lineRule="auto"/>
      <w:ind w:left="1701" w:hanging="567"/>
    </w:pPr>
    <w:rPr>
      <w:b/>
      <w:color w:val="000000"/>
      <w:spacing w:val="-5"/>
      <w:sz w:val="28"/>
      <w:szCs w:val="20"/>
    </w:rPr>
  </w:style>
  <w:style w:type="character" w:customStyle="1" w:styleId="bold1">
    <w:name w:val="bold1"/>
    <w:rsid w:val="0036568F"/>
    <w:rPr>
      <w:rFonts w:ascii="Arial" w:hAnsi="Arial"/>
      <w:b/>
    </w:rPr>
  </w:style>
  <w:style w:type="character" w:customStyle="1" w:styleId="b-serp-itemtextpassage1">
    <w:name w:val="b-serp-item__text_passage1"/>
    <w:rsid w:val="0036568F"/>
    <w:rPr>
      <w:b/>
    </w:rPr>
  </w:style>
  <w:style w:type="character" w:customStyle="1" w:styleId="afffffffffff6">
    <w:name w:val="текст Знак Знак"/>
    <w:rsid w:val="0036568F"/>
    <w:rPr>
      <w:sz w:val="24"/>
      <w:lang w:val="ru-RU" w:eastAsia="ru-RU"/>
    </w:rPr>
  </w:style>
  <w:style w:type="paragraph" w:customStyle="1" w:styleId="1ffffffe">
    <w:name w:val="Стиль Заголовок 1 (тем обзор)"/>
    <w:basedOn w:val="11"/>
    <w:link w:val="1fffffff"/>
    <w:rsid w:val="0036568F"/>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36568F"/>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36568F"/>
    <w:pPr>
      <w:spacing w:line="360" w:lineRule="auto"/>
      <w:ind w:firstLine="709"/>
      <w:jc w:val="both"/>
    </w:pPr>
    <w:rPr>
      <w:sz w:val="28"/>
      <w:szCs w:val="20"/>
    </w:rPr>
  </w:style>
  <w:style w:type="paragraph" w:customStyle="1" w:styleId="47a">
    <w:name w:val="Заголовок 47"/>
    <w:basedOn w:val="10c"/>
    <w:next w:val="10c"/>
    <w:rsid w:val="0036568F"/>
    <w:pPr>
      <w:keepNext/>
      <w:spacing w:line="240" w:lineRule="auto"/>
      <w:ind w:right="0" w:firstLine="0"/>
    </w:pPr>
  </w:style>
  <w:style w:type="paragraph" w:customStyle="1" w:styleId="res-desc1">
    <w:name w:val="res-desc1"/>
    <w:basedOn w:val="a3"/>
    <w:rsid w:val="0036568F"/>
    <w:pPr>
      <w:spacing w:before="72"/>
    </w:pPr>
    <w:rPr>
      <w:rFonts w:ascii="a_Timer" w:hAnsi="a_Timer" w:cs="a_Timer"/>
      <w:color w:val="000000"/>
    </w:rPr>
  </w:style>
  <w:style w:type="paragraph" w:customStyle="1" w:styleId="-3">
    <w:name w:val="А - об"/>
    <w:basedOn w:val="a3"/>
    <w:rsid w:val="0036568F"/>
    <w:pPr>
      <w:spacing w:line="360" w:lineRule="auto"/>
      <w:ind w:firstLine="397"/>
    </w:pPr>
    <w:rPr>
      <w:b/>
      <w:sz w:val="20"/>
      <w:szCs w:val="20"/>
    </w:rPr>
  </w:style>
  <w:style w:type="paragraph" w:customStyle="1" w:styleId="366">
    <w:name w:val="Основной текст 36"/>
    <w:basedOn w:val="10c"/>
    <w:rsid w:val="0036568F"/>
    <w:pPr>
      <w:spacing w:line="240" w:lineRule="auto"/>
      <w:ind w:right="0" w:firstLine="0"/>
      <w:jc w:val="both"/>
    </w:pPr>
    <w:rPr>
      <w:i/>
      <w:sz w:val="26"/>
    </w:rPr>
  </w:style>
  <w:style w:type="character" w:customStyle="1" w:styleId="description1">
    <w:name w:val="description1"/>
    <w:rsid w:val="0036568F"/>
    <w:rPr>
      <w:color w:val="000000"/>
      <w:sz w:val="17"/>
    </w:rPr>
  </w:style>
  <w:style w:type="paragraph" w:customStyle="1" w:styleId="1fffffff0">
    <w:name w:val="1_темы"/>
    <w:basedOn w:val="a3"/>
    <w:rsid w:val="0036568F"/>
    <w:pPr>
      <w:ind w:left="567"/>
      <w:jc w:val="both"/>
    </w:pPr>
    <w:rPr>
      <w:b/>
      <w:lang w:eastAsia="fr-FR"/>
    </w:rPr>
  </w:style>
  <w:style w:type="paragraph" w:customStyle="1" w:styleId="374">
    <w:name w:val="Заголовок 37"/>
    <w:basedOn w:val="a3"/>
    <w:next w:val="a3"/>
    <w:rsid w:val="0036568F"/>
    <w:pPr>
      <w:keepNext/>
      <w:snapToGrid w:val="0"/>
      <w:spacing w:before="240" w:after="60"/>
    </w:pPr>
    <w:rPr>
      <w:rFonts w:ascii="Arial" w:hAnsi="Arial"/>
      <w:szCs w:val="20"/>
    </w:rPr>
  </w:style>
  <w:style w:type="character" w:customStyle="1" w:styleId="940">
    <w:name w:val="Знак Знак94"/>
    <w:rsid w:val="0036568F"/>
    <w:rPr>
      <w:rFonts w:ascii="Times New Roman" w:hAnsi="Times New Roman"/>
      <w:sz w:val="24"/>
    </w:rPr>
  </w:style>
  <w:style w:type="character" w:customStyle="1" w:styleId="1340">
    <w:name w:val="Знак Знак134"/>
    <w:locked/>
    <w:rsid w:val="0036568F"/>
    <w:rPr>
      <w:rFonts w:ascii="Arial" w:hAnsi="Arial"/>
      <w:b/>
      <w:kern w:val="32"/>
      <w:sz w:val="32"/>
      <w:lang w:val="ru-RU" w:eastAsia="ru-RU"/>
    </w:rPr>
  </w:style>
  <w:style w:type="character" w:customStyle="1" w:styleId="bibliocaption1">
    <w:name w:val="bibliocaption1"/>
    <w:rsid w:val="0036568F"/>
    <w:rPr>
      <w:rFonts w:ascii="Verdana" w:hAnsi="Verdana"/>
      <w:b/>
      <w:color w:val="080000"/>
      <w:sz w:val="22"/>
      <w:u w:val="none"/>
    </w:rPr>
  </w:style>
  <w:style w:type="paragraph" w:customStyle="1" w:styleId="afffffffffff7">
    <w:name w:val="ͮ𬠫"/>
    <w:rsid w:val="0036568F"/>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36568F"/>
  </w:style>
  <w:style w:type="character" w:customStyle="1" w:styleId="ft1067">
    <w:name w:val="ft1067"/>
    <w:rsid w:val="0036568F"/>
  </w:style>
  <w:style w:type="character" w:customStyle="1" w:styleId="ft1144">
    <w:name w:val="ft1144"/>
    <w:rsid w:val="0036568F"/>
  </w:style>
  <w:style w:type="character" w:customStyle="1" w:styleId="ft1207">
    <w:name w:val="ft1207"/>
    <w:rsid w:val="0036568F"/>
  </w:style>
  <w:style w:type="character" w:customStyle="1" w:styleId="ft1213">
    <w:name w:val="ft1213"/>
    <w:rsid w:val="0036568F"/>
  </w:style>
  <w:style w:type="character" w:customStyle="1" w:styleId="ft1214">
    <w:name w:val="ft1214"/>
    <w:rsid w:val="0036568F"/>
  </w:style>
  <w:style w:type="character" w:customStyle="1" w:styleId="ft1289">
    <w:name w:val="ft1289"/>
    <w:rsid w:val="0036568F"/>
  </w:style>
  <w:style w:type="character" w:customStyle="1" w:styleId="ft1311">
    <w:name w:val="ft1311"/>
    <w:rsid w:val="0036568F"/>
  </w:style>
  <w:style w:type="character" w:customStyle="1" w:styleId="ft3008">
    <w:name w:val="ft3008"/>
    <w:rsid w:val="0036568F"/>
  </w:style>
  <w:style w:type="character" w:customStyle="1" w:styleId="ft3181">
    <w:name w:val="ft3181"/>
    <w:rsid w:val="0036568F"/>
  </w:style>
  <w:style w:type="character" w:customStyle="1" w:styleId="ft722">
    <w:name w:val="ft722"/>
    <w:rsid w:val="0036568F"/>
  </w:style>
  <w:style w:type="character" w:customStyle="1" w:styleId="ft728">
    <w:name w:val="ft728"/>
    <w:rsid w:val="0036568F"/>
  </w:style>
  <w:style w:type="character" w:customStyle="1" w:styleId="ft730">
    <w:name w:val="ft730"/>
    <w:rsid w:val="0036568F"/>
  </w:style>
  <w:style w:type="character" w:customStyle="1" w:styleId="ft72">
    <w:name w:val="ft72"/>
    <w:rsid w:val="0036568F"/>
  </w:style>
  <w:style w:type="character" w:customStyle="1" w:styleId="ft731">
    <w:name w:val="ft731"/>
    <w:rsid w:val="0036568F"/>
  </w:style>
  <w:style w:type="character" w:customStyle="1" w:styleId="ft732">
    <w:name w:val="ft732"/>
    <w:rsid w:val="0036568F"/>
  </w:style>
  <w:style w:type="character" w:customStyle="1" w:styleId="ft735">
    <w:name w:val="ft735"/>
    <w:rsid w:val="0036568F"/>
  </w:style>
  <w:style w:type="character" w:customStyle="1" w:styleId="ft738">
    <w:name w:val="ft738"/>
    <w:rsid w:val="0036568F"/>
  </w:style>
  <w:style w:type="character" w:customStyle="1" w:styleId="ft747">
    <w:name w:val="ft747"/>
    <w:rsid w:val="0036568F"/>
  </w:style>
  <w:style w:type="character" w:customStyle="1" w:styleId="ft758">
    <w:name w:val="ft758"/>
    <w:rsid w:val="0036568F"/>
  </w:style>
  <w:style w:type="paragraph" w:customStyle="1" w:styleId="Picture">
    <w:name w:val="Picture"/>
    <w:basedOn w:val="a3"/>
    <w:next w:val="a3"/>
    <w:rsid w:val="0036568F"/>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36568F"/>
    <w:rPr>
      <w:color w:val="auto"/>
      <w:lang w:val="en-US" w:eastAsia="en-US"/>
    </w:rPr>
  </w:style>
  <w:style w:type="paragraph" w:customStyle="1" w:styleId="1fffffff1">
    <w:name w:val="Çàãîëîâîê 1"/>
    <w:basedOn w:val="Default"/>
    <w:next w:val="Default"/>
    <w:rsid w:val="0036568F"/>
    <w:rPr>
      <w:color w:val="auto"/>
      <w:lang w:val="en-US" w:eastAsia="en-US"/>
    </w:rPr>
  </w:style>
  <w:style w:type="character" w:customStyle="1" w:styleId="ft2100">
    <w:name w:val="ft2100"/>
    <w:rsid w:val="0036568F"/>
  </w:style>
  <w:style w:type="character" w:customStyle="1" w:styleId="ft2109">
    <w:name w:val="ft2109"/>
    <w:rsid w:val="0036568F"/>
  </w:style>
  <w:style w:type="character" w:customStyle="1" w:styleId="ft2121">
    <w:name w:val="ft2121"/>
    <w:rsid w:val="0036568F"/>
  </w:style>
  <w:style w:type="character" w:customStyle="1" w:styleId="ft2130">
    <w:name w:val="ft2130"/>
    <w:rsid w:val="0036568F"/>
  </w:style>
  <w:style w:type="character" w:customStyle="1" w:styleId="ft24421">
    <w:name w:val="ft24421"/>
    <w:rsid w:val="0036568F"/>
    <w:rPr>
      <w:rFonts w:ascii="Times" w:hAnsi="Times"/>
      <w:b/>
      <w:color w:val="000000"/>
      <w:spacing w:val="15"/>
      <w:sz w:val="27"/>
    </w:rPr>
  </w:style>
  <w:style w:type="paragraph" w:customStyle="1" w:styleId="afffffffffff8">
    <w:name w:val="Стиль для методичек"/>
    <w:basedOn w:val="a3"/>
    <w:rsid w:val="0036568F"/>
    <w:pPr>
      <w:ind w:left="284" w:firstLine="340"/>
      <w:jc w:val="both"/>
    </w:pPr>
    <w:rPr>
      <w:rFonts w:ascii="Calibri" w:hAnsi="Calibri" w:cs="Calibri"/>
      <w:sz w:val="28"/>
      <w:szCs w:val="28"/>
    </w:rPr>
  </w:style>
  <w:style w:type="paragraph" w:customStyle="1" w:styleId="Preformatted">
    <w:name w:val="Preformatted"/>
    <w:basedOn w:val="a3"/>
    <w:rsid w:val="0036568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36568F"/>
    <w:rPr>
      <w:rFonts w:ascii="Times New Roman" w:hAnsi="Times New Roman"/>
      <w:i/>
      <w:sz w:val="26"/>
    </w:rPr>
  </w:style>
  <w:style w:type="character" w:customStyle="1" w:styleId="rvts9">
    <w:name w:val="rvts9"/>
    <w:rsid w:val="0036568F"/>
  </w:style>
  <w:style w:type="character" w:customStyle="1" w:styleId="rvts15">
    <w:name w:val="rvts15"/>
    <w:rsid w:val="0036568F"/>
  </w:style>
  <w:style w:type="paragraph" w:customStyle="1" w:styleId="2TimesNewW1">
    <w:name w:val="Стиль Заголовок 2 + Times New (W1)"/>
    <w:basedOn w:val="21"/>
    <w:rsid w:val="0036568F"/>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36568F"/>
    <w:pPr>
      <w:spacing w:before="100" w:beforeAutospacing="1" w:after="100" w:afterAutospacing="1"/>
    </w:pPr>
  </w:style>
  <w:style w:type="paragraph" w:customStyle="1" w:styleId="1125">
    <w:name w:val="Стиль Заголовок 1 + по ширине Первая строка:  125 см"/>
    <w:basedOn w:val="11"/>
    <w:rsid w:val="0036568F"/>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36568F"/>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36568F"/>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36568F"/>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36568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36568F"/>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36568F"/>
  </w:style>
  <w:style w:type="character" w:customStyle="1" w:styleId="ft404">
    <w:name w:val="ft404"/>
    <w:rsid w:val="0036568F"/>
  </w:style>
  <w:style w:type="character" w:customStyle="1" w:styleId="ft2">
    <w:name w:val="ft2"/>
    <w:rsid w:val="0036568F"/>
  </w:style>
  <w:style w:type="character" w:customStyle="1" w:styleId="ft405">
    <w:name w:val="ft405"/>
    <w:rsid w:val="0036568F"/>
  </w:style>
  <w:style w:type="character" w:customStyle="1" w:styleId="ft407">
    <w:name w:val="ft407"/>
    <w:rsid w:val="0036568F"/>
  </w:style>
  <w:style w:type="character" w:customStyle="1" w:styleId="ft411">
    <w:name w:val="ft411"/>
    <w:rsid w:val="0036568F"/>
  </w:style>
  <w:style w:type="character" w:customStyle="1" w:styleId="ft416">
    <w:name w:val="ft416"/>
    <w:rsid w:val="0036568F"/>
  </w:style>
  <w:style w:type="character" w:customStyle="1" w:styleId="ft438">
    <w:name w:val="ft438"/>
    <w:rsid w:val="0036568F"/>
  </w:style>
  <w:style w:type="character" w:customStyle="1" w:styleId="ft461">
    <w:name w:val="ft461"/>
    <w:rsid w:val="0036568F"/>
  </w:style>
  <w:style w:type="character" w:customStyle="1" w:styleId="ft485">
    <w:name w:val="ft485"/>
    <w:rsid w:val="0036568F"/>
  </w:style>
  <w:style w:type="character" w:customStyle="1" w:styleId="ft507">
    <w:name w:val="ft507"/>
    <w:rsid w:val="0036568F"/>
  </w:style>
  <w:style w:type="character" w:customStyle="1" w:styleId="ft464">
    <w:name w:val="ft464"/>
    <w:rsid w:val="0036568F"/>
  </w:style>
  <w:style w:type="character" w:customStyle="1" w:styleId="ft515">
    <w:name w:val="ft515"/>
    <w:rsid w:val="0036568F"/>
  </w:style>
  <w:style w:type="character" w:customStyle="1" w:styleId="ft518">
    <w:name w:val="ft518"/>
    <w:rsid w:val="0036568F"/>
  </w:style>
  <w:style w:type="character" w:customStyle="1" w:styleId="ft521">
    <w:name w:val="ft521"/>
    <w:rsid w:val="0036568F"/>
  </w:style>
  <w:style w:type="character" w:customStyle="1" w:styleId="ft525">
    <w:name w:val="ft525"/>
    <w:rsid w:val="0036568F"/>
  </w:style>
  <w:style w:type="character" w:customStyle="1" w:styleId="ft549">
    <w:name w:val="ft549"/>
    <w:rsid w:val="0036568F"/>
  </w:style>
  <w:style w:type="character" w:customStyle="1" w:styleId="ft554">
    <w:name w:val="ft554"/>
    <w:rsid w:val="0036568F"/>
  </w:style>
  <w:style w:type="character" w:customStyle="1" w:styleId="ft557">
    <w:name w:val="ft557"/>
    <w:rsid w:val="0036568F"/>
  </w:style>
  <w:style w:type="character" w:customStyle="1" w:styleId="ft561">
    <w:name w:val="ft561"/>
    <w:rsid w:val="0036568F"/>
  </w:style>
  <w:style w:type="character" w:customStyle="1" w:styleId="ft565">
    <w:name w:val="ft565"/>
    <w:rsid w:val="0036568F"/>
  </w:style>
  <w:style w:type="character" w:customStyle="1" w:styleId="ft570">
    <w:name w:val="ft570"/>
    <w:rsid w:val="0036568F"/>
  </w:style>
  <w:style w:type="character" w:customStyle="1" w:styleId="ft594">
    <w:name w:val="ft594"/>
    <w:rsid w:val="0036568F"/>
  </w:style>
  <w:style w:type="character" w:customStyle="1" w:styleId="ft600">
    <w:name w:val="ft600"/>
    <w:rsid w:val="0036568F"/>
  </w:style>
  <w:style w:type="character" w:customStyle="1" w:styleId="ft625">
    <w:name w:val="ft625"/>
    <w:rsid w:val="0036568F"/>
  </w:style>
  <w:style w:type="character" w:customStyle="1" w:styleId="ft646">
    <w:name w:val="ft646"/>
    <w:rsid w:val="0036568F"/>
  </w:style>
  <w:style w:type="character" w:customStyle="1" w:styleId="ft648">
    <w:name w:val="ft648"/>
    <w:rsid w:val="0036568F"/>
  </w:style>
  <w:style w:type="character" w:customStyle="1" w:styleId="ft650">
    <w:name w:val="ft650"/>
    <w:rsid w:val="0036568F"/>
  </w:style>
  <w:style w:type="character" w:customStyle="1" w:styleId="ft651">
    <w:name w:val="ft651"/>
    <w:rsid w:val="0036568F"/>
  </w:style>
  <w:style w:type="character" w:customStyle="1" w:styleId="ft654">
    <w:name w:val="ft654"/>
    <w:rsid w:val="0036568F"/>
  </w:style>
  <w:style w:type="character" w:customStyle="1" w:styleId="ft655">
    <w:name w:val="ft655"/>
    <w:rsid w:val="0036568F"/>
  </w:style>
  <w:style w:type="character" w:customStyle="1" w:styleId="ft674">
    <w:name w:val="ft674"/>
    <w:rsid w:val="0036568F"/>
  </w:style>
  <w:style w:type="character" w:customStyle="1" w:styleId="ft698">
    <w:name w:val="ft698"/>
    <w:rsid w:val="0036568F"/>
  </w:style>
  <w:style w:type="character" w:customStyle="1" w:styleId="ft709">
    <w:name w:val="ft709"/>
    <w:rsid w:val="0036568F"/>
  </w:style>
  <w:style w:type="character" w:customStyle="1" w:styleId="ft723">
    <w:name w:val="ft723"/>
    <w:rsid w:val="0036568F"/>
  </w:style>
  <w:style w:type="character" w:customStyle="1" w:styleId="ft746">
    <w:name w:val="ft746"/>
    <w:rsid w:val="0036568F"/>
  </w:style>
  <w:style w:type="character" w:customStyle="1" w:styleId="ft770">
    <w:name w:val="ft770"/>
    <w:rsid w:val="0036568F"/>
  </w:style>
  <w:style w:type="character" w:customStyle="1" w:styleId="ft772">
    <w:name w:val="ft772"/>
    <w:rsid w:val="0036568F"/>
  </w:style>
  <w:style w:type="character" w:customStyle="1" w:styleId="ft774">
    <w:name w:val="ft774"/>
    <w:rsid w:val="0036568F"/>
  </w:style>
  <w:style w:type="character" w:customStyle="1" w:styleId="ft777">
    <w:name w:val="ft777"/>
    <w:rsid w:val="0036568F"/>
  </w:style>
  <w:style w:type="character" w:customStyle="1" w:styleId="ft778">
    <w:name w:val="ft778"/>
    <w:rsid w:val="0036568F"/>
  </w:style>
  <w:style w:type="character" w:customStyle="1" w:styleId="ft780">
    <w:name w:val="ft780"/>
    <w:rsid w:val="0036568F"/>
  </w:style>
  <w:style w:type="character" w:customStyle="1" w:styleId="ft794">
    <w:name w:val="ft794"/>
    <w:rsid w:val="0036568F"/>
  </w:style>
  <w:style w:type="character" w:customStyle="1" w:styleId="ft813">
    <w:name w:val="ft813"/>
    <w:rsid w:val="0036568F"/>
  </w:style>
  <w:style w:type="character" w:customStyle="1" w:styleId="ft845">
    <w:name w:val="ft845"/>
    <w:rsid w:val="0036568F"/>
  </w:style>
  <w:style w:type="character" w:customStyle="1" w:styleId="ft846">
    <w:name w:val="ft846"/>
    <w:rsid w:val="0036568F"/>
  </w:style>
  <w:style w:type="character" w:customStyle="1" w:styleId="ft869">
    <w:name w:val="ft869"/>
    <w:rsid w:val="0036568F"/>
  </w:style>
  <w:style w:type="character" w:customStyle="1" w:styleId="ft345">
    <w:name w:val="ft345"/>
    <w:rsid w:val="0036568F"/>
  </w:style>
  <w:style w:type="character" w:customStyle="1" w:styleId="ft348">
    <w:name w:val="ft348"/>
    <w:rsid w:val="0036568F"/>
  </w:style>
  <w:style w:type="character" w:customStyle="1" w:styleId="ft350">
    <w:name w:val="ft350"/>
    <w:rsid w:val="0036568F"/>
  </w:style>
  <w:style w:type="character" w:customStyle="1" w:styleId="ft351">
    <w:name w:val="ft351"/>
    <w:rsid w:val="0036568F"/>
  </w:style>
  <w:style w:type="character" w:customStyle="1" w:styleId="ft353">
    <w:name w:val="ft353"/>
    <w:rsid w:val="0036568F"/>
  </w:style>
  <w:style w:type="character" w:customStyle="1" w:styleId="ft355">
    <w:name w:val="ft355"/>
    <w:rsid w:val="0036568F"/>
  </w:style>
  <w:style w:type="character" w:customStyle="1" w:styleId="ft372">
    <w:name w:val="ft372"/>
    <w:rsid w:val="0036568F"/>
  </w:style>
  <w:style w:type="character" w:customStyle="1" w:styleId="ft219">
    <w:name w:val="ft219"/>
    <w:rsid w:val="0036568F"/>
  </w:style>
  <w:style w:type="character" w:customStyle="1" w:styleId="ft255">
    <w:name w:val="ft255"/>
    <w:rsid w:val="0036568F"/>
  </w:style>
  <w:style w:type="character" w:customStyle="1" w:styleId="ft264">
    <w:name w:val="ft264"/>
    <w:rsid w:val="0036568F"/>
  </w:style>
  <w:style w:type="character" w:customStyle="1" w:styleId="ft269">
    <w:name w:val="ft269"/>
    <w:rsid w:val="0036568F"/>
  </w:style>
  <w:style w:type="character" w:customStyle="1" w:styleId="ft292">
    <w:name w:val="ft292"/>
    <w:rsid w:val="0036568F"/>
  </w:style>
  <w:style w:type="character" w:customStyle="1" w:styleId="ft300">
    <w:name w:val="ft300"/>
    <w:rsid w:val="0036568F"/>
  </w:style>
  <w:style w:type="character" w:customStyle="1" w:styleId="ft308">
    <w:name w:val="ft308"/>
    <w:rsid w:val="0036568F"/>
  </w:style>
  <w:style w:type="character" w:customStyle="1" w:styleId="ft334">
    <w:name w:val="ft334"/>
    <w:rsid w:val="0036568F"/>
  </w:style>
  <w:style w:type="character" w:customStyle="1" w:styleId="ft346">
    <w:name w:val="ft346"/>
    <w:rsid w:val="0036568F"/>
  </w:style>
  <w:style w:type="character" w:customStyle="1" w:styleId="ft3">
    <w:name w:val="ft3"/>
    <w:rsid w:val="0036568F"/>
  </w:style>
  <w:style w:type="character" w:customStyle="1" w:styleId="ft381">
    <w:name w:val="ft381"/>
    <w:rsid w:val="0036568F"/>
  </w:style>
  <w:style w:type="character" w:customStyle="1" w:styleId="ft391">
    <w:name w:val="ft391"/>
    <w:rsid w:val="0036568F"/>
  </w:style>
  <w:style w:type="character" w:customStyle="1" w:styleId="ft397">
    <w:name w:val="ft397"/>
    <w:rsid w:val="0036568F"/>
  </w:style>
  <w:style w:type="character" w:customStyle="1" w:styleId="ft176">
    <w:name w:val="ft176"/>
    <w:rsid w:val="0036568F"/>
  </w:style>
  <w:style w:type="character" w:customStyle="1" w:styleId="ft410">
    <w:name w:val="ft410"/>
    <w:rsid w:val="0036568F"/>
  </w:style>
  <w:style w:type="character" w:customStyle="1" w:styleId="ft421">
    <w:name w:val="ft421"/>
    <w:rsid w:val="0036568F"/>
  </w:style>
  <w:style w:type="character" w:customStyle="1" w:styleId="ft467">
    <w:name w:val="ft467"/>
    <w:rsid w:val="0036568F"/>
  </w:style>
  <w:style w:type="character" w:customStyle="1" w:styleId="ft479">
    <w:name w:val="ft479"/>
    <w:rsid w:val="0036568F"/>
  </w:style>
  <w:style w:type="character" w:customStyle="1" w:styleId="ft578">
    <w:name w:val="ft578"/>
    <w:rsid w:val="0036568F"/>
  </w:style>
  <w:style w:type="character" w:customStyle="1" w:styleId="ft624">
    <w:name w:val="ft624"/>
    <w:rsid w:val="0036568F"/>
  </w:style>
  <w:style w:type="character" w:customStyle="1" w:styleId="ft631">
    <w:name w:val="ft631"/>
    <w:rsid w:val="0036568F"/>
  </w:style>
  <w:style w:type="character" w:customStyle="1" w:styleId="ft679">
    <w:name w:val="ft679"/>
    <w:rsid w:val="0036568F"/>
  </w:style>
  <w:style w:type="character" w:customStyle="1" w:styleId="ft725">
    <w:name w:val="ft725"/>
    <w:rsid w:val="0036568F"/>
  </w:style>
  <w:style w:type="character" w:customStyle="1" w:styleId="ft769">
    <w:name w:val="ft769"/>
    <w:rsid w:val="0036568F"/>
  </w:style>
  <w:style w:type="character" w:customStyle="1" w:styleId="ft819">
    <w:name w:val="ft819"/>
    <w:rsid w:val="0036568F"/>
  </w:style>
  <w:style w:type="character" w:customStyle="1" w:styleId="ft877">
    <w:name w:val="ft877"/>
    <w:rsid w:val="0036568F"/>
  </w:style>
  <w:style w:type="character" w:customStyle="1" w:styleId="ft275">
    <w:name w:val="ft275"/>
    <w:rsid w:val="0036568F"/>
  </w:style>
  <w:style w:type="character" w:customStyle="1" w:styleId="ft935">
    <w:name w:val="ft935"/>
    <w:rsid w:val="0036568F"/>
  </w:style>
  <w:style w:type="character" w:customStyle="1" w:styleId="ft969">
    <w:name w:val="ft969"/>
    <w:rsid w:val="0036568F"/>
  </w:style>
  <w:style w:type="character" w:customStyle="1" w:styleId="ft1010">
    <w:name w:val="ft1010"/>
    <w:rsid w:val="0036568F"/>
  </w:style>
  <w:style w:type="character" w:customStyle="1" w:styleId="ft1058">
    <w:name w:val="ft1058"/>
    <w:rsid w:val="0036568F"/>
  </w:style>
  <w:style w:type="character" w:customStyle="1" w:styleId="ft1101">
    <w:name w:val="ft1101"/>
    <w:rsid w:val="0036568F"/>
  </w:style>
  <w:style w:type="character" w:customStyle="1" w:styleId="ft1162">
    <w:name w:val="ft1162"/>
    <w:rsid w:val="0036568F"/>
  </w:style>
  <w:style w:type="character" w:customStyle="1" w:styleId="ft1197">
    <w:name w:val="ft1197"/>
    <w:rsid w:val="0036568F"/>
  </w:style>
  <w:style w:type="character" w:customStyle="1" w:styleId="ft1248">
    <w:name w:val="ft1248"/>
    <w:rsid w:val="0036568F"/>
  </w:style>
  <w:style w:type="character" w:customStyle="1" w:styleId="ft1293">
    <w:name w:val="ft1293"/>
    <w:rsid w:val="0036568F"/>
  </w:style>
  <w:style w:type="character" w:customStyle="1" w:styleId="ft1308">
    <w:name w:val="ft1308"/>
    <w:rsid w:val="0036568F"/>
  </w:style>
  <w:style w:type="character" w:customStyle="1" w:styleId="ft1366">
    <w:name w:val="ft1366"/>
    <w:rsid w:val="0036568F"/>
  </w:style>
  <w:style w:type="character" w:customStyle="1" w:styleId="ft1377">
    <w:name w:val="ft1377"/>
    <w:rsid w:val="0036568F"/>
  </w:style>
  <w:style w:type="character" w:customStyle="1" w:styleId="ft1380">
    <w:name w:val="ft1380"/>
    <w:rsid w:val="0036568F"/>
  </w:style>
  <w:style w:type="character" w:customStyle="1" w:styleId="ft1389">
    <w:name w:val="ft1389"/>
    <w:rsid w:val="0036568F"/>
  </w:style>
  <w:style w:type="character" w:customStyle="1" w:styleId="ft1393">
    <w:name w:val="ft1393"/>
    <w:rsid w:val="0036568F"/>
  </w:style>
  <w:style w:type="character" w:customStyle="1" w:styleId="ft1400">
    <w:name w:val="ft1400"/>
    <w:rsid w:val="0036568F"/>
  </w:style>
  <w:style w:type="character" w:customStyle="1" w:styleId="ft1407">
    <w:name w:val="ft1407"/>
    <w:rsid w:val="0036568F"/>
  </w:style>
  <w:style w:type="character" w:customStyle="1" w:styleId="ft1410">
    <w:name w:val="ft1410"/>
    <w:rsid w:val="0036568F"/>
  </w:style>
  <w:style w:type="character" w:customStyle="1" w:styleId="ft1427">
    <w:name w:val="ft1427"/>
    <w:rsid w:val="0036568F"/>
  </w:style>
  <w:style w:type="character" w:customStyle="1" w:styleId="ft1478">
    <w:name w:val="ft1478"/>
    <w:rsid w:val="0036568F"/>
  </w:style>
  <w:style w:type="character" w:customStyle="1" w:styleId="ft1533">
    <w:name w:val="ft1533"/>
    <w:rsid w:val="0036568F"/>
  </w:style>
  <w:style w:type="character" w:customStyle="1" w:styleId="ft1586">
    <w:name w:val="ft1586"/>
    <w:rsid w:val="0036568F"/>
  </w:style>
  <w:style w:type="character" w:customStyle="1" w:styleId="ft1627">
    <w:name w:val="ft1627"/>
    <w:rsid w:val="0036568F"/>
  </w:style>
  <w:style w:type="character" w:customStyle="1" w:styleId="ft1634">
    <w:name w:val="ft1634"/>
    <w:rsid w:val="0036568F"/>
  </w:style>
  <w:style w:type="character" w:customStyle="1" w:styleId="ft1638">
    <w:name w:val="ft1638"/>
    <w:rsid w:val="0036568F"/>
  </w:style>
  <w:style w:type="character" w:customStyle="1" w:styleId="ft1643">
    <w:name w:val="ft1643"/>
    <w:rsid w:val="0036568F"/>
  </w:style>
  <w:style w:type="character" w:customStyle="1" w:styleId="ft1659">
    <w:name w:val="ft1659"/>
    <w:rsid w:val="0036568F"/>
  </w:style>
  <w:style w:type="character" w:customStyle="1" w:styleId="ft1665">
    <w:name w:val="ft1665"/>
    <w:rsid w:val="0036568F"/>
  </w:style>
  <w:style w:type="character" w:customStyle="1" w:styleId="ft1711">
    <w:name w:val="ft1711"/>
    <w:rsid w:val="0036568F"/>
  </w:style>
  <w:style w:type="character" w:customStyle="1" w:styleId="ft1757">
    <w:name w:val="ft1757"/>
    <w:rsid w:val="0036568F"/>
  </w:style>
  <w:style w:type="character" w:customStyle="1" w:styleId="ft1804">
    <w:name w:val="ft1804"/>
    <w:rsid w:val="0036568F"/>
  </w:style>
  <w:style w:type="character" w:customStyle="1" w:styleId="ft1855">
    <w:name w:val="ft1855"/>
    <w:rsid w:val="0036568F"/>
  </w:style>
  <w:style w:type="character" w:customStyle="1" w:styleId="ft1883">
    <w:name w:val="ft1883"/>
    <w:rsid w:val="0036568F"/>
  </w:style>
  <w:style w:type="character" w:customStyle="1" w:styleId="ft1937">
    <w:name w:val="ft1937"/>
    <w:rsid w:val="0036568F"/>
  </w:style>
  <w:style w:type="character" w:customStyle="1" w:styleId="ft1983">
    <w:name w:val="ft1983"/>
    <w:rsid w:val="0036568F"/>
  </w:style>
  <w:style w:type="character" w:customStyle="1" w:styleId="ft2028">
    <w:name w:val="ft2028"/>
    <w:rsid w:val="0036568F"/>
  </w:style>
  <w:style w:type="character" w:customStyle="1" w:styleId="ft2049">
    <w:name w:val="ft2049"/>
    <w:rsid w:val="0036568F"/>
  </w:style>
  <w:style w:type="character" w:customStyle="1" w:styleId="ft2096">
    <w:name w:val="ft2096"/>
    <w:rsid w:val="0036568F"/>
  </w:style>
  <w:style w:type="character" w:customStyle="1" w:styleId="ft2144">
    <w:name w:val="ft2144"/>
    <w:rsid w:val="0036568F"/>
  </w:style>
  <w:style w:type="character" w:customStyle="1" w:styleId="ft2234">
    <w:name w:val="ft2234"/>
    <w:rsid w:val="0036568F"/>
  </w:style>
  <w:style w:type="character" w:customStyle="1" w:styleId="ft2289">
    <w:name w:val="ft2289"/>
    <w:rsid w:val="0036568F"/>
  </w:style>
  <w:style w:type="character" w:customStyle="1" w:styleId="ft1884">
    <w:name w:val="ft1884"/>
    <w:rsid w:val="0036568F"/>
  </w:style>
  <w:style w:type="character" w:customStyle="1" w:styleId="ft2343">
    <w:name w:val="ft2343"/>
    <w:rsid w:val="0036568F"/>
  </w:style>
  <w:style w:type="character" w:customStyle="1" w:styleId="ft2392">
    <w:name w:val="ft2392"/>
    <w:rsid w:val="0036568F"/>
  </w:style>
  <w:style w:type="character" w:customStyle="1" w:styleId="ft2439">
    <w:name w:val="ft2439"/>
    <w:rsid w:val="0036568F"/>
  </w:style>
  <w:style w:type="character" w:customStyle="1" w:styleId="ft2489">
    <w:name w:val="ft2489"/>
    <w:rsid w:val="0036568F"/>
  </w:style>
  <w:style w:type="character" w:customStyle="1" w:styleId="ft2500">
    <w:name w:val="ft2500"/>
    <w:rsid w:val="0036568F"/>
  </w:style>
  <w:style w:type="character" w:customStyle="1" w:styleId="ft2555">
    <w:name w:val="ft2555"/>
    <w:rsid w:val="0036568F"/>
  </w:style>
  <w:style w:type="character" w:customStyle="1" w:styleId="ft2562">
    <w:name w:val="ft2562"/>
    <w:rsid w:val="0036568F"/>
  </w:style>
  <w:style w:type="character" w:customStyle="1" w:styleId="ft2569">
    <w:name w:val="ft2569"/>
    <w:rsid w:val="0036568F"/>
  </w:style>
  <w:style w:type="character" w:customStyle="1" w:styleId="ft2572">
    <w:name w:val="ft2572"/>
    <w:rsid w:val="0036568F"/>
  </w:style>
  <w:style w:type="character" w:customStyle="1" w:styleId="ft2581">
    <w:name w:val="ft2581"/>
    <w:rsid w:val="0036568F"/>
  </w:style>
  <w:style w:type="character" w:customStyle="1" w:styleId="ft2590">
    <w:name w:val="ft2590"/>
    <w:rsid w:val="0036568F"/>
  </w:style>
  <w:style w:type="character" w:customStyle="1" w:styleId="ft2624">
    <w:name w:val="ft2624"/>
    <w:rsid w:val="0036568F"/>
  </w:style>
  <w:style w:type="character" w:customStyle="1" w:styleId="ft2669">
    <w:name w:val="ft2669"/>
    <w:rsid w:val="0036568F"/>
  </w:style>
  <w:style w:type="character" w:customStyle="1" w:styleId="ft2679">
    <w:name w:val="ft2679"/>
    <w:rsid w:val="0036568F"/>
  </w:style>
  <w:style w:type="character" w:customStyle="1" w:styleId="ft2716">
    <w:name w:val="ft2716"/>
    <w:rsid w:val="0036568F"/>
  </w:style>
  <w:style w:type="character" w:customStyle="1" w:styleId="ft2726">
    <w:name w:val="ft2726"/>
    <w:rsid w:val="0036568F"/>
  </w:style>
  <w:style w:type="character" w:customStyle="1" w:styleId="ft2773">
    <w:name w:val="ft2773"/>
    <w:rsid w:val="0036568F"/>
  </w:style>
  <w:style w:type="character" w:customStyle="1" w:styleId="ft2782">
    <w:name w:val="ft2782"/>
    <w:rsid w:val="0036568F"/>
  </w:style>
  <w:style w:type="character" w:customStyle="1" w:styleId="ft2828">
    <w:name w:val="ft2828"/>
    <w:rsid w:val="0036568F"/>
  </w:style>
  <w:style w:type="character" w:customStyle="1" w:styleId="ft2877">
    <w:name w:val="ft2877"/>
    <w:rsid w:val="0036568F"/>
  </w:style>
  <w:style w:type="character" w:customStyle="1" w:styleId="ft2921">
    <w:name w:val="ft2921"/>
    <w:rsid w:val="0036568F"/>
  </w:style>
  <w:style w:type="character" w:customStyle="1" w:styleId="ft2927">
    <w:name w:val="ft2927"/>
    <w:rsid w:val="0036568F"/>
  </w:style>
  <w:style w:type="character" w:customStyle="1" w:styleId="ft2935">
    <w:name w:val="ft2935"/>
    <w:rsid w:val="0036568F"/>
  </w:style>
  <w:style w:type="character" w:customStyle="1" w:styleId="ft2943">
    <w:name w:val="ft2943"/>
    <w:rsid w:val="0036568F"/>
  </w:style>
  <w:style w:type="character" w:customStyle="1" w:styleId="ft2952">
    <w:name w:val="ft2952"/>
    <w:rsid w:val="0036568F"/>
  </w:style>
  <w:style w:type="character" w:customStyle="1" w:styleId="ft2954">
    <w:name w:val="ft2954"/>
    <w:rsid w:val="0036568F"/>
  </w:style>
  <w:style w:type="character" w:customStyle="1" w:styleId="ft2955">
    <w:name w:val="ft2955"/>
    <w:rsid w:val="0036568F"/>
  </w:style>
  <w:style w:type="character" w:customStyle="1" w:styleId="ft2962">
    <w:name w:val="ft2962"/>
    <w:rsid w:val="0036568F"/>
  </w:style>
  <w:style w:type="character" w:customStyle="1" w:styleId="ft2968">
    <w:name w:val="ft2968"/>
    <w:rsid w:val="0036568F"/>
  </w:style>
  <w:style w:type="character" w:customStyle="1" w:styleId="ft2973">
    <w:name w:val="ft2973"/>
    <w:rsid w:val="0036568F"/>
  </w:style>
  <w:style w:type="character" w:customStyle="1" w:styleId="ft2974">
    <w:name w:val="ft2974"/>
    <w:rsid w:val="0036568F"/>
  </w:style>
  <w:style w:type="character" w:customStyle="1" w:styleId="ft2976">
    <w:name w:val="ft2976"/>
    <w:rsid w:val="0036568F"/>
  </w:style>
  <w:style w:type="character" w:customStyle="1" w:styleId="ft2985">
    <w:name w:val="ft2985"/>
    <w:rsid w:val="0036568F"/>
  </w:style>
  <w:style w:type="character" w:customStyle="1" w:styleId="ft3002">
    <w:name w:val="ft3002"/>
    <w:rsid w:val="0036568F"/>
  </w:style>
  <w:style w:type="character" w:customStyle="1" w:styleId="ft3037">
    <w:name w:val="ft3037"/>
    <w:rsid w:val="0036568F"/>
  </w:style>
  <w:style w:type="character" w:customStyle="1" w:styleId="ft3084">
    <w:name w:val="ft3084"/>
    <w:rsid w:val="0036568F"/>
  </w:style>
  <w:style w:type="character" w:customStyle="1" w:styleId="ft3127">
    <w:name w:val="ft3127"/>
    <w:rsid w:val="0036568F"/>
  </w:style>
  <w:style w:type="character" w:customStyle="1" w:styleId="ft3156">
    <w:name w:val="ft3156"/>
    <w:rsid w:val="0036568F"/>
  </w:style>
  <w:style w:type="character" w:customStyle="1" w:styleId="ft3206">
    <w:name w:val="ft3206"/>
    <w:rsid w:val="0036568F"/>
  </w:style>
  <w:style w:type="character" w:customStyle="1" w:styleId="ft3264">
    <w:name w:val="ft3264"/>
    <w:rsid w:val="0036568F"/>
  </w:style>
  <w:style w:type="character" w:customStyle="1" w:styleId="ft3315">
    <w:name w:val="ft3315"/>
    <w:rsid w:val="0036568F"/>
  </w:style>
  <w:style w:type="character" w:customStyle="1" w:styleId="ft3373">
    <w:name w:val="ft3373"/>
    <w:rsid w:val="0036568F"/>
  </w:style>
  <w:style w:type="character" w:customStyle="1" w:styleId="ft3432">
    <w:name w:val="ft3432"/>
    <w:rsid w:val="0036568F"/>
  </w:style>
  <w:style w:type="character" w:customStyle="1" w:styleId="ft3489">
    <w:name w:val="ft3489"/>
    <w:rsid w:val="0036568F"/>
  </w:style>
  <w:style w:type="character" w:customStyle="1" w:styleId="ft3546">
    <w:name w:val="ft3546"/>
    <w:rsid w:val="0036568F"/>
  </w:style>
  <w:style w:type="character" w:customStyle="1" w:styleId="ft3608">
    <w:name w:val="ft3608"/>
    <w:rsid w:val="0036568F"/>
  </w:style>
  <w:style w:type="character" w:customStyle="1" w:styleId="ft3651">
    <w:name w:val="ft3651"/>
    <w:rsid w:val="0036568F"/>
  </w:style>
  <w:style w:type="paragraph" w:customStyle="1" w:styleId="c4c8c7c24">
    <w:name w:val="c4 c8 c7 c24"/>
    <w:basedOn w:val="a3"/>
    <w:rsid w:val="0036568F"/>
    <w:pPr>
      <w:spacing w:before="90" w:after="90"/>
    </w:pPr>
  </w:style>
  <w:style w:type="character" w:customStyle="1" w:styleId="c5">
    <w:name w:val="c5"/>
    <w:rsid w:val="0036568F"/>
  </w:style>
  <w:style w:type="character" w:customStyle="1" w:styleId="1143">
    <w:name w:val="Знак Знак114"/>
    <w:locked/>
    <w:rsid w:val="0036568F"/>
    <w:rPr>
      <w:rFonts w:ascii="Arial" w:hAnsi="Arial"/>
      <w:b/>
      <w:color w:val="000000"/>
      <w:sz w:val="26"/>
      <w:lang w:val="ru-RU" w:eastAsia="ru-RU"/>
    </w:rPr>
  </w:style>
  <w:style w:type="paragraph" w:customStyle="1" w:styleId="1123">
    <w:name w:val="Стиль Заголовок 1 + 12 пт"/>
    <w:basedOn w:val="11"/>
    <w:rsid w:val="0036568F"/>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36568F"/>
  </w:style>
  <w:style w:type="character" w:customStyle="1" w:styleId="ft9274">
    <w:name w:val="ft9274"/>
    <w:rsid w:val="0036568F"/>
  </w:style>
  <w:style w:type="character" w:customStyle="1" w:styleId="ft9282">
    <w:name w:val="ft9282"/>
    <w:rsid w:val="0036568F"/>
  </w:style>
  <w:style w:type="character" w:customStyle="1" w:styleId="ft9284">
    <w:name w:val="ft9284"/>
    <w:rsid w:val="0036568F"/>
  </w:style>
  <w:style w:type="character" w:customStyle="1" w:styleId="ft9287">
    <w:name w:val="ft9287"/>
    <w:rsid w:val="0036568F"/>
  </w:style>
  <w:style w:type="character" w:customStyle="1" w:styleId="ft9293">
    <w:name w:val="ft9293"/>
    <w:rsid w:val="0036568F"/>
  </w:style>
  <w:style w:type="character" w:customStyle="1" w:styleId="ft9299">
    <w:name w:val="ft9299"/>
    <w:rsid w:val="0036568F"/>
  </w:style>
  <w:style w:type="character" w:customStyle="1" w:styleId="ft9306">
    <w:name w:val="ft9306"/>
    <w:rsid w:val="0036568F"/>
  </w:style>
  <w:style w:type="character" w:customStyle="1" w:styleId="ft8849">
    <w:name w:val="ft8849"/>
    <w:rsid w:val="0036568F"/>
  </w:style>
  <w:style w:type="character" w:customStyle="1" w:styleId="ft9312">
    <w:name w:val="ft9312"/>
    <w:rsid w:val="0036568F"/>
  </w:style>
  <w:style w:type="character" w:customStyle="1" w:styleId="ft9316">
    <w:name w:val="ft9316"/>
    <w:rsid w:val="0036568F"/>
  </w:style>
  <w:style w:type="character" w:customStyle="1" w:styleId="ft9324">
    <w:name w:val="ft9324"/>
    <w:rsid w:val="0036568F"/>
  </w:style>
  <w:style w:type="character" w:customStyle="1" w:styleId="ft9330">
    <w:name w:val="ft9330"/>
    <w:rsid w:val="0036568F"/>
  </w:style>
  <w:style w:type="character" w:customStyle="1" w:styleId="1810">
    <w:name w:val="Знак Знак1810"/>
    <w:rsid w:val="0036568F"/>
    <w:rPr>
      <w:rFonts w:eastAsia="SimSun"/>
      <w:b/>
      <w:caps/>
      <w:sz w:val="24"/>
      <w:lang w:val="ru-RU" w:eastAsia="ru-RU"/>
    </w:rPr>
  </w:style>
  <w:style w:type="character" w:customStyle="1" w:styleId="WW8Num36z0">
    <w:name w:val="WW8Num36z0"/>
    <w:rsid w:val="0036568F"/>
    <w:rPr>
      <w:rFonts w:ascii="Wingdings" w:hAnsi="Wingdings"/>
    </w:rPr>
  </w:style>
  <w:style w:type="character" w:customStyle="1" w:styleId="WW8Num39z0">
    <w:name w:val="WW8Num39z0"/>
    <w:rsid w:val="0036568F"/>
    <w:rPr>
      <w:rFonts w:ascii="Wingdings" w:hAnsi="Wingdings"/>
    </w:rPr>
  </w:style>
  <w:style w:type="character" w:customStyle="1" w:styleId="WW8Num42z0">
    <w:name w:val="WW8Num42z0"/>
    <w:rsid w:val="0036568F"/>
    <w:rPr>
      <w:rFonts w:ascii="Wingdings" w:hAnsi="Wingdings"/>
    </w:rPr>
  </w:style>
  <w:style w:type="character" w:customStyle="1" w:styleId="WW8Num44z0">
    <w:name w:val="WW8Num44z0"/>
    <w:rsid w:val="0036568F"/>
    <w:rPr>
      <w:rFonts w:ascii="Wingdings" w:hAnsi="Wingdings"/>
    </w:rPr>
  </w:style>
  <w:style w:type="character" w:customStyle="1" w:styleId="WW8Num44z1">
    <w:name w:val="WW8Num44z1"/>
    <w:rsid w:val="0036568F"/>
    <w:rPr>
      <w:rFonts w:ascii="Courier New" w:hAnsi="Courier New"/>
    </w:rPr>
  </w:style>
  <w:style w:type="character" w:customStyle="1" w:styleId="WW8Num44z3">
    <w:name w:val="WW8Num44z3"/>
    <w:rsid w:val="0036568F"/>
    <w:rPr>
      <w:rFonts w:ascii="Symbol" w:hAnsi="Symbol"/>
    </w:rPr>
  </w:style>
  <w:style w:type="character" w:customStyle="1" w:styleId="WW8Num47z0">
    <w:name w:val="WW8Num47z0"/>
    <w:rsid w:val="0036568F"/>
    <w:rPr>
      <w:rFonts w:ascii="Wingdings" w:hAnsi="Wingdings"/>
    </w:rPr>
  </w:style>
  <w:style w:type="character" w:customStyle="1" w:styleId="WW8Num47z1">
    <w:name w:val="WW8Num47z1"/>
    <w:rsid w:val="0036568F"/>
    <w:rPr>
      <w:rFonts w:ascii="Courier New" w:hAnsi="Courier New"/>
    </w:rPr>
  </w:style>
  <w:style w:type="character" w:customStyle="1" w:styleId="WW8Num47z3">
    <w:name w:val="WW8Num47z3"/>
    <w:rsid w:val="0036568F"/>
    <w:rPr>
      <w:rFonts w:ascii="Symbol" w:hAnsi="Symbol"/>
    </w:rPr>
  </w:style>
  <w:style w:type="character" w:customStyle="1" w:styleId="WW8Num50z0">
    <w:name w:val="WW8Num50z0"/>
    <w:rsid w:val="0036568F"/>
    <w:rPr>
      <w:rFonts w:ascii="Wingdings" w:hAnsi="Wingdings"/>
    </w:rPr>
  </w:style>
  <w:style w:type="character" w:customStyle="1" w:styleId="WW8Num51z0">
    <w:name w:val="WW8Num51z0"/>
    <w:rsid w:val="0036568F"/>
    <w:rPr>
      <w:rFonts w:ascii="Wingdings" w:hAnsi="Wingdings"/>
    </w:rPr>
  </w:style>
  <w:style w:type="character" w:customStyle="1" w:styleId="WW8Num52z0">
    <w:name w:val="WW8Num52z0"/>
    <w:rsid w:val="0036568F"/>
    <w:rPr>
      <w:rFonts w:ascii="Symbol" w:hAnsi="Symbol"/>
    </w:rPr>
  </w:style>
  <w:style w:type="character" w:customStyle="1" w:styleId="WW8Num53z0">
    <w:name w:val="WW8Num53z0"/>
    <w:rsid w:val="0036568F"/>
    <w:rPr>
      <w:rFonts w:ascii="Wingdings" w:hAnsi="Wingdings"/>
    </w:rPr>
  </w:style>
  <w:style w:type="character" w:customStyle="1" w:styleId="WW8Num53z1">
    <w:name w:val="WW8Num53z1"/>
    <w:rsid w:val="0036568F"/>
    <w:rPr>
      <w:rFonts w:ascii="Courier New" w:hAnsi="Courier New"/>
    </w:rPr>
  </w:style>
  <w:style w:type="character" w:customStyle="1" w:styleId="WW8Num53z3">
    <w:name w:val="WW8Num53z3"/>
    <w:rsid w:val="0036568F"/>
    <w:rPr>
      <w:rFonts w:ascii="Symbol" w:hAnsi="Symbol"/>
    </w:rPr>
  </w:style>
  <w:style w:type="character" w:customStyle="1" w:styleId="WW8Num55z0">
    <w:name w:val="WW8Num55z0"/>
    <w:rsid w:val="0036568F"/>
    <w:rPr>
      <w:rFonts w:ascii="Symbol" w:hAnsi="Symbol"/>
    </w:rPr>
  </w:style>
  <w:style w:type="character" w:customStyle="1" w:styleId="WW8Num56z0">
    <w:name w:val="WW8Num56z0"/>
    <w:rsid w:val="0036568F"/>
    <w:rPr>
      <w:rFonts w:ascii="Symbol" w:hAnsi="Symbol"/>
    </w:rPr>
  </w:style>
  <w:style w:type="character" w:customStyle="1" w:styleId="WW8Num59z0">
    <w:name w:val="WW8Num59z0"/>
    <w:rsid w:val="0036568F"/>
    <w:rPr>
      <w:rFonts w:ascii="Symbol" w:hAnsi="Symbol"/>
    </w:rPr>
  </w:style>
  <w:style w:type="character" w:customStyle="1" w:styleId="WW8Num63z0">
    <w:name w:val="WW8Num63z0"/>
    <w:rsid w:val="0036568F"/>
    <w:rPr>
      <w:rFonts w:ascii="Symbol" w:hAnsi="Symbol"/>
    </w:rPr>
  </w:style>
  <w:style w:type="character" w:customStyle="1" w:styleId="WW8Num66z0">
    <w:name w:val="WW8Num66z0"/>
    <w:rsid w:val="0036568F"/>
    <w:rPr>
      <w:rFonts w:ascii="Symbol" w:hAnsi="Symbol"/>
    </w:rPr>
  </w:style>
  <w:style w:type="character" w:customStyle="1" w:styleId="WW8Num69z1">
    <w:name w:val="WW8Num69z1"/>
    <w:rsid w:val="0036568F"/>
    <w:rPr>
      <w:rFonts w:ascii="Wingdings" w:hAnsi="Wingdings"/>
    </w:rPr>
  </w:style>
  <w:style w:type="character" w:customStyle="1" w:styleId="WW8Num72z0">
    <w:name w:val="WW8Num72z0"/>
    <w:rsid w:val="0036568F"/>
    <w:rPr>
      <w:rFonts w:ascii="Symbol" w:hAnsi="Symbol"/>
    </w:rPr>
  </w:style>
  <w:style w:type="character" w:customStyle="1" w:styleId="WW8Num72z1">
    <w:name w:val="WW8Num72z1"/>
    <w:rsid w:val="0036568F"/>
    <w:rPr>
      <w:rFonts w:ascii="Courier New" w:hAnsi="Courier New"/>
    </w:rPr>
  </w:style>
  <w:style w:type="character" w:customStyle="1" w:styleId="WW8Num72z2">
    <w:name w:val="WW8Num72z2"/>
    <w:rsid w:val="0036568F"/>
    <w:rPr>
      <w:rFonts w:ascii="Wingdings" w:hAnsi="Wingdings"/>
    </w:rPr>
  </w:style>
  <w:style w:type="character" w:customStyle="1" w:styleId="WW8Num74z0">
    <w:name w:val="WW8Num74z0"/>
    <w:rsid w:val="0036568F"/>
    <w:rPr>
      <w:rFonts w:ascii="Symbol" w:hAnsi="Symbol"/>
    </w:rPr>
  </w:style>
  <w:style w:type="character" w:customStyle="1" w:styleId="WW8Num75z0">
    <w:name w:val="WW8Num75z0"/>
    <w:rsid w:val="0036568F"/>
    <w:rPr>
      <w:rFonts w:ascii="Wingdings" w:hAnsi="Wingdings"/>
    </w:rPr>
  </w:style>
  <w:style w:type="character" w:customStyle="1" w:styleId="WW8Num75z1">
    <w:name w:val="WW8Num75z1"/>
    <w:rsid w:val="0036568F"/>
    <w:rPr>
      <w:rFonts w:ascii="Courier New" w:hAnsi="Courier New"/>
    </w:rPr>
  </w:style>
  <w:style w:type="character" w:customStyle="1" w:styleId="WW8Num75z3">
    <w:name w:val="WW8Num75z3"/>
    <w:rsid w:val="0036568F"/>
    <w:rPr>
      <w:rFonts w:ascii="Symbol" w:hAnsi="Symbol"/>
    </w:rPr>
  </w:style>
  <w:style w:type="character" w:customStyle="1" w:styleId="WW8Num77z0">
    <w:name w:val="WW8Num77z0"/>
    <w:rsid w:val="0036568F"/>
    <w:rPr>
      <w:rFonts w:ascii="Symbol" w:hAnsi="Symbol"/>
    </w:rPr>
  </w:style>
  <w:style w:type="character" w:customStyle="1" w:styleId="WW8Num78z0">
    <w:name w:val="WW8Num78z0"/>
    <w:rsid w:val="0036568F"/>
    <w:rPr>
      <w:rFonts w:ascii="Wingdings" w:hAnsi="Wingdings"/>
    </w:rPr>
  </w:style>
  <w:style w:type="character" w:customStyle="1" w:styleId="WW8Num78z1">
    <w:name w:val="WW8Num78z1"/>
    <w:rsid w:val="0036568F"/>
    <w:rPr>
      <w:rFonts w:ascii="Courier New" w:hAnsi="Courier New"/>
    </w:rPr>
  </w:style>
  <w:style w:type="character" w:customStyle="1" w:styleId="WW8Num78z3">
    <w:name w:val="WW8Num78z3"/>
    <w:rsid w:val="0036568F"/>
    <w:rPr>
      <w:rFonts w:ascii="Symbol" w:hAnsi="Symbol"/>
    </w:rPr>
  </w:style>
  <w:style w:type="character" w:customStyle="1" w:styleId="WW8Num79z0">
    <w:name w:val="WW8Num79z0"/>
    <w:rsid w:val="0036568F"/>
    <w:rPr>
      <w:rFonts w:ascii="Symbol" w:hAnsi="Symbol"/>
    </w:rPr>
  </w:style>
  <w:style w:type="character" w:customStyle="1" w:styleId="WW8Num86z0">
    <w:name w:val="WW8Num86z0"/>
    <w:rsid w:val="0036568F"/>
    <w:rPr>
      <w:rFonts w:ascii="Wingdings" w:hAnsi="Wingdings"/>
    </w:rPr>
  </w:style>
  <w:style w:type="character" w:customStyle="1" w:styleId="WW8Num86z1">
    <w:name w:val="WW8Num86z1"/>
    <w:rsid w:val="0036568F"/>
    <w:rPr>
      <w:rFonts w:ascii="Courier New" w:hAnsi="Courier New"/>
    </w:rPr>
  </w:style>
  <w:style w:type="character" w:customStyle="1" w:styleId="WW8Num86z3">
    <w:name w:val="WW8Num86z3"/>
    <w:rsid w:val="0036568F"/>
    <w:rPr>
      <w:rFonts w:ascii="Symbol" w:hAnsi="Symbol"/>
    </w:rPr>
  </w:style>
  <w:style w:type="character" w:customStyle="1" w:styleId="WW8Num87z0">
    <w:name w:val="WW8Num87z0"/>
    <w:rsid w:val="0036568F"/>
    <w:rPr>
      <w:rFonts w:ascii="Symbol" w:hAnsi="Symbol"/>
    </w:rPr>
  </w:style>
  <w:style w:type="character" w:customStyle="1" w:styleId="WW8Num89z0">
    <w:name w:val="WW8Num89z0"/>
    <w:rsid w:val="0036568F"/>
    <w:rPr>
      <w:rFonts w:ascii="Symbol" w:hAnsi="Symbol"/>
    </w:rPr>
  </w:style>
  <w:style w:type="character" w:customStyle="1" w:styleId="WW8Num90z0">
    <w:name w:val="WW8Num90z0"/>
    <w:rsid w:val="0036568F"/>
    <w:rPr>
      <w:rFonts w:ascii="Symbol" w:hAnsi="Symbol"/>
    </w:rPr>
  </w:style>
  <w:style w:type="character" w:customStyle="1" w:styleId="WW8Num92z0">
    <w:name w:val="WW8Num92z0"/>
    <w:rsid w:val="0036568F"/>
    <w:rPr>
      <w:rFonts w:ascii="Symbol" w:hAnsi="Symbol"/>
    </w:rPr>
  </w:style>
  <w:style w:type="character" w:customStyle="1" w:styleId="WW8Num93z0">
    <w:name w:val="WW8Num93z0"/>
    <w:rsid w:val="0036568F"/>
    <w:rPr>
      <w:rFonts w:ascii="Wingdings" w:hAnsi="Wingdings"/>
    </w:rPr>
  </w:style>
  <w:style w:type="character" w:customStyle="1" w:styleId="WW8Num93z1">
    <w:name w:val="WW8Num93z1"/>
    <w:rsid w:val="0036568F"/>
    <w:rPr>
      <w:rFonts w:ascii="Courier New" w:hAnsi="Courier New"/>
    </w:rPr>
  </w:style>
  <w:style w:type="character" w:customStyle="1" w:styleId="WW8Num93z3">
    <w:name w:val="WW8Num93z3"/>
    <w:rsid w:val="0036568F"/>
    <w:rPr>
      <w:rFonts w:ascii="Symbol" w:hAnsi="Symbol"/>
    </w:rPr>
  </w:style>
  <w:style w:type="character" w:customStyle="1" w:styleId="WW8Num94z0">
    <w:name w:val="WW8Num94z0"/>
    <w:rsid w:val="0036568F"/>
    <w:rPr>
      <w:rFonts w:ascii="Symbol" w:hAnsi="Symbol"/>
    </w:rPr>
  </w:style>
  <w:style w:type="character" w:customStyle="1" w:styleId="WW8Num97z0">
    <w:name w:val="WW8Num97z0"/>
    <w:rsid w:val="0036568F"/>
    <w:rPr>
      <w:rFonts w:ascii="Symbol" w:hAnsi="Symbol"/>
    </w:rPr>
  </w:style>
  <w:style w:type="character" w:customStyle="1" w:styleId="WW8Num99z0">
    <w:name w:val="WW8Num99z0"/>
    <w:rsid w:val="0036568F"/>
    <w:rPr>
      <w:rFonts w:ascii="Symbol" w:hAnsi="Symbol"/>
    </w:rPr>
  </w:style>
  <w:style w:type="character" w:customStyle="1" w:styleId="WW8Num101z0">
    <w:name w:val="WW8Num101z0"/>
    <w:rsid w:val="0036568F"/>
    <w:rPr>
      <w:rFonts w:ascii="Symbol" w:hAnsi="Symbol"/>
    </w:rPr>
  </w:style>
  <w:style w:type="character" w:customStyle="1" w:styleId="WW8Num104z0">
    <w:name w:val="WW8Num104z0"/>
    <w:rsid w:val="0036568F"/>
    <w:rPr>
      <w:rFonts w:ascii="Symbol" w:hAnsi="Symbol"/>
    </w:rPr>
  </w:style>
  <w:style w:type="character" w:customStyle="1" w:styleId="WW8Num107z0">
    <w:name w:val="WW8Num107z0"/>
    <w:rsid w:val="0036568F"/>
    <w:rPr>
      <w:rFonts w:ascii="Symbol" w:hAnsi="Symbol"/>
    </w:rPr>
  </w:style>
  <w:style w:type="character" w:customStyle="1" w:styleId="WW8Num109z0">
    <w:name w:val="WW8Num109z0"/>
    <w:rsid w:val="0036568F"/>
    <w:rPr>
      <w:rFonts w:ascii="Symbol" w:hAnsi="Symbol"/>
    </w:rPr>
  </w:style>
  <w:style w:type="character" w:customStyle="1" w:styleId="WW8Num112z1">
    <w:name w:val="WW8Num112z1"/>
    <w:rsid w:val="0036568F"/>
    <w:rPr>
      <w:color w:val="000000"/>
    </w:rPr>
  </w:style>
  <w:style w:type="character" w:customStyle="1" w:styleId="WW8Num114z0">
    <w:name w:val="WW8Num114z0"/>
    <w:rsid w:val="0036568F"/>
    <w:rPr>
      <w:rFonts w:ascii="Symbol" w:hAnsi="Symbol"/>
    </w:rPr>
  </w:style>
  <w:style w:type="character" w:customStyle="1" w:styleId="WW8Num117z0">
    <w:name w:val="WW8Num117z0"/>
    <w:rsid w:val="0036568F"/>
    <w:rPr>
      <w:rFonts w:ascii="Symbol" w:hAnsi="Symbol"/>
    </w:rPr>
  </w:style>
  <w:style w:type="character" w:customStyle="1" w:styleId="WW8Num118z0">
    <w:name w:val="WW8Num118z0"/>
    <w:rsid w:val="0036568F"/>
    <w:rPr>
      <w:rFonts w:ascii="Wingdings" w:hAnsi="Wingdings"/>
    </w:rPr>
  </w:style>
  <w:style w:type="character" w:customStyle="1" w:styleId="WW8Num118z1">
    <w:name w:val="WW8Num118z1"/>
    <w:rsid w:val="0036568F"/>
    <w:rPr>
      <w:rFonts w:ascii="Courier New" w:hAnsi="Courier New"/>
    </w:rPr>
  </w:style>
  <w:style w:type="character" w:customStyle="1" w:styleId="WW8Num118z3">
    <w:name w:val="WW8Num118z3"/>
    <w:rsid w:val="0036568F"/>
    <w:rPr>
      <w:rFonts w:ascii="Symbol" w:hAnsi="Symbol"/>
    </w:rPr>
  </w:style>
  <w:style w:type="character" w:customStyle="1" w:styleId="WW8Num120z0">
    <w:name w:val="WW8Num120z0"/>
    <w:rsid w:val="0036568F"/>
    <w:rPr>
      <w:rFonts w:ascii="Symbol" w:hAnsi="Symbol"/>
    </w:rPr>
  </w:style>
  <w:style w:type="character" w:customStyle="1" w:styleId="WW8Num121z0">
    <w:name w:val="WW8Num121z0"/>
    <w:rsid w:val="0036568F"/>
    <w:rPr>
      <w:rFonts w:ascii="Symbol" w:hAnsi="Symbol"/>
    </w:rPr>
  </w:style>
  <w:style w:type="character" w:customStyle="1" w:styleId="WW8Num124z0">
    <w:name w:val="WW8Num124z0"/>
    <w:rsid w:val="0036568F"/>
    <w:rPr>
      <w:rFonts w:ascii="Symbol" w:hAnsi="Symbol"/>
    </w:rPr>
  </w:style>
  <w:style w:type="character" w:customStyle="1" w:styleId="WW8Num125z0">
    <w:name w:val="WW8Num125z0"/>
    <w:rsid w:val="0036568F"/>
    <w:rPr>
      <w:rFonts w:ascii="Wingdings" w:hAnsi="Wingdings"/>
    </w:rPr>
  </w:style>
  <w:style w:type="character" w:customStyle="1" w:styleId="WW8Num125z1">
    <w:name w:val="WW8Num125z1"/>
    <w:rsid w:val="0036568F"/>
    <w:rPr>
      <w:rFonts w:ascii="Courier New" w:hAnsi="Courier New"/>
    </w:rPr>
  </w:style>
  <w:style w:type="character" w:customStyle="1" w:styleId="WW8Num125z3">
    <w:name w:val="WW8Num125z3"/>
    <w:rsid w:val="0036568F"/>
    <w:rPr>
      <w:rFonts w:ascii="Symbol" w:hAnsi="Symbol"/>
    </w:rPr>
  </w:style>
  <w:style w:type="character" w:customStyle="1" w:styleId="WW8Num126z0">
    <w:name w:val="WW8Num126z0"/>
    <w:rsid w:val="0036568F"/>
    <w:rPr>
      <w:rFonts w:ascii="Symbol" w:hAnsi="Symbol"/>
    </w:rPr>
  </w:style>
  <w:style w:type="character" w:customStyle="1" w:styleId="WW8Num127z0">
    <w:name w:val="WW8Num127z0"/>
    <w:rsid w:val="0036568F"/>
    <w:rPr>
      <w:rFonts w:ascii="Symbol" w:hAnsi="Symbol"/>
    </w:rPr>
  </w:style>
  <w:style w:type="character" w:customStyle="1" w:styleId="WW8Num130z0">
    <w:name w:val="WW8Num130z0"/>
    <w:rsid w:val="0036568F"/>
    <w:rPr>
      <w:rFonts w:ascii="Symbol" w:hAnsi="Symbol"/>
    </w:rPr>
  </w:style>
  <w:style w:type="character" w:customStyle="1" w:styleId="WW8Num131z0">
    <w:name w:val="WW8Num131z0"/>
    <w:rsid w:val="0036568F"/>
    <w:rPr>
      <w:rFonts w:ascii="Symbol" w:hAnsi="Symbol"/>
    </w:rPr>
  </w:style>
  <w:style w:type="character" w:customStyle="1" w:styleId="WW8Num132z0">
    <w:name w:val="WW8Num132z0"/>
    <w:rsid w:val="0036568F"/>
    <w:rPr>
      <w:rFonts w:ascii="Symbol" w:hAnsi="Symbol"/>
    </w:rPr>
  </w:style>
  <w:style w:type="character" w:customStyle="1" w:styleId="WW8Num134z0">
    <w:name w:val="WW8Num134z0"/>
    <w:rsid w:val="0036568F"/>
    <w:rPr>
      <w:rFonts w:ascii="Wingdings" w:hAnsi="Wingdings"/>
    </w:rPr>
  </w:style>
  <w:style w:type="character" w:customStyle="1" w:styleId="WW8Num136z0">
    <w:name w:val="WW8Num136z0"/>
    <w:rsid w:val="0036568F"/>
    <w:rPr>
      <w:rFonts w:ascii="Symbol" w:hAnsi="Symbol"/>
    </w:rPr>
  </w:style>
  <w:style w:type="character" w:customStyle="1" w:styleId="WW8Num139z0">
    <w:name w:val="WW8Num139z0"/>
    <w:rsid w:val="0036568F"/>
    <w:rPr>
      <w:rFonts w:ascii="Symbol" w:hAnsi="Symbol"/>
    </w:rPr>
  </w:style>
  <w:style w:type="character" w:customStyle="1" w:styleId="WW8Num143z0">
    <w:name w:val="WW8Num143z0"/>
    <w:rsid w:val="0036568F"/>
    <w:rPr>
      <w:rFonts w:ascii="Symbol" w:hAnsi="Symbol"/>
    </w:rPr>
  </w:style>
  <w:style w:type="character" w:customStyle="1" w:styleId="WW8Num144z0">
    <w:name w:val="WW8Num144z0"/>
    <w:rsid w:val="0036568F"/>
    <w:rPr>
      <w:rFonts w:ascii="Symbol" w:hAnsi="Symbol"/>
    </w:rPr>
  </w:style>
  <w:style w:type="character" w:customStyle="1" w:styleId="WW8Num145z0">
    <w:name w:val="WW8Num145z0"/>
    <w:rsid w:val="0036568F"/>
    <w:rPr>
      <w:rFonts w:ascii="Symbol" w:hAnsi="Symbol"/>
    </w:rPr>
  </w:style>
  <w:style w:type="character" w:customStyle="1" w:styleId="WW8Num146z0">
    <w:name w:val="WW8Num146z0"/>
    <w:rsid w:val="0036568F"/>
    <w:rPr>
      <w:rFonts w:ascii="Symbol" w:hAnsi="Symbol"/>
    </w:rPr>
  </w:style>
  <w:style w:type="character" w:customStyle="1" w:styleId="WW8Num147z0">
    <w:name w:val="WW8Num147z0"/>
    <w:rsid w:val="0036568F"/>
    <w:rPr>
      <w:rFonts w:ascii="Wingdings" w:hAnsi="Wingdings"/>
    </w:rPr>
  </w:style>
  <w:style w:type="character" w:customStyle="1" w:styleId="WW8Num147z1">
    <w:name w:val="WW8Num147z1"/>
    <w:rsid w:val="0036568F"/>
    <w:rPr>
      <w:rFonts w:ascii="Courier New" w:hAnsi="Courier New"/>
    </w:rPr>
  </w:style>
  <w:style w:type="character" w:customStyle="1" w:styleId="WW8Num147z3">
    <w:name w:val="WW8Num147z3"/>
    <w:rsid w:val="0036568F"/>
    <w:rPr>
      <w:rFonts w:ascii="Symbol" w:hAnsi="Symbol"/>
    </w:rPr>
  </w:style>
  <w:style w:type="character" w:customStyle="1" w:styleId="WW8Num150z0">
    <w:name w:val="WW8Num150z0"/>
    <w:rsid w:val="0036568F"/>
    <w:rPr>
      <w:rFonts w:ascii="Symbol" w:hAnsi="Symbol"/>
    </w:rPr>
  </w:style>
  <w:style w:type="character" w:customStyle="1" w:styleId="WW8Num157z0">
    <w:name w:val="WW8Num157z0"/>
    <w:rsid w:val="0036568F"/>
    <w:rPr>
      <w:rFonts w:ascii="Symbol" w:hAnsi="Symbol"/>
    </w:rPr>
  </w:style>
  <w:style w:type="character" w:customStyle="1" w:styleId="WW8Num159z0">
    <w:name w:val="WW8Num159z0"/>
    <w:rsid w:val="0036568F"/>
    <w:rPr>
      <w:rFonts w:ascii="Symbol" w:hAnsi="Symbol"/>
    </w:rPr>
  </w:style>
  <w:style w:type="character" w:customStyle="1" w:styleId="WW8Num160z0">
    <w:name w:val="WW8Num160z0"/>
    <w:rsid w:val="0036568F"/>
    <w:rPr>
      <w:rFonts w:ascii="Symbol" w:hAnsi="Symbol"/>
    </w:rPr>
  </w:style>
  <w:style w:type="character" w:customStyle="1" w:styleId="WW8Num162z0">
    <w:name w:val="WW8Num162z0"/>
    <w:rsid w:val="0036568F"/>
    <w:rPr>
      <w:rFonts w:ascii="Symbol" w:hAnsi="Symbol"/>
    </w:rPr>
  </w:style>
  <w:style w:type="character" w:customStyle="1" w:styleId="WW8Num163z0">
    <w:name w:val="WW8Num163z0"/>
    <w:rsid w:val="0036568F"/>
    <w:rPr>
      <w:rFonts w:ascii="Symbol" w:hAnsi="Symbol"/>
    </w:rPr>
  </w:style>
  <w:style w:type="character" w:customStyle="1" w:styleId="WW8Num164z0">
    <w:name w:val="WW8Num164z0"/>
    <w:rsid w:val="0036568F"/>
    <w:rPr>
      <w:rFonts w:ascii="Wingdings" w:hAnsi="Wingdings"/>
    </w:rPr>
  </w:style>
  <w:style w:type="character" w:customStyle="1" w:styleId="WW8Num164z1">
    <w:name w:val="WW8Num164z1"/>
    <w:rsid w:val="0036568F"/>
    <w:rPr>
      <w:rFonts w:ascii="Courier New" w:hAnsi="Courier New"/>
    </w:rPr>
  </w:style>
  <w:style w:type="character" w:customStyle="1" w:styleId="WW8Num164z3">
    <w:name w:val="WW8Num164z3"/>
    <w:rsid w:val="0036568F"/>
    <w:rPr>
      <w:rFonts w:ascii="Symbol" w:hAnsi="Symbol"/>
    </w:rPr>
  </w:style>
  <w:style w:type="character" w:customStyle="1" w:styleId="WW8Num168z0">
    <w:name w:val="WW8Num168z0"/>
    <w:rsid w:val="0036568F"/>
    <w:rPr>
      <w:rFonts w:ascii="Symbol" w:hAnsi="Symbol"/>
    </w:rPr>
  </w:style>
  <w:style w:type="character" w:customStyle="1" w:styleId="WW8Num169z0">
    <w:name w:val="WW8Num169z0"/>
    <w:rsid w:val="0036568F"/>
    <w:rPr>
      <w:rFonts w:ascii="Symbol" w:hAnsi="Symbol"/>
    </w:rPr>
  </w:style>
  <w:style w:type="character" w:customStyle="1" w:styleId="WW8Num170z0">
    <w:name w:val="WW8Num170z0"/>
    <w:rsid w:val="0036568F"/>
    <w:rPr>
      <w:rFonts w:ascii="Symbol" w:hAnsi="Symbol"/>
    </w:rPr>
  </w:style>
  <w:style w:type="character" w:customStyle="1" w:styleId="WW8Num174z0">
    <w:name w:val="WW8Num174z0"/>
    <w:rsid w:val="0036568F"/>
    <w:rPr>
      <w:rFonts w:ascii="Symbol" w:hAnsi="Symbol"/>
    </w:rPr>
  </w:style>
  <w:style w:type="character" w:customStyle="1" w:styleId="WW8Num177z0">
    <w:name w:val="WW8Num177z0"/>
    <w:rsid w:val="0036568F"/>
    <w:rPr>
      <w:rFonts w:ascii="Symbol" w:hAnsi="Symbol"/>
    </w:rPr>
  </w:style>
  <w:style w:type="character" w:customStyle="1" w:styleId="WW8Num178z0">
    <w:name w:val="WW8Num178z0"/>
    <w:rsid w:val="0036568F"/>
    <w:rPr>
      <w:rFonts w:ascii="Symbol" w:hAnsi="Symbol"/>
    </w:rPr>
  </w:style>
  <w:style w:type="character" w:customStyle="1" w:styleId="WW8Num182z0">
    <w:name w:val="WW8Num182z0"/>
    <w:rsid w:val="0036568F"/>
    <w:rPr>
      <w:rFonts w:ascii="Symbol" w:hAnsi="Symbol"/>
    </w:rPr>
  </w:style>
  <w:style w:type="character" w:customStyle="1" w:styleId="WW8Num37z0">
    <w:name w:val="WW8Num37z0"/>
    <w:rsid w:val="0036568F"/>
    <w:rPr>
      <w:rFonts w:ascii="Wingdings" w:hAnsi="Wingdings"/>
    </w:rPr>
  </w:style>
  <w:style w:type="character" w:customStyle="1" w:styleId="WW8Num38z0">
    <w:name w:val="WW8Num38z0"/>
    <w:rsid w:val="0036568F"/>
    <w:rPr>
      <w:rFonts w:ascii="Wingdings" w:hAnsi="Wingdings"/>
    </w:rPr>
  </w:style>
  <w:style w:type="character" w:customStyle="1" w:styleId="WW8Num40z0">
    <w:name w:val="WW8Num40z0"/>
    <w:rsid w:val="0036568F"/>
    <w:rPr>
      <w:rFonts w:ascii="Wingdings" w:hAnsi="Wingdings"/>
    </w:rPr>
  </w:style>
  <w:style w:type="character" w:customStyle="1" w:styleId="WW8Num41z0">
    <w:name w:val="WW8Num41z0"/>
    <w:rsid w:val="0036568F"/>
    <w:rPr>
      <w:rFonts w:ascii="Wingdings" w:hAnsi="Wingdings"/>
    </w:rPr>
  </w:style>
  <w:style w:type="character" w:customStyle="1" w:styleId="WW8Num43z0">
    <w:name w:val="WW8Num43z0"/>
    <w:rsid w:val="0036568F"/>
    <w:rPr>
      <w:rFonts w:ascii="Wingdings" w:hAnsi="Wingdings"/>
    </w:rPr>
  </w:style>
  <w:style w:type="character" w:customStyle="1" w:styleId="WW8Num20z1">
    <w:name w:val="WW8Num20z1"/>
    <w:rsid w:val="0036568F"/>
    <w:rPr>
      <w:rFonts w:ascii="Courier New" w:hAnsi="Courier New"/>
    </w:rPr>
  </w:style>
  <w:style w:type="character" w:customStyle="1" w:styleId="WW8Num20z3">
    <w:name w:val="WW8Num20z3"/>
    <w:rsid w:val="0036568F"/>
    <w:rPr>
      <w:rFonts w:ascii="Symbol" w:hAnsi="Symbol"/>
    </w:rPr>
  </w:style>
  <w:style w:type="character" w:customStyle="1" w:styleId="WW8Num26z3">
    <w:name w:val="WW8Num26z3"/>
    <w:rsid w:val="0036568F"/>
    <w:rPr>
      <w:rFonts w:ascii="Symbol" w:hAnsi="Symbol"/>
    </w:rPr>
  </w:style>
  <w:style w:type="character" w:customStyle="1" w:styleId="WW8Num33z0">
    <w:name w:val="WW8Num33z0"/>
    <w:rsid w:val="0036568F"/>
    <w:rPr>
      <w:rFonts w:ascii="Wingdings" w:hAnsi="Wingdings"/>
    </w:rPr>
  </w:style>
  <w:style w:type="character" w:customStyle="1" w:styleId="WW8Num33z3">
    <w:name w:val="WW8Num33z3"/>
    <w:rsid w:val="0036568F"/>
    <w:rPr>
      <w:rFonts w:ascii="Symbol" w:hAnsi="Symbol"/>
    </w:rPr>
  </w:style>
  <w:style w:type="character" w:customStyle="1" w:styleId="WW8Num33z4">
    <w:name w:val="WW8Num33z4"/>
    <w:rsid w:val="0036568F"/>
    <w:rPr>
      <w:rFonts w:ascii="Courier New" w:hAnsi="Courier New"/>
    </w:rPr>
  </w:style>
  <w:style w:type="character" w:customStyle="1" w:styleId="WW8Num34z0">
    <w:name w:val="WW8Num34z0"/>
    <w:rsid w:val="0036568F"/>
    <w:rPr>
      <w:rFonts w:ascii="Wingdings" w:hAnsi="Wingdings"/>
    </w:rPr>
  </w:style>
  <w:style w:type="character" w:customStyle="1" w:styleId="WW8Num34z1">
    <w:name w:val="WW8Num34z1"/>
    <w:rsid w:val="0036568F"/>
    <w:rPr>
      <w:rFonts w:ascii="Courier New" w:hAnsi="Courier New"/>
    </w:rPr>
  </w:style>
  <w:style w:type="character" w:customStyle="1" w:styleId="WW8Num34z3">
    <w:name w:val="WW8Num34z3"/>
    <w:rsid w:val="0036568F"/>
    <w:rPr>
      <w:rFonts w:ascii="Symbol" w:hAnsi="Symbol"/>
    </w:rPr>
  </w:style>
  <w:style w:type="character" w:customStyle="1" w:styleId="WW8Num35z0">
    <w:name w:val="WW8Num35z0"/>
    <w:rsid w:val="0036568F"/>
    <w:rPr>
      <w:rFonts w:ascii="Wingdings" w:hAnsi="Wingdings"/>
    </w:rPr>
  </w:style>
  <w:style w:type="character" w:customStyle="1" w:styleId="WW8Num35z1">
    <w:name w:val="WW8Num35z1"/>
    <w:rsid w:val="0036568F"/>
    <w:rPr>
      <w:rFonts w:ascii="Courier New" w:hAnsi="Courier New"/>
    </w:rPr>
  </w:style>
  <w:style w:type="character" w:customStyle="1" w:styleId="WW8Num35z3">
    <w:name w:val="WW8Num35z3"/>
    <w:rsid w:val="0036568F"/>
    <w:rPr>
      <w:rFonts w:ascii="Symbol" w:hAnsi="Symbol"/>
    </w:rPr>
  </w:style>
  <w:style w:type="character" w:customStyle="1" w:styleId="WW8Num36z1">
    <w:name w:val="WW8Num36z1"/>
    <w:rsid w:val="0036568F"/>
    <w:rPr>
      <w:rFonts w:ascii="Courier New" w:hAnsi="Courier New"/>
    </w:rPr>
  </w:style>
  <w:style w:type="character" w:customStyle="1" w:styleId="WW8Num36z3">
    <w:name w:val="WW8Num36z3"/>
    <w:rsid w:val="0036568F"/>
    <w:rPr>
      <w:rFonts w:ascii="Symbol" w:hAnsi="Symbol"/>
    </w:rPr>
  </w:style>
  <w:style w:type="character" w:customStyle="1" w:styleId="WW8Num37z1">
    <w:name w:val="WW8Num37z1"/>
    <w:rsid w:val="0036568F"/>
    <w:rPr>
      <w:rFonts w:ascii="Courier New" w:hAnsi="Courier New"/>
    </w:rPr>
  </w:style>
  <w:style w:type="character" w:customStyle="1" w:styleId="WW8Num37z3">
    <w:name w:val="WW8Num37z3"/>
    <w:rsid w:val="0036568F"/>
    <w:rPr>
      <w:rFonts w:ascii="Symbol" w:hAnsi="Symbol"/>
    </w:rPr>
  </w:style>
  <w:style w:type="character" w:customStyle="1" w:styleId="WW8Num39z1">
    <w:name w:val="WW8Num39z1"/>
    <w:rsid w:val="0036568F"/>
    <w:rPr>
      <w:rFonts w:ascii="Times New Roman" w:hAnsi="Times New Roman"/>
    </w:rPr>
  </w:style>
  <w:style w:type="character" w:customStyle="1" w:styleId="WW8Num39z3">
    <w:name w:val="WW8Num39z3"/>
    <w:rsid w:val="0036568F"/>
    <w:rPr>
      <w:rFonts w:ascii="Symbol" w:hAnsi="Symbol"/>
    </w:rPr>
  </w:style>
  <w:style w:type="character" w:customStyle="1" w:styleId="WW8Num39z4">
    <w:name w:val="WW8Num39z4"/>
    <w:rsid w:val="0036568F"/>
    <w:rPr>
      <w:rFonts w:ascii="Courier New" w:hAnsi="Courier New"/>
    </w:rPr>
  </w:style>
  <w:style w:type="character" w:customStyle="1" w:styleId="WW8Num42z1">
    <w:name w:val="WW8Num42z1"/>
    <w:rsid w:val="0036568F"/>
    <w:rPr>
      <w:rFonts w:ascii="Courier New" w:hAnsi="Courier New"/>
    </w:rPr>
  </w:style>
  <w:style w:type="character" w:customStyle="1" w:styleId="WW8Num42z3">
    <w:name w:val="WW8Num42z3"/>
    <w:rsid w:val="0036568F"/>
    <w:rPr>
      <w:rFonts w:ascii="Symbol" w:hAnsi="Symbol"/>
    </w:rPr>
  </w:style>
  <w:style w:type="character" w:customStyle="1" w:styleId="WW8Num45z0">
    <w:name w:val="WW8Num45z0"/>
    <w:rsid w:val="0036568F"/>
    <w:rPr>
      <w:rFonts w:ascii="Wingdings" w:hAnsi="Wingdings"/>
    </w:rPr>
  </w:style>
  <w:style w:type="character" w:customStyle="1" w:styleId="WW8Num45z1">
    <w:name w:val="WW8Num45z1"/>
    <w:rsid w:val="0036568F"/>
    <w:rPr>
      <w:rFonts w:ascii="Courier New" w:hAnsi="Courier New"/>
    </w:rPr>
  </w:style>
  <w:style w:type="character" w:customStyle="1" w:styleId="WW8Num45z3">
    <w:name w:val="WW8Num45z3"/>
    <w:rsid w:val="0036568F"/>
    <w:rPr>
      <w:rFonts w:ascii="Symbol" w:hAnsi="Symbol"/>
    </w:rPr>
  </w:style>
  <w:style w:type="character" w:customStyle="1" w:styleId="WW8Num46z0">
    <w:name w:val="WW8Num46z0"/>
    <w:rsid w:val="0036568F"/>
    <w:rPr>
      <w:rFonts w:ascii="Wingdings" w:hAnsi="Wingdings"/>
    </w:rPr>
  </w:style>
  <w:style w:type="character" w:customStyle="1" w:styleId="WW8Num46z1">
    <w:name w:val="WW8Num46z1"/>
    <w:rsid w:val="0036568F"/>
    <w:rPr>
      <w:rFonts w:ascii="Courier New" w:hAnsi="Courier New"/>
    </w:rPr>
  </w:style>
  <w:style w:type="character" w:customStyle="1" w:styleId="WW8Num46z3">
    <w:name w:val="WW8Num46z3"/>
    <w:rsid w:val="0036568F"/>
    <w:rPr>
      <w:rFonts w:ascii="Symbol" w:hAnsi="Symbol"/>
    </w:rPr>
  </w:style>
  <w:style w:type="character" w:customStyle="1" w:styleId="WW8Num48z0">
    <w:name w:val="WW8Num48z0"/>
    <w:rsid w:val="0036568F"/>
    <w:rPr>
      <w:rFonts w:ascii="Wingdings" w:hAnsi="Wingdings"/>
    </w:rPr>
  </w:style>
  <w:style w:type="character" w:customStyle="1" w:styleId="WW8Num48z1">
    <w:name w:val="WW8Num48z1"/>
    <w:rsid w:val="0036568F"/>
    <w:rPr>
      <w:rFonts w:ascii="Courier New" w:hAnsi="Courier New"/>
    </w:rPr>
  </w:style>
  <w:style w:type="character" w:customStyle="1" w:styleId="WW8Num48z3">
    <w:name w:val="WW8Num48z3"/>
    <w:rsid w:val="0036568F"/>
    <w:rPr>
      <w:rFonts w:ascii="Symbol" w:hAnsi="Symbol"/>
    </w:rPr>
  </w:style>
  <w:style w:type="character" w:customStyle="1" w:styleId="WW8Num49z0">
    <w:name w:val="WW8Num49z0"/>
    <w:rsid w:val="0036568F"/>
    <w:rPr>
      <w:rFonts w:ascii="Wingdings" w:hAnsi="Wingdings"/>
    </w:rPr>
  </w:style>
  <w:style w:type="character" w:customStyle="1" w:styleId="WW8Num49z1">
    <w:name w:val="WW8Num49z1"/>
    <w:rsid w:val="0036568F"/>
    <w:rPr>
      <w:rFonts w:ascii="Courier New" w:hAnsi="Courier New"/>
    </w:rPr>
  </w:style>
  <w:style w:type="character" w:customStyle="1" w:styleId="WW8Num49z3">
    <w:name w:val="WW8Num49z3"/>
    <w:rsid w:val="0036568F"/>
    <w:rPr>
      <w:rFonts w:ascii="Symbol" w:hAnsi="Symbol"/>
    </w:rPr>
  </w:style>
  <w:style w:type="character" w:customStyle="1" w:styleId="WW8Num50z1">
    <w:name w:val="WW8Num50z1"/>
    <w:rsid w:val="0036568F"/>
    <w:rPr>
      <w:rFonts w:ascii="Courier New" w:hAnsi="Courier New"/>
    </w:rPr>
  </w:style>
  <w:style w:type="character" w:customStyle="1" w:styleId="WW8Num50z3">
    <w:name w:val="WW8Num50z3"/>
    <w:rsid w:val="0036568F"/>
    <w:rPr>
      <w:rFonts w:ascii="Symbol" w:hAnsi="Symbol"/>
    </w:rPr>
  </w:style>
  <w:style w:type="character" w:customStyle="1" w:styleId="WW8Num51z1">
    <w:name w:val="WW8Num51z1"/>
    <w:rsid w:val="0036568F"/>
    <w:rPr>
      <w:rFonts w:ascii="Courier New" w:hAnsi="Courier New"/>
    </w:rPr>
  </w:style>
  <w:style w:type="character" w:customStyle="1" w:styleId="WW8Num51z3">
    <w:name w:val="WW8Num51z3"/>
    <w:rsid w:val="0036568F"/>
    <w:rPr>
      <w:rFonts w:ascii="Symbol" w:hAnsi="Symbol"/>
    </w:rPr>
  </w:style>
  <w:style w:type="character" w:customStyle="1" w:styleId="WW-">
    <w:name w:val="WW-Основной шрифт абзаца"/>
    <w:rsid w:val="0036568F"/>
  </w:style>
  <w:style w:type="character" w:customStyle="1" w:styleId="FontStyle1600">
    <w:name w:val="Font Style160"/>
    <w:rsid w:val="0036568F"/>
    <w:rPr>
      <w:rFonts w:ascii="Bookman Old Style" w:hAnsi="Bookman Old Style"/>
      <w:sz w:val="18"/>
    </w:rPr>
  </w:style>
  <w:style w:type="character" w:customStyle="1" w:styleId="FontStyle116">
    <w:name w:val="Font Style116"/>
    <w:rsid w:val="0036568F"/>
    <w:rPr>
      <w:rFonts w:ascii="Bookman Old Style" w:hAnsi="Bookman Old Style"/>
      <w:sz w:val="18"/>
    </w:rPr>
  </w:style>
  <w:style w:type="character" w:customStyle="1" w:styleId="FontStyle131">
    <w:name w:val="Font Style131"/>
    <w:rsid w:val="0036568F"/>
    <w:rPr>
      <w:rFonts w:ascii="Arial" w:hAnsi="Arial"/>
      <w:b/>
      <w:sz w:val="16"/>
    </w:rPr>
  </w:style>
  <w:style w:type="character" w:customStyle="1" w:styleId="FontStyle221">
    <w:name w:val="Font Style221"/>
    <w:rsid w:val="0036568F"/>
    <w:rPr>
      <w:rFonts w:ascii="Times New Roman" w:hAnsi="Times New Roman"/>
      <w:sz w:val="20"/>
    </w:rPr>
  </w:style>
  <w:style w:type="paragraph" w:customStyle="1" w:styleId="3ffc">
    <w:name w:val="Заголовок оглавления3"/>
    <w:basedOn w:val="11"/>
    <w:next w:val="a3"/>
    <w:rsid w:val="0036568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36568F"/>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36568F"/>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36568F"/>
    <w:pPr>
      <w:spacing w:before="100" w:beforeAutospacing="1" w:after="100" w:afterAutospacing="1"/>
    </w:pPr>
  </w:style>
  <w:style w:type="character" w:customStyle="1" w:styleId="31f">
    <w:name w:val="Основной текст + Полужирный31"/>
    <w:rsid w:val="0036568F"/>
    <w:rPr>
      <w:rFonts w:ascii="Microsoft Sans Serif" w:hAnsi="Microsoft Sans Serif"/>
      <w:b/>
      <w:spacing w:val="10"/>
      <w:sz w:val="26"/>
    </w:rPr>
  </w:style>
  <w:style w:type="character" w:customStyle="1" w:styleId="303">
    <w:name w:val="Основной текст + Полужирный30"/>
    <w:rsid w:val="0036568F"/>
    <w:rPr>
      <w:rFonts w:ascii="Microsoft Sans Serif" w:hAnsi="Microsoft Sans Serif"/>
      <w:b/>
      <w:spacing w:val="10"/>
      <w:sz w:val="26"/>
    </w:rPr>
  </w:style>
  <w:style w:type="character" w:customStyle="1" w:styleId="294">
    <w:name w:val="Основной текст + Полужирный29"/>
    <w:rsid w:val="0036568F"/>
    <w:rPr>
      <w:rFonts w:ascii="Microsoft Sans Serif" w:hAnsi="Microsoft Sans Serif"/>
      <w:b/>
      <w:spacing w:val="10"/>
      <w:sz w:val="26"/>
    </w:rPr>
  </w:style>
  <w:style w:type="character" w:customStyle="1" w:styleId="282">
    <w:name w:val="Основной текст + Полужирный28"/>
    <w:rsid w:val="0036568F"/>
    <w:rPr>
      <w:rFonts w:ascii="Microsoft Sans Serif" w:hAnsi="Microsoft Sans Serif"/>
      <w:b/>
      <w:spacing w:val="10"/>
      <w:sz w:val="26"/>
    </w:rPr>
  </w:style>
  <w:style w:type="character" w:customStyle="1" w:styleId="274">
    <w:name w:val="Основной текст + Полужирный27"/>
    <w:rsid w:val="0036568F"/>
    <w:rPr>
      <w:rFonts w:ascii="Microsoft Sans Serif" w:hAnsi="Microsoft Sans Serif"/>
      <w:b/>
      <w:spacing w:val="10"/>
      <w:sz w:val="26"/>
    </w:rPr>
  </w:style>
  <w:style w:type="character" w:customStyle="1" w:styleId="12pt21">
    <w:name w:val="Основной текст + 12 pt21"/>
    <w:aliases w:val="Курсив31,Интервал 1 pt37"/>
    <w:rsid w:val="0036568F"/>
    <w:rPr>
      <w:rFonts w:ascii="Microsoft Sans Serif" w:hAnsi="Microsoft Sans Serif"/>
      <w:i/>
      <w:spacing w:val="30"/>
      <w:sz w:val="24"/>
    </w:rPr>
  </w:style>
  <w:style w:type="character" w:customStyle="1" w:styleId="12pt20">
    <w:name w:val="Основной текст + 12 pt20"/>
    <w:aliases w:val="Курсив30,Интервал 1 pt36"/>
    <w:rsid w:val="0036568F"/>
    <w:rPr>
      <w:rFonts w:ascii="Microsoft Sans Serif" w:hAnsi="Microsoft Sans Serif"/>
      <w:i/>
      <w:spacing w:val="30"/>
      <w:sz w:val="24"/>
    </w:rPr>
  </w:style>
  <w:style w:type="character" w:customStyle="1" w:styleId="12pt19">
    <w:name w:val="Основной текст + 12 pt19"/>
    <w:aliases w:val="Курсив29,Интервал 1 pt35"/>
    <w:rsid w:val="0036568F"/>
    <w:rPr>
      <w:rFonts w:ascii="Microsoft Sans Serif" w:hAnsi="Microsoft Sans Serif"/>
      <w:i/>
      <w:spacing w:val="30"/>
      <w:sz w:val="24"/>
    </w:rPr>
  </w:style>
  <w:style w:type="character" w:customStyle="1" w:styleId="6f4">
    <w:name w:val="Заголовок №6_"/>
    <w:link w:val="6f5"/>
    <w:locked/>
    <w:rsid w:val="0036568F"/>
    <w:rPr>
      <w:rFonts w:ascii="Microsoft Sans Serif" w:hAnsi="Microsoft Sans Serif"/>
      <w:b/>
      <w:spacing w:val="10"/>
      <w:sz w:val="26"/>
      <w:shd w:val="clear" w:color="auto" w:fill="FFFFFF"/>
    </w:rPr>
  </w:style>
  <w:style w:type="paragraph" w:customStyle="1" w:styleId="6f5">
    <w:name w:val="Заголовок №6"/>
    <w:basedOn w:val="a3"/>
    <w:link w:val="6f4"/>
    <w:rsid w:val="0036568F"/>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36568F"/>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36568F"/>
    <w:rPr>
      <w:rFonts w:ascii="Microsoft Sans Serif" w:hAnsi="Microsoft Sans Serif"/>
      <w:i/>
      <w:spacing w:val="30"/>
      <w:sz w:val="24"/>
    </w:rPr>
  </w:style>
  <w:style w:type="character" w:customStyle="1" w:styleId="12pt17">
    <w:name w:val="Основной текст + 12 pt17"/>
    <w:aliases w:val="Курсив27,Интервал 1 pt33"/>
    <w:rsid w:val="0036568F"/>
    <w:rPr>
      <w:rFonts w:ascii="Microsoft Sans Serif" w:hAnsi="Microsoft Sans Serif"/>
      <w:i/>
      <w:spacing w:val="30"/>
      <w:sz w:val="24"/>
    </w:rPr>
  </w:style>
  <w:style w:type="character" w:customStyle="1" w:styleId="266">
    <w:name w:val="Основной текст + Полужирный26"/>
    <w:rsid w:val="0036568F"/>
    <w:rPr>
      <w:rFonts w:ascii="Microsoft Sans Serif" w:hAnsi="Microsoft Sans Serif"/>
      <w:b/>
      <w:spacing w:val="10"/>
      <w:sz w:val="26"/>
    </w:rPr>
  </w:style>
  <w:style w:type="character" w:customStyle="1" w:styleId="25c">
    <w:name w:val="Основной текст + Полужирный25"/>
    <w:rsid w:val="0036568F"/>
    <w:rPr>
      <w:rFonts w:ascii="Microsoft Sans Serif" w:hAnsi="Microsoft Sans Serif"/>
      <w:b/>
      <w:spacing w:val="10"/>
      <w:sz w:val="26"/>
    </w:rPr>
  </w:style>
  <w:style w:type="character" w:customStyle="1" w:styleId="247">
    <w:name w:val="Основной текст + Полужирный24"/>
    <w:rsid w:val="0036568F"/>
    <w:rPr>
      <w:rFonts w:ascii="Microsoft Sans Serif" w:hAnsi="Microsoft Sans Serif"/>
      <w:b/>
      <w:spacing w:val="10"/>
      <w:sz w:val="26"/>
    </w:rPr>
  </w:style>
  <w:style w:type="character" w:customStyle="1" w:styleId="12pt16">
    <w:name w:val="Основной текст + 12 pt16"/>
    <w:aliases w:val="Курсив26,Интервал 1 pt32"/>
    <w:rsid w:val="0036568F"/>
    <w:rPr>
      <w:rFonts w:ascii="Microsoft Sans Serif" w:hAnsi="Microsoft Sans Serif"/>
      <w:i/>
      <w:spacing w:val="30"/>
      <w:sz w:val="24"/>
    </w:rPr>
  </w:style>
  <w:style w:type="character" w:customStyle="1" w:styleId="23c">
    <w:name w:val="Основной текст + Полужирный23"/>
    <w:rsid w:val="0036568F"/>
    <w:rPr>
      <w:rFonts w:ascii="Microsoft Sans Serif" w:hAnsi="Microsoft Sans Serif"/>
      <w:b/>
      <w:spacing w:val="10"/>
      <w:sz w:val="26"/>
    </w:rPr>
  </w:style>
  <w:style w:type="character" w:customStyle="1" w:styleId="22f0">
    <w:name w:val="Основной текст + Полужирный22"/>
    <w:rsid w:val="0036568F"/>
    <w:rPr>
      <w:rFonts w:ascii="Microsoft Sans Serif" w:hAnsi="Microsoft Sans Serif"/>
      <w:b/>
      <w:spacing w:val="10"/>
      <w:sz w:val="26"/>
    </w:rPr>
  </w:style>
  <w:style w:type="character" w:customStyle="1" w:styleId="21ff0">
    <w:name w:val="Основной текст + Полужирный21"/>
    <w:rsid w:val="0036568F"/>
    <w:rPr>
      <w:rFonts w:ascii="Microsoft Sans Serif" w:hAnsi="Microsoft Sans Serif"/>
      <w:b/>
      <w:spacing w:val="10"/>
      <w:sz w:val="26"/>
    </w:rPr>
  </w:style>
  <w:style w:type="character" w:customStyle="1" w:styleId="20a">
    <w:name w:val="Основной текст + Полужирный20"/>
    <w:rsid w:val="0036568F"/>
    <w:rPr>
      <w:rFonts w:ascii="Microsoft Sans Serif" w:hAnsi="Microsoft Sans Serif"/>
      <w:b/>
      <w:spacing w:val="10"/>
      <w:sz w:val="26"/>
    </w:rPr>
  </w:style>
  <w:style w:type="character" w:customStyle="1" w:styleId="4pt">
    <w:name w:val="Основной текст + Интервал 4 pt"/>
    <w:rsid w:val="0036568F"/>
    <w:rPr>
      <w:rFonts w:ascii="Microsoft Sans Serif" w:hAnsi="Microsoft Sans Serif"/>
      <w:spacing w:val="80"/>
      <w:sz w:val="26"/>
    </w:rPr>
  </w:style>
  <w:style w:type="character" w:customStyle="1" w:styleId="19a">
    <w:name w:val="Основной текст + Полужирный19"/>
    <w:rsid w:val="0036568F"/>
    <w:rPr>
      <w:rFonts w:ascii="Microsoft Sans Serif" w:hAnsi="Microsoft Sans Serif"/>
      <w:b/>
      <w:spacing w:val="10"/>
      <w:sz w:val="26"/>
    </w:rPr>
  </w:style>
  <w:style w:type="character" w:customStyle="1" w:styleId="189">
    <w:name w:val="Основной текст + Полужирный18"/>
    <w:rsid w:val="0036568F"/>
    <w:rPr>
      <w:rFonts w:ascii="Microsoft Sans Serif" w:hAnsi="Microsoft Sans Serif"/>
      <w:b/>
      <w:spacing w:val="10"/>
      <w:sz w:val="26"/>
    </w:rPr>
  </w:style>
  <w:style w:type="character" w:customStyle="1" w:styleId="17a">
    <w:name w:val="Основной текст + Полужирный17"/>
    <w:rsid w:val="0036568F"/>
    <w:rPr>
      <w:rFonts w:ascii="Microsoft Sans Serif" w:hAnsi="Microsoft Sans Serif"/>
      <w:b/>
      <w:spacing w:val="10"/>
      <w:sz w:val="26"/>
    </w:rPr>
  </w:style>
  <w:style w:type="character" w:customStyle="1" w:styleId="12pt14">
    <w:name w:val="Основной текст + 12 pt14"/>
    <w:aliases w:val="Курсив24,Интервал 1 pt30"/>
    <w:rsid w:val="0036568F"/>
    <w:rPr>
      <w:rFonts w:ascii="Microsoft Sans Serif" w:hAnsi="Microsoft Sans Serif"/>
      <w:i/>
      <w:spacing w:val="30"/>
      <w:sz w:val="24"/>
    </w:rPr>
  </w:style>
  <w:style w:type="character" w:customStyle="1" w:styleId="16a">
    <w:name w:val="Основной текст + Полужирный16"/>
    <w:rsid w:val="0036568F"/>
    <w:rPr>
      <w:rFonts w:ascii="Microsoft Sans Serif" w:hAnsi="Microsoft Sans Serif"/>
      <w:b/>
      <w:spacing w:val="10"/>
      <w:sz w:val="26"/>
    </w:rPr>
  </w:style>
  <w:style w:type="character" w:customStyle="1" w:styleId="17b">
    <w:name w:val="Основной текст (17)_"/>
    <w:link w:val="17c"/>
    <w:locked/>
    <w:rsid w:val="0036568F"/>
    <w:rPr>
      <w:i/>
      <w:spacing w:val="20"/>
      <w:sz w:val="26"/>
      <w:shd w:val="clear" w:color="auto" w:fill="FFFFFF"/>
      <w:lang w:val="en-US"/>
    </w:rPr>
  </w:style>
  <w:style w:type="paragraph" w:customStyle="1" w:styleId="17c">
    <w:name w:val="Основной текст (17)"/>
    <w:basedOn w:val="a3"/>
    <w:link w:val="17b"/>
    <w:rsid w:val="0036568F"/>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36568F"/>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36568F"/>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36568F"/>
    <w:rPr>
      <w:rFonts w:ascii="Microsoft Sans Serif" w:hAnsi="Microsoft Sans Serif"/>
      <w:i/>
      <w:spacing w:val="30"/>
      <w:sz w:val="24"/>
    </w:rPr>
  </w:style>
  <w:style w:type="character" w:customStyle="1" w:styleId="12pt12">
    <w:name w:val="Основной текст + 12 pt12"/>
    <w:aliases w:val="Курсив21,Интервал 1 pt27"/>
    <w:rsid w:val="0036568F"/>
    <w:rPr>
      <w:rFonts w:ascii="Microsoft Sans Serif" w:hAnsi="Microsoft Sans Serif"/>
      <w:i/>
      <w:spacing w:val="30"/>
      <w:sz w:val="24"/>
    </w:rPr>
  </w:style>
  <w:style w:type="character" w:customStyle="1" w:styleId="15a">
    <w:name w:val="Основной текст + Полужирный15"/>
    <w:rsid w:val="0036568F"/>
    <w:rPr>
      <w:rFonts w:ascii="Microsoft Sans Serif" w:hAnsi="Microsoft Sans Serif"/>
      <w:b/>
      <w:spacing w:val="10"/>
      <w:sz w:val="26"/>
    </w:rPr>
  </w:style>
  <w:style w:type="character" w:customStyle="1" w:styleId="2ffffa">
    <w:name w:val="Основной текст + Полужирный2"/>
    <w:rsid w:val="0036568F"/>
    <w:rPr>
      <w:rFonts w:ascii="Microsoft Sans Serif" w:hAnsi="Microsoft Sans Serif"/>
      <w:b/>
      <w:spacing w:val="10"/>
      <w:sz w:val="26"/>
    </w:rPr>
  </w:style>
  <w:style w:type="character" w:customStyle="1" w:styleId="12pt5">
    <w:name w:val="Основной текст + 12 pt5"/>
    <w:aliases w:val="Курсив5,Интервал 1 pt5"/>
    <w:rsid w:val="0036568F"/>
    <w:rPr>
      <w:rFonts w:ascii="Microsoft Sans Serif" w:hAnsi="Microsoft Sans Serif"/>
      <w:i/>
      <w:spacing w:val="30"/>
      <w:sz w:val="24"/>
    </w:rPr>
  </w:style>
  <w:style w:type="character" w:customStyle="1" w:styleId="afffffffffffa">
    <w:name w:val="Подпись к картинке_"/>
    <w:link w:val="afffffffffffb"/>
    <w:locked/>
    <w:rsid w:val="0036568F"/>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36568F"/>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36568F"/>
    <w:rPr>
      <w:rFonts w:ascii="Microsoft Sans Serif" w:hAnsi="Microsoft Sans Serif"/>
      <w:i/>
      <w:spacing w:val="30"/>
      <w:sz w:val="24"/>
    </w:rPr>
  </w:style>
  <w:style w:type="character" w:customStyle="1" w:styleId="afffffffffffc">
    <w:name w:val="Колонтитул_"/>
    <w:link w:val="afffffffffffd"/>
    <w:locked/>
    <w:rsid w:val="0036568F"/>
    <w:rPr>
      <w:shd w:val="clear" w:color="auto" w:fill="FFFFFF"/>
    </w:rPr>
  </w:style>
  <w:style w:type="paragraph" w:customStyle="1" w:styleId="afffffffffffd">
    <w:name w:val="Колонтитул"/>
    <w:basedOn w:val="a3"/>
    <w:link w:val="afffffffffffc"/>
    <w:rsid w:val="0036568F"/>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36568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36568F"/>
    <w:rPr>
      <w:rFonts w:ascii="Microsoft Sans Serif" w:hAnsi="Microsoft Sans Serif"/>
      <w:i/>
      <w:spacing w:val="30"/>
      <w:sz w:val="24"/>
    </w:rPr>
  </w:style>
  <w:style w:type="character" w:customStyle="1" w:styleId="12pt1">
    <w:name w:val="Основной текст + 12 pt1"/>
    <w:aliases w:val="Курсив1,Интервал 1 pt1"/>
    <w:rsid w:val="0036568F"/>
    <w:rPr>
      <w:rFonts w:ascii="Microsoft Sans Serif" w:hAnsi="Microsoft Sans Serif"/>
      <w:i/>
      <w:spacing w:val="30"/>
      <w:sz w:val="24"/>
    </w:rPr>
  </w:style>
  <w:style w:type="paragraph" w:customStyle="1" w:styleId="msonospacing0">
    <w:name w:val="msonospacing"/>
    <w:basedOn w:val="a3"/>
    <w:rsid w:val="0036568F"/>
    <w:pPr>
      <w:spacing w:before="100" w:beforeAutospacing="1" w:after="100" w:afterAutospacing="1"/>
    </w:pPr>
  </w:style>
  <w:style w:type="paragraph" w:customStyle="1" w:styleId="afffffffffffe">
    <w:name w:val="Стиль Обычный (веб)"/>
    <w:basedOn w:val="afff3"/>
    <w:rsid w:val="0036568F"/>
    <w:pPr>
      <w:spacing w:before="0" w:after="0" w:line="233" w:lineRule="auto"/>
      <w:jc w:val="both"/>
    </w:pPr>
    <w:rPr>
      <w:sz w:val="20"/>
      <w:szCs w:val="20"/>
      <w:lang w:bidi="ar-SA"/>
    </w:rPr>
  </w:style>
  <w:style w:type="character" w:customStyle="1" w:styleId="2ffffb">
    <w:name w:val="Основной текст (2) + Полужирный"/>
    <w:rsid w:val="0036568F"/>
    <w:rPr>
      <w:rFonts w:ascii="Times New Roman" w:hAnsi="Times New Roman"/>
      <w:b/>
      <w:sz w:val="19"/>
      <w:shd w:val="clear" w:color="auto" w:fill="FFFFFF"/>
    </w:rPr>
  </w:style>
  <w:style w:type="paragraph" w:customStyle="1" w:styleId="pic">
    <w:name w:val="pic"/>
    <w:basedOn w:val="a3"/>
    <w:rsid w:val="0036568F"/>
    <w:pPr>
      <w:ind w:firstLine="480"/>
    </w:pPr>
  </w:style>
  <w:style w:type="paragraph" w:customStyle="1" w:styleId="wysiwyg-text-align-center">
    <w:name w:val="wysiwyg-text-align-center"/>
    <w:basedOn w:val="a3"/>
    <w:rsid w:val="0036568F"/>
    <w:pPr>
      <w:spacing w:before="100" w:beforeAutospacing="1" w:after="100" w:afterAutospacing="1"/>
    </w:pPr>
  </w:style>
  <w:style w:type="paragraph" w:customStyle="1" w:styleId="wysiwyg-text-align-right">
    <w:name w:val="wysiwyg-text-align-right"/>
    <w:basedOn w:val="a3"/>
    <w:rsid w:val="0036568F"/>
    <w:pPr>
      <w:spacing w:before="100" w:beforeAutospacing="1" w:after="100" w:afterAutospacing="1"/>
    </w:pPr>
  </w:style>
  <w:style w:type="character" w:customStyle="1" w:styleId="keyword2">
    <w:name w:val="keyword2"/>
    <w:rsid w:val="0036568F"/>
  </w:style>
  <w:style w:type="character" w:customStyle="1" w:styleId="c8">
    <w:name w:val="c8"/>
    <w:rsid w:val="0036568F"/>
  </w:style>
  <w:style w:type="character" w:customStyle="1" w:styleId="FontStyle805">
    <w:name w:val="Font Style805"/>
    <w:rsid w:val="0036568F"/>
    <w:rPr>
      <w:rFonts w:ascii="Arial Narrow" w:hAnsi="Arial Narrow"/>
      <w:i/>
      <w:sz w:val="12"/>
    </w:rPr>
  </w:style>
  <w:style w:type="character" w:customStyle="1" w:styleId="FontStyle97">
    <w:name w:val="Font Style97"/>
    <w:rsid w:val="0036568F"/>
    <w:rPr>
      <w:rFonts w:ascii="Times New Roman" w:hAnsi="Times New Roman"/>
      <w:sz w:val="24"/>
    </w:rPr>
  </w:style>
  <w:style w:type="character" w:customStyle="1" w:styleId="FontStyle764">
    <w:name w:val="Font Style764"/>
    <w:rsid w:val="0036568F"/>
    <w:rPr>
      <w:rFonts w:ascii="Times New Roman" w:hAnsi="Times New Roman"/>
      <w:b/>
      <w:i/>
      <w:sz w:val="20"/>
    </w:rPr>
  </w:style>
  <w:style w:type="paragraph" w:customStyle="1" w:styleId="11fa">
    <w:name w:val="Загол11"/>
    <w:basedOn w:val="10e"/>
    <w:rsid w:val="0036568F"/>
    <w:rPr>
      <w:sz w:val="22"/>
      <w:szCs w:val="22"/>
    </w:rPr>
  </w:style>
  <w:style w:type="paragraph" w:customStyle="1" w:styleId="10e">
    <w:name w:val="Загол10"/>
    <w:basedOn w:val="9a"/>
    <w:rsid w:val="0036568F"/>
    <w:rPr>
      <w:caps/>
      <w:color w:val="auto"/>
      <w:sz w:val="20"/>
      <w:szCs w:val="20"/>
    </w:rPr>
  </w:style>
  <w:style w:type="paragraph" w:customStyle="1" w:styleId="9a">
    <w:name w:val="Загол9"/>
    <w:rsid w:val="0036568F"/>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36568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36568F"/>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36568F"/>
    <w:pPr>
      <w:keepNext/>
      <w:widowControl w:val="0"/>
      <w:jc w:val="center"/>
    </w:pPr>
    <w:rPr>
      <w:b/>
      <w:sz w:val="26"/>
      <w:szCs w:val="20"/>
    </w:rPr>
  </w:style>
  <w:style w:type="paragraph" w:customStyle="1" w:styleId="22f1">
    <w:name w:val="Текст22"/>
    <w:basedOn w:val="a3"/>
    <w:rsid w:val="0036568F"/>
    <w:rPr>
      <w:rFonts w:ascii="Courier New" w:hAnsi="Courier New"/>
      <w:sz w:val="20"/>
      <w:szCs w:val="20"/>
    </w:rPr>
  </w:style>
  <w:style w:type="paragraph" w:customStyle="1" w:styleId="11fb">
    <w:name w:val="Верхний колонтитул11"/>
    <w:basedOn w:val="a3"/>
    <w:rsid w:val="0036568F"/>
    <w:pPr>
      <w:tabs>
        <w:tab w:val="center" w:pos="4153"/>
        <w:tab w:val="right" w:pos="8306"/>
      </w:tabs>
    </w:pPr>
    <w:rPr>
      <w:rFonts w:ascii="Arial" w:hAnsi="Arial"/>
      <w:szCs w:val="20"/>
    </w:rPr>
  </w:style>
  <w:style w:type="paragraph" w:customStyle="1" w:styleId="3115">
    <w:name w:val="Заголовок 311"/>
    <w:basedOn w:val="13b"/>
    <w:next w:val="13b"/>
    <w:rsid w:val="0036568F"/>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36568F"/>
    <w:pPr>
      <w:keepNext/>
      <w:widowControl/>
      <w:spacing w:line="240" w:lineRule="auto"/>
      <w:ind w:firstLine="0"/>
      <w:jc w:val="left"/>
    </w:pPr>
    <w:rPr>
      <w:sz w:val="24"/>
    </w:rPr>
  </w:style>
  <w:style w:type="paragraph" w:customStyle="1" w:styleId="11fc">
    <w:name w:val="Без интервала11"/>
    <w:rsid w:val="0036568F"/>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36568F"/>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36568F"/>
    <w:pPr>
      <w:widowControl/>
      <w:spacing w:line="240" w:lineRule="auto"/>
      <w:ind w:firstLine="0"/>
    </w:pPr>
    <w:rPr>
      <w:i/>
      <w:sz w:val="26"/>
    </w:rPr>
  </w:style>
  <w:style w:type="paragraph" w:customStyle="1" w:styleId="21ff1">
    <w:name w:val="Цитата21"/>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36568F"/>
  </w:style>
  <w:style w:type="character" w:customStyle="1" w:styleId="11fe">
    <w:name w:val="Слабое выделение11"/>
    <w:rsid w:val="0036568F"/>
    <w:rPr>
      <w:i/>
      <w:color w:val="808080"/>
    </w:rPr>
  </w:style>
  <w:style w:type="character" w:customStyle="1" w:styleId="11ff">
    <w:name w:val="Сильное выделение11"/>
    <w:rsid w:val="0036568F"/>
    <w:rPr>
      <w:b/>
    </w:rPr>
  </w:style>
  <w:style w:type="character" w:customStyle="1" w:styleId="3520">
    <w:name w:val="Знак Знак352"/>
    <w:locked/>
    <w:rsid w:val="0036568F"/>
    <w:rPr>
      <w:sz w:val="24"/>
      <w:lang w:val="ru-RU" w:eastAsia="ru-RU"/>
    </w:rPr>
  </w:style>
  <w:style w:type="character" w:customStyle="1" w:styleId="1320">
    <w:name w:val="Знак Знак132"/>
    <w:locked/>
    <w:rsid w:val="0036568F"/>
    <w:rPr>
      <w:lang w:val="ru-RU" w:eastAsia="ar-SA" w:bidi="ar-SA"/>
    </w:rPr>
  </w:style>
  <w:style w:type="character" w:customStyle="1" w:styleId="1221">
    <w:name w:val="Знак Знак122"/>
    <w:locked/>
    <w:rsid w:val="0036568F"/>
    <w:rPr>
      <w:sz w:val="28"/>
      <w:lang w:val="ru-RU" w:eastAsia="ru-RU"/>
    </w:rPr>
  </w:style>
  <w:style w:type="character" w:customStyle="1" w:styleId="1124">
    <w:name w:val="Знак Знак112"/>
    <w:locked/>
    <w:rsid w:val="0036568F"/>
    <w:rPr>
      <w:sz w:val="28"/>
      <w:lang w:val="ru-RU" w:eastAsia="ru-RU"/>
    </w:rPr>
  </w:style>
  <w:style w:type="character" w:customStyle="1" w:styleId="922">
    <w:name w:val="Знак Знак92"/>
    <w:locked/>
    <w:rsid w:val="0036568F"/>
    <w:rPr>
      <w:rFonts w:ascii="Tahoma" w:hAnsi="Tahoma"/>
      <w:lang w:val="ru-RU" w:eastAsia="ru-RU"/>
    </w:rPr>
  </w:style>
  <w:style w:type="character" w:customStyle="1" w:styleId="4020">
    <w:name w:val="Знак Знак402"/>
    <w:locked/>
    <w:rsid w:val="0036568F"/>
    <w:rPr>
      <w:rFonts w:ascii="Arial" w:hAnsi="Arial"/>
      <w:b/>
      <w:i/>
      <w:sz w:val="28"/>
      <w:lang w:val="ru-RU" w:eastAsia="zh-CN"/>
    </w:rPr>
  </w:style>
  <w:style w:type="character" w:customStyle="1" w:styleId="3920">
    <w:name w:val="Знак Знак392"/>
    <w:locked/>
    <w:rsid w:val="0036568F"/>
    <w:rPr>
      <w:b/>
      <w:sz w:val="27"/>
      <w:lang w:val="ru-RU" w:eastAsia="zh-CN"/>
    </w:rPr>
  </w:style>
  <w:style w:type="character" w:customStyle="1" w:styleId="3820">
    <w:name w:val="Знак Знак382"/>
    <w:locked/>
    <w:rsid w:val="0036568F"/>
    <w:rPr>
      <w:b/>
      <w:sz w:val="28"/>
      <w:lang w:val="ru-RU" w:eastAsia="ru-RU"/>
    </w:rPr>
  </w:style>
  <w:style w:type="character" w:customStyle="1" w:styleId="3720">
    <w:name w:val="Знак Знак372"/>
    <w:locked/>
    <w:rsid w:val="0036568F"/>
    <w:rPr>
      <w:b/>
      <w:i/>
      <w:sz w:val="26"/>
      <w:lang w:val="ru-RU" w:eastAsia="zh-CN"/>
    </w:rPr>
  </w:style>
  <w:style w:type="character" w:customStyle="1" w:styleId="3620">
    <w:name w:val="Знак Знак362"/>
    <w:locked/>
    <w:rsid w:val="0036568F"/>
    <w:rPr>
      <w:sz w:val="24"/>
      <w:lang w:val="ru-RU" w:eastAsia="ru-RU"/>
    </w:rPr>
  </w:style>
  <w:style w:type="character" w:customStyle="1" w:styleId="3121">
    <w:name w:val="Знак Знак312"/>
    <w:locked/>
    <w:rsid w:val="0036568F"/>
    <w:rPr>
      <w:rFonts w:ascii="Courier New" w:hAnsi="Courier New"/>
      <w:lang w:val="ru-RU" w:eastAsia="ru-RU"/>
    </w:rPr>
  </w:style>
  <w:style w:type="character" w:customStyle="1" w:styleId="3420">
    <w:name w:val="Знак Знак342"/>
    <w:locked/>
    <w:rsid w:val="0036568F"/>
    <w:rPr>
      <w:rFonts w:ascii="Calibri" w:hAnsi="Calibri"/>
      <w:i/>
      <w:sz w:val="24"/>
      <w:lang w:val="ru-RU" w:eastAsia="zh-CN"/>
    </w:rPr>
  </w:style>
  <w:style w:type="character" w:customStyle="1" w:styleId="3220">
    <w:name w:val="Знак Знак322"/>
    <w:locked/>
    <w:rsid w:val="0036568F"/>
    <w:rPr>
      <w:rFonts w:ascii="Arial" w:hAnsi="Arial"/>
      <w:sz w:val="22"/>
      <w:lang w:val="ru-RU" w:eastAsia="ru-RU"/>
    </w:rPr>
  </w:style>
  <w:style w:type="character" w:customStyle="1" w:styleId="2920">
    <w:name w:val="Знак Знак292"/>
    <w:locked/>
    <w:rsid w:val="0036568F"/>
    <w:rPr>
      <w:sz w:val="24"/>
      <w:lang w:val="ru-RU" w:eastAsia="zh-CN"/>
    </w:rPr>
  </w:style>
  <w:style w:type="character" w:customStyle="1" w:styleId="2820">
    <w:name w:val="Знак Знак282"/>
    <w:locked/>
    <w:rsid w:val="0036568F"/>
    <w:rPr>
      <w:sz w:val="24"/>
      <w:lang w:val="ru-RU" w:eastAsia="ru-RU"/>
    </w:rPr>
  </w:style>
  <w:style w:type="character" w:customStyle="1" w:styleId="2720">
    <w:name w:val="Знак Знак272"/>
    <w:locked/>
    <w:rsid w:val="0036568F"/>
    <w:rPr>
      <w:sz w:val="16"/>
      <w:lang w:val="ru-RU" w:eastAsia="ru-RU"/>
    </w:rPr>
  </w:style>
  <w:style w:type="character" w:customStyle="1" w:styleId="2126">
    <w:name w:val="Знак Знак212"/>
    <w:locked/>
    <w:rsid w:val="0036568F"/>
    <w:rPr>
      <w:rFonts w:ascii="Tahoma" w:hAnsi="Tahoma"/>
      <w:lang w:val="ru-RU" w:eastAsia="ru-RU"/>
    </w:rPr>
  </w:style>
  <w:style w:type="character" w:customStyle="1" w:styleId="2620">
    <w:name w:val="Знак Знак262"/>
    <w:rsid w:val="0036568F"/>
    <w:rPr>
      <w:rFonts w:ascii="Cambria" w:hAnsi="Cambria"/>
      <w:b/>
      <w:sz w:val="26"/>
    </w:rPr>
  </w:style>
  <w:style w:type="character" w:customStyle="1" w:styleId="2420">
    <w:name w:val="Знак Знак242"/>
    <w:rsid w:val="0036568F"/>
    <w:rPr>
      <w:rFonts w:ascii="Times New Roman" w:hAnsi="Times New Roman"/>
      <w:b/>
      <w:i/>
      <w:sz w:val="26"/>
    </w:rPr>
  </w:style>
  <w:style w:type="character" w:customStyle="1" w:styleId="2320">
    <w:name w:val="Знак Знак232"/>
    <w:rsid w:val="0036568F"/>
    <w:rPr>
      <w:rFonts w:ascii="Times New Roman" w:hAnsi="Times New Roman"/>
      <w:b/>
      <w:sz w:val="22"/>
    </w:rPr>
  </w:style>
  <w:style w:type="character" w:customStyle="1" w:styleId="3130">
    <w:name w:val="Знак Знак313"/>
    <w:locked/>
    <w:rsid w:val="0036568F"/>
    <w:rPr>
      <w:rFonts w:ascii="PragmaticaCTT" w:hAnsi="PragmaticaCTT"/>
      <w:b/>
      <w:sz w:val="24"/>
      <w:lang w:val="ru-RU" w:eastAsia="ru-RU"/>
    </w:rPr>
  </w:style>
  <w:style w:type="character" w:customStyle="1" w:styleId="2015">
    <w:name w:val="Знак Знак2015"/>
    <w:rsid w:val="0036568F"/>
    <w:rPr>
      <w:rFonts w:ascii="Arial" w:hAnsi="Arial"/>
      <w:sz w:val="22"/>
    </w:rPr>
  </w:style>
  <w:style w:type="character" w:customStyle="1" w:styleId="font55">
    <w:name w:val="font55"/>
    <w:rsid w:val="0036568F"/>
  </w:style>
  <w:style w:type="character" w:customStyle="1" w:styleId="WW8Num24z4">
    <w:name w:val="WW8Num24z4"/>
    <w:rsid w:val="0036568F"/>
  </w:style>
  <w:style w:type="character" w:customStyle="1" w:styleId="WW8Num24z5">
    <w:name w:val="WW8Num24z5"/>
    <w:rsid w:val="0036568F"/>
  </w:style>
  <w:style w:type="character" w:customStyle="1" w:styleId="WW8Num24z6">
    <w:name w:val="WW8Num24z6"/>
    <w:rsid w:val="0036568F"/>
  </w:style>
  <w:style w:type="character" w:customStyle="1" w:styleId="WW8Num24z7">
    <w:name w:val="WW8Num24z7"/>
    <w:rsid w:val="0036568F"/>
  </w:style>
  <w:style w:type="character" w:customStyle="1" w:styleId="WW8Num24z8">
    <w:name w:val="WW8Num24z8"/>
    <w:rsid w:val="0036568F"/>
  </w:style>
  <w:style w:type="character" w:customStyle="1" w:styleId="WW8Num25z4">
    <w:name w:val="WW8Num25z4"/>
    <w:rsid w:val="0036568F"/>
  </w:style>
  <w:style w:type="character" w:customStyle="1" w:styleId="WW8Num25z5">
    <w:name w:val="WW8Num25z5"/>
    <w:rsid w:val="0036568F"/>
  </w:style>
  <w:style w:type="character" w:customStyle="1" w:styleId="WW8Num25z6">
    <w:name w:val="WW8Num25z6"/>
    <w:rsid w:val="0036568F"/>
  </w:style>
  <w:style w:type="character" w:customStyle="1" w:styleId="WW8Num25z7">
    <w:name w:val="WW8Num25z7"/>
    <w:rsid w:val="0036568F"/>
  </w:style>
  <w:style w:type="character" w:customStyle="1" w:styleId="WW8Num25z8">
    <w:name w:val="WW8Num25z8"/>
    <w:rsid w:val="0036568F"/>
  </w:style>
  <w:style w:type="character" w:customStyle="1" w:styleId="WW8Num30z2">
    <w:name w:val="WW8Num30z2"/>
    <w:rsid w:val="0036568F"/>
  </w:style>
  <w:style w:type="character" w:customStyle="1" w:styleId="WW8Num30z4">
    <w:name w:val="WW8Num30z4"/>
    <w:rsid w:val="0036568F"/>
  </w:style>
  <w:style w:type="character" w:customStyle="1" w:styleId="WW8Num30z5">
    <w:name w:val="WW8Num30z5"/>
    <w:rsid w:val="0036568F"/>
  </w:style>
  <w:style w:type="character" w:customStyle="1" w:styleId="WW8Num30z6">
    <w:name w:val="WW8Num30z6"/>
    <w:rsid w:val="0036568F"/>
  </w:style>
  <w:style w:type="character" w:customStyle="1" w:styleId="WW8Num30z7">
    <w:name w:val="WW8Num30z7"/>
    <w:rsid w:val="0036568F"/>
  </w:style>
  <w:style w:type="character" w:customStyle="1" w:styleId="WW8Num30z8">
    <w:name w:val="WW8Num30z8"/>
    <w:rsid w:val="0036568F"/>
  </w:style>
  <w:style w:type="character" w:customStyle="1" w:styleId="WW8Num32z4">
    <w:name w:val="WW8Num32z4"/>
    <w:rsid w:val="0036568F"/>
  </w:style>
  <w:style w:type="character" w:customStyle="1" w:styleId="WW8Num32z5">
    <w:name w:val="WW8Num32z5"/>
    <w:rsid w:val="0036568F"/>
  </w:style>
  <w:style w:type="character" w:customStyle="1" w:styleId="WW8Num32z6">
    <w:name w:val="WW8Num32z6"/>
    <w:rsid w:val="0036568F"/>
  </w:style>
  <w:style w:type="character" w:customStyle="1" w:styleId="WW8Num32z7">
    <w:name w:val="WW8Num32z7"/>
    <w:rsid w:val="0036568F"/>
  </w:style>
  <w:style w:type="character" w:customStyle="1" w:styleId="WW8Num32z8">
    <w:name w:val="WW8Num32z8"/>
    <w:rsid w:val="0036568F"/>
  </w:style>
  <w:style w:type="character" w:customStyle="1" w:styleId="WW8Num33z1">
    <w:name w:val="WW8Num33z1"/>
    <w:rsid w:val="0036568F"/>
  </w:style>
  <w:style w:type="character" w:customStyle="1" w:styleId="WW8Num33z2">
    <w:name w:val="WW8Num33z2"/>
    <w:rsid w:val="0036568F"/>
  </w:style>
  <w:style w:type="character" w:customStyle="1" w:styleId="WW8Num33z5">
    <w:name w:val="WW8Num33z5"/>
    <w:rsid w:val="0036568F"/>
  </w:style>
  <w:style w:type="character" w:customStyle="1" w:styleId="WW8Num33z6">
    <w:name w:val="WW8Num33z6"/>
    <w:rsid w:val="0036568F"/>
  </w:style>
  <w:style w:type="character" w:customStyle="1" w:styleId="WW8Num33z7">
    <w:name w:val="WW8Num33z7"/>
    <w:rsid w:val="0036568F"/>
  </w:style>
  <w:style w:type="character" w:customStyle="1" w:styleId="WW8Num33z8">
    <w:name w:val="WW8Num33z8"/>
    <w:rsid w:val="0036568F"/>
  </w:style>
  <w:style w:type="character" w:customStyle="1" w:styleId="WW8Num35z2">
    <w:name w:val="WW8Num35z2"/>
    <w:rsid w:val="0036568F"/>
  </w:style>
  <w:style w:type="character" w:customStyle="1" w:styleId="WW8Num35z4">
    <w:name w:val="WW8Num35z4"/>
    <w:rsid w:val="0036568F"/>
  </w:style>
  <w:style w:type="character" w:customStyle="1" w:styleId="WW8Num35z5">
    <w:name w:val="WW8Num35z5"/>
    <w:rsid w:val="0036568F"/>
  </w:style>
  <w:style w:type="character" w:customStyle="1" w:styleId="WW8Num35z6">
    <w:name w:val="WW8Num35z6"/>
    <w:rsid w:val="0036568F"/>
  </w:style>
  <w:style w:type="character" w:customStyle="1" w:styleId="WW8Num35z7">
    <w:name w:val="WW8Num35z7"/>
    <w:rsid w:val="0036568F"/>
  </w:style>
  <w:style w:type="character" w:customStyle="1" w:styleId="WW8Num35z8">
    <w:name w:val="WW8Num35z8"/>
    <w:rsid w:val="0036568F"/>
  </w:style>
  <w:style w:type="character" w:customStyle="1" w:styleId="WW8Num37z2">
    <w:name w:val="WW8Num37z2"/>
    <w:rsid w:val="0036568F"/>
  </w:style>
  <w:style w:type="character" w:customStyle="1" w:styleId="WW8Num37z4">
    <w:name w:val="WW8Num37z4"/>
    <w:rsid w:val="0036568F"/>
  </w:style>
  <w:style w:type="character" w:customStyle="1" w:styleId="WW8Num37z5">
    <w:name w:val="WW8Num37z5"/>
    <w:rsid w:val="0036568F"/>
  </w:style>
  <w:style w:type="character" w:customStyle="1" w:styleId="WW8Num37z6">
    <w:name w:val="WW8Num37z6"/>
    <w:rsid w:val="0036568F"/>
  </w:style>
  <w:style w:type="character" w:customStyle="1" w:styleId="WW8Num37z7">
    <w:name w:val="WW8Num37z7"/>
    <w:rsid w:val="0036568F"/>
  </w:style>
  <w:style w:type="character" w:customStyle="1" w:styleId="WW8Num37z8">
    <w:name w:val="WW8Num37z8"/>
    <w:rsid w:val="0036568F"/>
  </w:style>
  <w:style w:type="character" w:customStyle="1" w:styleId="WW8Num38z1">
    <w:name w:val="WW8Num38z1"/>
    <w:rsid w:val="0036568F"/>
  </w:style>
  <w:style w:type="character" w:customStyle="1" w:styleId="WW8Num38z2">
    <w:name w:val="WW8Num38z2"/>
    <w:rsid w:val="0036568F"/>
  </w:style>
  <w:style w:type="character" w:customStyle="1" w:styleId="WW8Num38z3">
    <w:name w:val="WW8Num38z3"/>
    <w:rsid w:val="0036568F"/>
  </w:style>
  <w:style w:type="character" w:customStyle="1" w:styleId="WW8Num38z4">
    <w:name w:val="WW8Num38z4"/>
    <w:rsid w:val="0036568F"/>
  </w:style>
  <w:style w:type="character" w:customStyle="1" w:styleId="WW8Num38z5">
    <w:name w:val="WW8Num38z5"/>
    <w:rsid w:val="0036568F"/>
  </w:style>
  <w:style w:type="character" w:customStyle="1" w:styleId="WW8Num38z6">
    <w:name w:val="WW8Num38z6"/>
    <w:rsid w:val="0036568F"/>
  </w:style>
  <w:style w:type="character" w:customStyle="1" w:styleId="WW8Num38z7">
    <w:name w:val="WW8Num38z7"/>
    <w:rsid w:val="0036568F"/>
  </w:style>
  <w:style w:type="character" w:customStyle="1" w:styleId="WW8Num38z8">
    <w:name w:val="WW8Num38z8"/>
    <w:rsid w:val="0036568F"/>
  </w:style>
  <w:style w:type="character" w:customStyle="1" w:styleId="WW8Num40z1">
    <w:name w:val="WW8Num40z1"/>
    <w:rsid w:val="0036568F"/>
    <w:rPr>
      <w:rFonts w:ascii="Courier New" w:hAnsi="Courier New"/>
    </w:rPr>
  </w:style>
  <w:style w:type="character" w:customStyle="1" w:styleId="WW8Num40z2">
    <w:name w:val="WW8Num40z2"/>
    <w:rsid w:val="0036568F"/>
    <w:rPr>
      <w:rFonts w:ascii="Wingdings" w:hAnsi="Wingdings"/>
    </w:rPr>
  </w:style>
  <w:style w:type="character" w:customStyle="1" w:styleId="WW8Num41z1">
    <w:name w:val="WW8Num41z1"/>
    <w:rsid w:val="0036568F"/>
  </w:style>
  <w:style w:type="character" w:customStyle="1" w:styleId="WW8Num41z2">
    <w:name w:val="WW8Num41z2"/>
    <w:rsid w:val="0036568F"/>
  </w:style>
  <w:style w:type="character" w:customStyle="1" w:styleId="WW8Num41z3">
    <w:name w:val="WW8Num41z3"/>
    <w:rsid w:val="0036568F"/>
  </w:style>
  <w:style w:type="character" w:customStyle="1" w:styleId="WW8Num41z4">
    <w:name w:val="WW8Num41z4"/>
    <w:rsid w:val="0036568F"/>
  </w:style>
  <w:style w:type="character" w:customStyle="1" w:styleId="WW8Num41z5">
    <w:name w:val="WW8Num41z5"/>
    <w:rsid w:val="0036568F"/>
  </w:style>
  <w:style w:type="character" w:customStyle="1" w:styleId="WW8Num41z6">
    <w:name w:val="WW8Num41z6"/>
    <w:rsid w:val="0036568F"/>
  </w:style>
  <w:style w:type="character" w:customStyle="1" w:styleId="WW8Num41z7">
    <w:name w:val="WW8Num41z7"/>
    <w:rsid w:val="0036568F"/>
  </w:style>
  <w:style w:type="character" w:customStyle="1" w:styleId="WW8Num41z8">
    <w:name w:val="WW8Num41z8"/>
    <w:rsid w:val="0036568F"/>
  </w:style>
  <w:style w:type="character" w:customStyle="1" w:styleId="WW8Num43z1">
    <w:name w:val="WW8Num43z1"/>
    <w:rsid w:val="0036568F"/>
  </w:style>
  <w:style w:type="character" w:customStyle="1" w:styleId="WW8Num43z2">
    <w:name w:val="WW8Num43z2"/>
    <w:rsid w:val="0036568F"/>
  </w:style>
  <w:style w:type="character" w:customStyle="1" w:styleId="WW8Num43z3">
    <w:name w:val="WW8Num43z3"/>
    <w:rsid w:val="0036568F"/>
  </w:style>
  <w:style w:type="character" w:customStyle="1" w:styleId="WW8Num43z4">
    <w:name w:val="WW8Num43z4"/>
    <w:rsid w:val="0036568F"/>
  </w:style>
  <w:style w:type="character" w:customStyle="1" w:styleId="WW8Num43z5">
    <w:name w:val="WW8Num43z5"/>
    <w:rsid w:val="0036568F"/>
  </w:style>
  <w:style w:type="character" w:customStyle="1" w:styleId="WW8Num43z6">
    <w:name w:val="WW8Num43z6"/>
    <w:rsid w:val="0036568F"/>
  </w:style>
  <w:style w:type="character" w:customStyle="1" w:styleId="WW8Num43z7">
    <w:name w:val="WW8Num43z7"/>
    <w:rsid w:val="0036568F"/>
  </w:style>
  <w:style w:type="character" w:customStyle="1" w:styleId="WW8Num43z8">
    <w:name w:val="WW8Num43z8"/>
    <w:rsid w:val="0036568F"/>
  </w:style>
  <w:style w:type="character" w:customStyle="1" w:styleId="WW8Num44z2">
    <w:name w:val="WW8Num44z2"/>
    <w:rsid w:val="0036568F"/>
    <w:rPr>
      <w:rFonts w:ascii="Wingdings" w:hAnsi="Wingdings"/>
    </w:rPr>
  </w:style>
  <w:style w:type="character" w:customStyle="1" w:styleId="WW8Num46z2">
    <w:name w:val="WW8Num46z2"/>
    <w:rsid w:val="0036568F"/>
    <w:rPr>
      <w:rFonts w:ascii="Wingdings" w:hAnsi="Wingdings"/>
    </w:rPr>
  </w:style>
  <w:style w:type="character" w:customStyle="1" w:styleId="WW8Num47z2">
    <w:name w:val="WW8Num47z2"/>
    <w:rsid w:val="0036568F"/>
    <w:rPr>
      <w:rFonts w:ascii="Wingdings" w:hAnsi="Wingdings"/>
    </w:rPr>
  </w:style>
  <w:style w:type="character" w:customStyle="1" w:styleId="WW8NumSt31z0">
    <w:name w:val="WW8NumSt31z0"/>
    <w:rsid w:val="0036568F"/>
    <w:rPr>
      <w:rFonts w:ascii="Times New Roman" w:hAnsi="Times New Roman"/>
      <w:sz w:val="20"/>
    </w:rPr>
  </w:style>
  <w:style w:type="character" w:customStyle="1" w:styleId="FootnoteCharacters">
    <w:name w:val="Footnote Characters"/>
    <w:rsid w:val="0036568F"/>
    <w:rPr>
      <w:vertAlign w:val="superscript"/>
    </w:rPr>
  </w:style>
  <w:style w:type="character" w:customStyle="1" w:styleId="1fffffff6">
    <w:name w:val="Знак примечания1"/>
    <w:rsid w:val="0036568F"/>
    <w:rPr>
      <w:sz w:val="16"/>
    </w:rPr>
  </w:style>
  <w:style w:type="character" w:customStyle="1" w:styleId="EndnoteCharacters">
    <w:name w:val="Endnote Characters"/>
    <w:rsid w:val="0036568F"/>
    <w:rPr>
      <w:vertAlign w:val="superscript"/>
    </w:rPr>
  </w:style>
  <w:style w:type="paragraph" w:customStyle="1" w:styleId="LO-Normal1">
    <w:name w:val="LO-Normal1"/>
    <w:rsid w:val="0036568F"/>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36568F"/>
    <w:pPr>
      <w:shd w:val="clear" w:color="auto" w:fill="000080"/>
      <w:suppressAutoHyphens/>
    </w:pPr>
    <w:rPr>
      <w:rFonts w:ascii="Tahoma" w:hAnsi="Tahoma" w:cs="Tahoma"/>
      <w:lang w:eastAsia="zh-CN"/>
    </w:rPr>
  </w:style>
  <w:style w:type="paragraph" w:customStyle="1" w:styleId="22f2">
    <w:name w:val="Список 22"/>
    <w:basedOn w:val="a3"/>
    <w:rsid w:val="0036568F"/>
    <w:pPr>
      <w:suppressAutoHyphens/>
      <w:ind w:left="566" w:hanging="283"/>
    </w:pPr>
    <w:rPr>
      <w:lang w:eastAsia="zh-CN"/>
    </w:rPr>
  </w:style>
  <w:style w:type="paragraph" w:customStyle="1" w:styleId="31f0">
    <w:name w:val="Список 31"/>
    <w:basedOn w:val="a3"/>
    <w:rsid w:val="0036568F"/>
    <w:pPr>
      <w:suppressAutoHyphens/>
      <w:ind w:left="849" w:hanging="283"/>
    </w:pPr>
    <w:rPr>
      <w:lang w:eastAsia="zh-CN"/>
    </w:rPr>
  </w:style>
  <w:style w:type="paragraph" w:customStyle="1" w:styleId="1fffffff7">
    <w:name w:val="Обычный отступ1"/>
    <w:basedOn w:val="a3"/>
    <w:rsid w:val="0036568F"/>
    <w:pPr>
      <w:suppressAutoHyphens/>
      <w:ind w:firstLine="720"/>
      <w:jc w:val="both"/>
    </w:pPr>
    <w:rPr>
      <w:sz w:val="28"/>
      <w:szCs w:val="20"/>
      <w:lang w:eastAsia="zh-CN"/>
    </w:rPr>
  </w:style>
  <w:style w:type="paragraph" w:customStyle="1" w:styleId="2ffffd">
    <w:name w:val="Нумерованный список2"/>
    <w:basedOn w:val="a3"/>
    <w:rsid w:val="0036568F"/>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36568F"/>
    <w:pPr>
      <w:suppressAutoHyphens/>
      <w:ind w:firstLine="210"/>
    </w:pPr>
    <w:rPr>
      <w:sz w:val="20"/>
      <w:lang w:eastAsia="zh-CN"/>
    </w:rPr>
  </w:style>
  <w:style w:type="paragraph" w:customStyle="1" w:styleId="21ff2">
    <w:name w:val="Нумерованный список 21"/>
    <w:basedOn w:val="a3"/>
    <w:rsid w:val="0036568F"/>
    <w:pPr>
      <w:tabs>
        <w:tab w:val="left" w:pos="720"/>
      </w:tabs>
      <w:suppressAutoHyphens/>
      <w:ind w:left="720" w:hanging="360"/>
    </w:pPr>
    <w:rPr>
      <w:lang w:eastAsia="zh-CN"/>
    </w:rPr>
  </w:style>
  <w:style w:type="paragraph" w:customStyle="1" w:styleId="42a">
    <w:name w:val="Список 42"/>
    <w:basedOn w:val="a3"/>
    <w:rsid w:val="0036568F"/>
    <w:pPr>
      <w:suppressAutoHyphens/>
      <w:ind w:left="1132" w:hanging="283"/>
    </w:pPr>
    <w:rPr>
      <w:lang w:eastAsia="zh-CN"/>
    </w:rPr>
  </w:style>
  <w:style w:type="paragraph" w:customStyle="1" w:styleId="22f3">
    <w:name w:val="Маркированный список 22"/>
    <w:basedOn w:val="a3"/>
    <w:rsid w:val="0036568F"/>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36568F"/>
    <w:pPr>
      <w:tabs>
        <w:tab w:val="left" w:pos="708"/>
      </w:tabs>
      <w:suppressAutoHyphens/>
      <w:jc w:val="both"/>
    </w:pPr>
    <w:rPr>
      <w:bCs/>
      <w:iCs/>
      <w:sz w:val="28"/>
      <w:szCs w:val="28"/>
      <w:lang w:eastAsia="zh-CN"/>
    </w:rPr>
  </w:style>
  <w:style w:type="paragraph" w:customStyle="1" w:styleId="2ffffe">
    <w:name w:val="Текст примечания2"/>
    <w:basedOn w:val="a3"/>
    <w:rsid w:val="0036568F"/>
    <w:pPr>
      <w:suppressAutoHyphens/>
    </w:pPr>
    <w:rPr>
      <w:sz w:val="20"/>
      <w:szCs w:val="20"/>
      <w:lang w:eastAsia="zh-CN"/>
    </w:rPr>
  </w:style>
  <w:style w:type="paragraph" w:customStyle="1" w:styleId="2fffff">
    <w:name w:val="Название объекта2"/>
    <w:basedOn w:val="a3"/>
    <w:next w:val="a3"/>
    <w:rsid w:val="0036568F"/>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36568F"/>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36568F"/>
    <w:pPr>
      <w:suppressAutoHyphens/>
      <w:ind w:firstLine="210"/>
    </w:pPr>
    <w:rPr>
      <w:rFonts w:cs="PragmaticaCTT"/>
      <w:sz w:val="20"/>
      <w:lang w:eastAsia="zh-CN"/>
    </w:rPr>
  </w:style>
  <w:style w:type="paragraph" w:customStyle="1" w:styleId="WW-Heading">
    <w:name w:val="WW-Heading"/>
    <w:rsid w:val="0036568F"/>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36568F"/>
    <w:pPr>
      <w:suppressAutoHyphens/>
      <w:spacing w:before="280" w:after="280"/>
    </w:pPr>
    <w:rPr>
      <w:lang w:eastAsia="zh-CN"/>
    </w:rPr>
  </w:style>
  <w:style w:type="paragraph" w:customStyle="1" w:styleId="1fffffffa">
    <w:name w:val="Текст макроса1"/>
    <w:rsid w:val="0036568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36568F"/>
    <w:pPr>
      <w:suppressAutoHyphens/>
      <w:ind w:left="720" w:hanging="360"/>
    </w:pPr>
    <w:rPr>
      <w:lang w:eastAsia="zh-CN"/>
    </w:rPr>
  </w:style>
  <w:style w:type="paragraph" w:customStyle="1" w:styleId="WW-TextBody">
    <w:name w:val="WW-Text Body"/>
    <w:basedOn w:val="a3"/>
    <w:rsid w:val="0036568F"/>
    <w:pPr>
      <w:suppressAutoHyphens/>
      <w:spacing w:after="120"/>
    </w:pPr>
    <w:rPr>
      <w:lang w:val="en-US" w:eastAsia="zh-CN"/>
    </w:rPr>
  </w:style>
  <w:style w:type="paragraph" w:customStyle="1" w:styleId="WW-Heading4">
    <w:name w:val="WW-Heading 4"/>
    <w:basedOn w:val="a3"/>
    <w:next w:val="a3"/>
    <w:rsid w:val="0036568F"/>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36568F"/>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36568F"/>
    <w:pPr>
      <w:suppressAutoHyphens/>
      <w:spacing w:after="120"/>
      <w:ind w:left="566"/>
    </w:pPr>
    <w:rPr>
      <w:sz w:val="20"/>
      <w:szCs w:val="20"/>
      <w:lang w:eastAsia="zh-CN"/>
    </w:rPr>
  </w:style>
  <w:style w:type="paragraph" w:customStyle="1" w:styleId="31f2">
    <w:name w:val="Нумерованный список 31"/>
    <w:basedOn w:val="a3"/>
    <w:rsid w:val="0036568F"/>
    <w:pPr>
      <w:tabs>
        <w:tab w:val="left" w:pos="360"/>
      </w:tabs>
      <w:suppressAutoHyphens/>
      <w:ind w:left="360" w:hanging="360"/>
    </w:pPr>
    <w:rPr>
      <w:lang w:eastAsia="zh-CN"/>
    </w:rPr>
  </w:style>
  <w:style w:type="paragraph" w:customStyle="1" w:styleId="TableContents">
    <w:name w:val="Table Contents"/>
    <w:basedOn w:val="a3"/>
    <w:rsid w:val="0036568F"/>
    <w:pPr>
      <w:suppressLineNumbers/>
      <w:suppressAutoHyphens/>
    </w:pPr>
    <w:rPr>
      <w:lang w:eastAsia="zh-CN"/>
    </w:rPr>
  </w:style>
  <w:style w:type="paragraph" w:customStyle="1" w:styleId="TableHeading">
    <w:name w:val="Table Heading"/>
    <w:basedOn w:val="TableContents"/>
    <w:rsid w:val="0036568F"/>
    <w:pPr>
      <w:jc w:val="center"/>
    </w:pPr>
    <w:rPr>
      <w:b/>
      <w:bCs/>
    </w:rPr>
  </w:style>
  <w:style w:type="character" w:customStyle="1" w:styleId="InternetLink">
    <w:name w:val="Internet Link"/>
    <w:rsid w:val="0036568F"/>
    <w:rPr>
      <w:color w:val="0000FF"/>
      <w:u w:val="single"/>
    </w:rPr>
  </w:style>
  <w:style w:type="character" w:customStyle="1" w:styleId="23d">
    <w:name w:val="Основной текст с отступом 2 Знак3"/>
    <w:rsid w:val="0036568F"/>
    <w:rPr>
      <w:rFonts w:ascii="Microsoft Sans Serif" w:hAnsi="Microsoft Sans Serif"/>
      <w:b/>
      <w:spacing w:val="10"/>
      <w:sz w:val="26"/>
    </w:rPr>
  </w:style>
  <w:style w:type="character" w:customStyle="1" w:styleId="34b">
    <w:name w:val="Основной текст с отступом 3 Знак4"/>
    <w:locked/>
    <w:rsid w:val="0036568F"/>
    <w:rPr>
      <w:rFonts w:ascii="Times New Roman" w:hAnsi="Times New Roman"/>
      <w:sz w:val="24"/>
      <w:lang w:val="en-US"/>
    </w:rPr>
  </w:style>
  <w:style w:type="character" w:customStyle="1" w:styleId="ListLabel7">
    <w:name w:val="ListLabel 7"/>
    <w:rsid w:val="0036568F"/>
  </w:style>
  <w:style w:type="character" w:customStyle="1" w:styleId="ListLabel8">
    <w:name w:val="ListLabel 8"/>
    <w:rsid w:val="0036568F"/>
  </w:style>
  <w:style w:type="character" w:customStyle="1" w:styleId="ListLabel9">
    <w:name w:val="ListLabel 9"/>
    <w:rsid w:val="0036568F"/>
  </w:style>
  <w:style w:type="character" w:customStyle="1" w:styleId="ListLabel10">
    <w:name w:val="ListLabel 10"/>
    <w:rsid w:val="0036568F"/>
  </w:style>
  <w:style w:type="character" w:customStyle="1" w:styleId="ListLabel11">
    <w:name w:val="ListLabel 11"/>
    <w:rsid w:val="0036568F"/>
  </w:style>
  <w:style w:type="character" w:customStyle="1" w:styleId="ListLabel12">
    <w:name w:val="ListLabel 12"/>
    <w:rsid w:val="0036568F"/>
  </w:style>
  <w:style w:type="character" w:customStyle="1" w:styleId="ListLabel13">
    <w:name w:val="ListLabel 13"/>
    <w:rsid w:val="0036568F"/>
  </w:style>
  <w:style w:type="character" w:customStyle="1" w:styleId="ListLabel14">
    <w:name w:val="ListLabel 14"/>
    <w:rsid w:val="0036568F"/>
  </w:style>
  <w:style w:type="character" w:customStyle="1" w:styleId="ListLabel15">
    <w:name w:val="ListLabel 15"/>
    <w:rsid w:val="0036568F"/>
  </w:style>
  <w:style w:type="character" w:customStyle="1" w:styleId="ListLabel16">
    <w:name w:val="ListLabel 16"/>
    <w:rsid w:val="0036568F"/>
  </w:style>
  <w:style w:type="character" w:customStyle="1" w:styleId="ListLabel17">
    <w:name w:val="ListLabel 17"/>
    <w:rsid w:val="0036568F"/>
  </w:style>
  <w:style w:type="character" w:customStyle="1" w:styleId="ListLabel18">
    <w:name w:val="ListLabel 18"/>
    <w:rsid w:val="0036568F"/>
  </w:style>
  <w:style w:type="character" w:customStyle="1" w:styleId="ListLabel19">
    <w:name w:val="ListLabel 19"/>
    <w:rsid w:val="0036568F"/>
  </w:style>
  <w:style w:type="character" w:customStyle="1" w:styleId="ListLabel20">
    <w:name w:val="ListLabel 20"/>
    <w:rsid w:val="0036568F"/>
  </w:style>
  <w:style w:type="character" w:customStyle="1" w:styleId="ListLabel21">
    <w:name w:val="ListLabel 21"/>
    <w:rsid w:val="0036568F"/>
  </w:style>
  <w:style w:type="character" w:customStyle="1" w:styleId="ListLabel22">
    <w:name w:val="ListLabel 22"/>
    <w:rsid w:val="0036568F"/>
  </w:style>
  <w:style w:type="character" w:customStyle="1" w:styleId="ListLabel23">
    <w:name w:val="ListLabel 23"/>
    <w:rsid w:val="0036568F"/>
  </w:style>
  <w:style w:type="character" w:customStyle="1" w:styleId="ListLabel24">
    <w:name w:val="ListLabel 24"/>
    <w:rsid w:val="0036568F"/>
  </w:style>
  <w:style w:type="character" w:customStyle="1" w:styleId="ListLabel25">
    <w:name w:val="ListLabel 25"/>
    <w:rsid w:val="0036568F"/>
  </w:style>
  <w:style w:type="character" w:customStyle="1" w:styleId="ListLabel26">
    <w:name w:val="ListLabel 26"/>
    <w:rsid w:val="0036568F"/>
  </w:style>
  <w:style w:type="character" w:customStyle="1" w:styleId="ListLabel27">
    <w:name w:val="ListLabel 27"/>
    <w:rsid w:val="0036568F"/>
  </w:style>
  <w:style w:type="character" w:customStyle="1" w:styleId="ListLabel28">
    <w:name w:val="ListLabel 28"/>
    <w:rsid w:val="0036568F"/>
  </w:style>
  <w:style w:type="character" w:customStyle="1" w:styleId="ListLabel29">
    <w:name w:val="ListLabel 29"/>
    <w:rsid w:val="0036568F"/>
  </w:style>
  <w:style w:type="character" w:customStyle="1" w:styleId="ListLabel30">
    <w:name w:val="ListLabel 30"/>
    <w:rsid w:val="0036568F"/>
  </w:style>
  <w:style w:type="character" w:customStyle="1" w:styleId="ListLabel31">
    <w:name w:val="ListLabel 31"/>
    <w:rsid w:val="0036568F"/>
  </w:style>
  <w:style w:type="character" w:customStyle="1" w:styleId="ListLabel32">
    <w:name w:val="ListLabel 32"/>
    <w:rsid w:val="0036568F"/>
  </w:style>
  <w:style w:type="character" w:customStyle="1" w:styleId="ListLabel33">
    <w:name w:val="ListLabel 33"/>
    <w:rsid w:val="0036568F"/>
  </w:style>
  <w:style w:type="character" w:customStyle="1" w:styleId="ListLabel34">
    <w:name w:val="ListLabel 34"/>
    <w:rsid w:val="0036568F"/>
    <w:rPr>
      <w:color w:val="00000A"/>
    </w:rPr>
  </w:style>
  <w:style w:type="character" w:customStyle="1" w:styleId="ListLabel35">
    <w:name w:val="ListLabel 35"/>
    <w:rsid w:val="0036568F"/>
  </w:style>
  <w:style w:type="character" w:customStyle="1" w:styleId="ListLabel36">
    <w:name w:val="ListLabel 36"/>
    <w:rsid w:val="0036568F"/>
  </w:style>
  <w:style w:type="character" w:customStyle="1" w:styleId="ListLabel37">
    <w:name w:val="ListLabel 37"/>
    <w:rsid w:val="0036568F"/>
  </w:style>
  <w:style w:type="character" w:customStyle="1" w:styleId="ListLabel38">
    <w:name w:val="ListLabel 38"/>
    <w:rsid w:val="0036568F"/>
  </w:style>
  <w:style w:type="character" w:customStyle="1" w:styleId="ListLabel39">
    <w:name w:val="ListLabel 39"/>
    <w:rsid w:val="0036568F"/>
  </w:style>
  <w:style w:type="character" w:customStyle="1" w:styleId="ListLabel40">
    <w:name w:val="ListLabel 40"/>
    <w:rsid w:val="0036568F"/>
  </w:style>
  <w:style w:type="character" w:customStyle="1" w:styleId="ListLabel41">
    <w:name w:val="ListLabel 41"/>
    <w:rsid w:val="0036568F"/>
  </w:style>
  <w:style w:type="character" w:customStyle="1" w:styleId="ListLabel42">
    <w:name w:val="ListLabel 42"/>
    <w:rsid w:val="0036568F"/>
  </w:style>
  <w:style w:type="character" w:customStyle="1" w:styleId="ListLabel43">
    <w:name w:val="ListLabel 43"/>
    <w:rsid w:val="0036568F"/>
  </w:style>
  <w:style w:type="character" w:customStyle="1" w:styleId="ListLabel44">
    <w:name w:val="ListLabel 44"/>
    <w:rsid w:val="0036568F"/>
  </w:style>
  <w:style w:type="character" w:customStyle="1" w:styleId="ListLabel45">
    <w:name w:val="ListLabel 45"/>
    <w:rsid w:val="0036568F"/>
  </w:style>
  <w:style w:type="character" w:customStyle="1" w:styleId="ListLabel46">
    <w:name w:val="ListLabel 46"/>
    <w:rsid w:val="0036568F"/>
  </w:style>
  <w:style w:type="character" w:customStyle="1" w:styleId="ListLabel47">
    <w:name w:val="ListLabel 47"/>
    <w:rsid w:val="0036568F"/>
  </w:style>
  <w:style w:type="character" w:customStyle="1" w:styleId="ListLabel48">
    <w:name w:val="ListLabel 48"/>
    <w:rsid w:val="0036568F"/>
  </w:style>
  <w:style w:type="character" w:customStyle="1" w:styleId="ListLabel49">
    <w:name w:val="ListLabel 49"/>
    <w:rsid w:val="0036568F"/>
  </w:style>
  <w:style w:type="character" w:customStyle="1" w:styleId="ListLabel50">
    <w:name w:val="ListLabel 50"/>
    <w:rsid w:val="0036568F"/>
  </w:style>
  <w:style w:type="character" w:customStyle="1" w:styleId="ListLabel51">
    <w:name w:val="ListLabel 51"/>
    <w:rsid w:val="0036568F"/>
  </w:style>
  <w:style w:type="character" w:customStyle="1" w:styleId="ListLabel52">
    <w:name w:val="ListLabel 52"/>
    <w:rsid w:val="0036568F"/>
  </w:style>
  <w:style w:type="character" w:customStyle="1" w:styleId="ListLabel53">
    <w:name w:val="ListLabel 53"/>
    <w:rsid w:val="0036568F"/>
    <w:rPr>
      <w:color w:val="00000A"/>
      <w:position w:val="0"/>
      <w:sz w:val="24"/>
      <w:u w:val="none"/>
      <w:vertAlign w:val="baseline"/>
    </w:rPr>
  </w:style>
  <w:style w:type="character" w:customStyle="1" w:styleId="ListLabel54">
    <w:name w:val="ListLabel 54"/>
    <w:rsid w:val="0036568F"/>
    <w:rPr>
      <w:position w:val="0"/>
      <w:sz w:val="20"/>
      <w:u w:val="none"/>
      <w:vertAlign w:val="baseline"/>
    </w:rPr>
  </w:style>
  <w:style w:type="character" w:customStyle="1" w:styleId="ListLabel55">
    <w:name w:val="ListLabel 55"/>
    <w:rsid w:val="0036568F"/>
    <w:rPr>
      <w:position w:val="0"/>
      <w:sz w:val="20"/>
      <w:u w:val="none"/>
      <w:vertAlign w:val="baseline"/>
    </w:rPr>
  </w:style>
  <w:style w:type="character" w:customStyle="1" w:styleId="ListLabel56">
    <w:name w:val="ListLabel 56"/>
    <w:rsid w:val="0036568F"/>
  </w:style>
  <w:style w:type="character" w:customStyle="1" w:styleId="ListLabel57">
    <w:name w:val="ListLabel 57"/>
    <w:rsid w:val="0036568F"/>
  </w:style>
  <w:style w:type="character" w:customStyle="1" w:styleId="ListLabel58">
    <w:name w:val="ListLabel 58"/>
    <w:rsid w:val="0036568F"/>
  </w:style>
  <w:style w:type="character" w:customStyle="1" w:styleId="ListLabel59">
    <w:name w:val="ListLabel 59"/>
    <w:rsid w:val="0036568F"/>
  </w:style>
  <w:style w:type="character" w:customStyle="1" w:styleId="ListLabel60">
    <w:name w:val="ListLabel 60"/>
    <w:rsid w:val="0036568F"/>
  </w:style>
  <w:style w:type="character" w:customStyle="1" w:styleId="ListLabel61">
    <w:name w:val="ListLabel 61"/>
    <w:rsid w:val="0036568F"/>
  </w:style>
  <w:style w:type="character" w:customStyle="1" w:styleId="ListLabel62">
    <w:name w:val="ListLabel 62"/>
    <w:rsid w:val="0036568F"/>
  </w:style>
  <w:style w:type="character" w:customStyle="1" w:styleId="ListLabel63">
    <w:name w:val="ListLabel 63"/>
    <w:rsid w:val="0036568F"/>
    <w:rPr>
      <w:sz w:val="24"/>
    </w:rPr>
  </w:style>
  <w:style w:type="character" w:customStyle="1" w:styleId="ListLabel64">
    <w:name w:val="ListLabel 64"/>
    <w:rsid w:val="0036568F"/>
  </w:style>
  <w:style w:type="character" w:customStyle="1" w:styleId="ListLabel65">
    <w:name w:val="ListLabel 65"/>
    <w:rsid w:val="0036568F"/>
  </w:style>
  <w:style w:type="character" w:customStyle="1" w:styleId="ListLabel66">
    <w:name w:val="ListLabel 66"/>
    <w:rsid w:val="0036568F"/>
  </w:style>
  <w:style w:type="character" w:customStyle="1" w:styleId="ListLabel67">
    <w:name w:val="ListLabel 67"/>
    <w:rsid w:val="0036568F"/>
  </w:style>
  <w:style w:type="character" w:customStyle="1" w:styleId="ListLabel68">
    <w:name w:val="ListLabel 68"/>
    <w:rsid w:val="0036568F"/>
  </w:style>
  <w:style w:type="character" w:customStyle="1" w:styleId="ListLabel69">
    <w:name w:val="ListLabel 69"/>
    <w:rsid w:val="0036568F"/>
  </w:style>
  <w:style w:type="character" w:customStyle="1" w:styleId="ListLabel70">
    <w:name w:val="ListLabel 70"/>
    <w:rsid w:val="0036568F"/>
  </w:style>
  <w:style w:type="character" w:customStyle="1" w:styleId="ListLabel71">
    <w:name w:val="ListLabel 71"/>
    <w:rsid w:val="0036568F"/>
  </w:style>
  <w:style w:type="character" w:customStyle="1" w:styleId="ListLabel72">
    <w:name w:val="ListLabel 72"/>
    <w:rsid w:val="0036568F"/>
  </w:style>
  <w:style w:type="character" w:customStyle="1" w:styleId="ListLabel73">
    <w:name w:val="ListLabel 73"/>
    <w:rsid w:val="0036568F"/>
  </w:style>
  <w:style w:type="character" w:customStyle="1" w:styleId="ListLabel74">
    <w:name w:val="ListLabel 74"/>
    <w:rsid w:val="0036568F"/>
  </w:style>
  <w:style w:type="character" w:customStyle="1" w:styleId="ListLabel75">
    <w:name w:val="ListLabel 75"/>
    <w:rsid w:val="0036568F"/>
  </w:style>
  <w:style w:type="character" w:customStyle="1" w:styleId="ListLabel76">
    <w:name w:val="ListLabel 76"/>
    <w:rsid w:val="0036568F"/>
  </w:style>
  <w:style w:type="character" w:customStyle="1" w:styleId="ListLabel77">
    <w:name w:val="ListLabel 77"/>
    <w:rsid w:val="0036568F"/>
  </w:style>
  <w:style w:type="character" w:customStyle="1" w:styleId="ListLabel78">
    <w:name w:val="ListLabel 78"/>
    <w:rsid w:val="0036568F"/>
    <w:rPr>
      <w:sz w:val="24"/>
    </w:rPr>
  </w:style>
  <w:style w:type="character" w:customStyle="1" w:styleId="ListLabel79">
    <w:name w:val="ListLabel 79"/>
    <w:rsid w:val="0036568F"/>
  </w:style>
  <w:style w:type="character" w:customStyle="1" w:styleId="ListLabel80">
    <w:name w:val="ListLabel 80"/>
    <w:rsid w:val="0036568F"/>
  </w:style>
  <w:style w:type="character" w:customStyle="1" w:styleId="ListLabel81">
    <w:name w:val="ListLabel 81"/>
    <w:rsid w:val="0036568F"/>
  </w:style>
  <w:style w:type="character" w:customStyle="1" w:styleId="ListLabel82">
    <w:name w:val="ListLabel 82"/>
    <w:rsid w:val="0036568F"/>
  </w:style>
  <w:style w:type="character" w:customStyle="1" w:styleId="ListLabel83">
    <w:name w:val="ListLabel 83"/>
    <w:rsid w:val="0036568F"/>
  </w:style>
  <w:style w:type="character" w:customStyle="1" w:styleId="ListLabel84">
    <w:name w:val="ListLabel 84"/>
    <w:rsid w:val="0036568F"/>
  </w:style>
  <w:style w:type="character" w:customStyle="1" w:styleId="ListLabel85">
    <w:name w:val="ListLabel 85"/>
    <w:rsid w:val="0036568F"/>
  </w:style>
  <w:style w:type="character" w:customStyle="1" w:styleId="ListLabel86">
    <w:name w:val="ListLabel 86"/>
    <w:rsid w:val="0036568F"/>
  </w:style>
  <w:style w:type="character" w:customStyle="1" w:styleId="ListLabel87">
    <w:name w:val="ListLabel 87"/>
    <w:rsid w:val="0036568F"/>
  </w:style>
  <w:style w:type="character" w:customStyle="1" w:styleId="ListLabel88">
    <w:name w:val="ListLabel 88"/>
    <w:rsid w:val="0036568F"/>
  </w:style>
  <w:style w:type="character" w:customStyle="1" w:styleId="ListLabel89">
    <w:name w:val="ListLabel 89"/>
    <w:rsid w:val="0036568F"/>
  </w:style>
  <w:style w:type="character" w:customStyle="1" w:styleId="ListLabel90">
    <w:name w:val="ListLabel 90"/>
    <w:rsid w:val="0036568F"/>
  </w:style>
  <w:style w:type="character" w:customStyle="1" w:styleId="ListLabel91">
    <w:name w:val="ListLabel 91"/>
    <w:rsid w:val="0036568F"/>
  </w:style>
  <w:style w:type="character" w:customStyle="1" w:styleId="ListLabel92">
    <w:name w:val="ListLabel 92"/>
    <w:rsid w:val="0036568F"/>
  </w:style>
  <w:style w:type="character" w:customStyle="1" w:styleId="ListLabel93">
    <w:name w:val="ListLabel 93"/>
    <w:rsid w:val="0036568F"/>
  </w:style>
  <w:style w:type="character" w:customStyle="1" w:styleId="ListLabel94">
    <w:name w:val="ListLabel 94"/>
    <w:rsid w:val="0036568F"/>
  </w:style>
  <w:style w:type="character" w:customStyle="1" w:styleId="ListLabel95">
    <w:name w:val="ListLabel 95"/>
    <w:rsid w:val="0036568F"/>
  </w:style>
  <w:style w:type="character" w:customStyle="1" w:styleId="ListLabel96">
    <w:name w:val="ListLabel 96"/>
    <w:rsid w:val="0036568F"/>
    <w:rPr>
      <w:sz w:val="24"/>
    </w:rPr>
  </w:style>
  <w:style w:type="character" w:customStyle="1" w:styleId="ListLabel97">
    <w:name w:val="ListLabel 97"/>
    <w:rsid w:val="0036568F"/>
  </w:style>
  <w:style w:type="character" w:customStyle="1" w:styleId="ListLabel98">
    <w:name w:val="ListLabel 98"/>
    <w:rsid w:val="0036568F"/>
  </w:style>
  <w:style w:type="character" w:customStyle="1" w:styleId="ListLabel99">
    <w:name w:val="ListLabel 99"/>
    <w:rsid w:val="0036568F"/>
  </w:style>
  <w:style w:type="character" w:customStyle="1" w:styleId="ListLabel100">
    <w:name w:val="ListLabel 100"/>
    <w:rsid w:val="0036568F"/>
  </w:style>
  <w:style w:type="character" w:customStyle="1" w:styleId="ListLabel101">
    <w:name w:val="ListLabel 101"/>
    <w:rsid w:val="0036568F"/>
  </w:style>
  <w:style w:type="character" w:customStyle="1" w:styleId="ListLabel102">
    <w:name w:val="ListLabel 102"/>
    <w:rsid w:val="0036568F"/>
  </w:style>
  <w:style w:type="character" w:customStyle="1" w:styleId="ListLabel103">
    <w:name w:val="ListLabel 103"/>
    <w:rsid w:val="0036568F"/>
  </w:style>
  <w:style w:type="character" w:customStyle="1" w:styleId="ListLabel104">
    <w:name w:val="ListLabel 104"/>
    <w:rsid w:val="0036568F"/>
  </w:style>
  <w:style w:type="character" w:customStyle="1" w:styleId="ListLabel105">
    <w:name w:val="ListLabel 105"/>
    <w:rsid w:val="0036568F"/>
  </w:style>
  <w:style w:type="character" w:customStyle="1" w:styleId="ListLabel106">
    <w:name w:val="ListLabel 106"/>
    <w:rsid w:val="0036568F"/>
  </w:style>
  <w:style w:type="character" w:customStyle="1" w:styleId="ListLabel107">
    <w:name w:val="ListLabel 107"/>
    <w:rsid w:val="0036568F"/>
  </w:style>
  <w:style w:type="character" w:customStyle="1" w:styleId="ListLabel108">
    <w:name w:val="ListLabel 108"/>
    <w:rsid w:val="0036568F"/>
  </w:style>
  <w:style w:type="character" w:customStyle="1" w:styleId="ListLabel109">
    <w:name w:val="ListLabel 109"/>
    <w:rsid w:val="0036568F"/>
  </w:style>
  <w:style w:type="character" w:customStyle="1" w:styleId="ListLabel110">
    <w:name w:val="ListLabel 110"/>
    <w:rsid w:val="0036568F"/>
  </w:style>
  <w:style w:type="character" w:customStyle="1" w:styleId="ListLabel111">
    <w:name w:val="ListLabel 111"/>
    <w:rsid w:val="0036568F"/>
  </w:style>
  <w:style w:type="character" w:customStyle="1" w:styleId="ListLabel112">
    <w:name w:val="ListLabel 112"/>
    <w:rsid w:val="0036568F"/>
  </w:style>
  <w:style w:type="character" w:customStyle="1" w:styleId="ListLabel113">
    <w:name w:val="ListLabel 113"/>
    <w:rsid w:val="0036568F"/>
  </w:style>
  <w:style w:type="character" w:customStyle="1" w:styleId="ListLabel114">
    <w:name w:val="ListLabel 114"/>
    <w:rsid w:val="0036568F"/>
    <w:rPr>
      <w:sz w:val="24"/>
    </w:rPr>
  </w:style>
  <w:style w:type="character" w:customStyle="1" w:styleId="ListLabel115">
    <w:name w:val="ListLabel 115"/>
    <w:rsid w:val="0036568F"/>
  </w:style>
  <w:style w:type="character" w:customStyle="1" w:styleId="ListLabel116">
    <w:name w:val="ListLabel 116"/>
    <w:rsid w:val="0036568F"/>
  </w:style>
  <w:style w:type="character" w:customStyle="1" w:styleId="ListLabel117">
    <w:name w:val="ListLabel 117"/>
    <w:rsid w:val="0036568F"/>
  </w:style>
  <w:style w:type="character" w:customStyle="1" w:styleId="ListLabel118">
    <w:name w:val="ListLabel 118"/>
    <w:rsid w:val="0036568F"/>
  </w:style>
  <w:style w:type="character" w:customStyle="1" w:styleId="ListLabel119">
    <w:name w:val="ListLabel 119"/>
    <w:rsid w:val="0036568F"/>
  </w:style>
  <w:style w:type="character" w:customStyle="1" w:styleId="ListLabel120">
    <w:name w:val="ListLabel 120"/>
    <w:rsid w:val="0036568F"/>
  </w:style>
  <w:style w:type="character" w:customStyle="1" w:styleId="ListLabel121">
    <w:name w:val="ListLabel 121"/>
    <w:rsid w:val="0036568F"/>
  </w:style>
  <w:style w:type="character" w:customStyle="1" w:styleId="ListLabel122">
    <w:name w:val="ListLabel 122"/>
    <w:rsid w:val="0036568F"/>
  </w:style>
  <w:style w:type="character" w:customStyle="1" w:styleId="ListLabel123">
    <w:name w:val="ListLabel 123"/>
    <w:rsid w:val="0036568F"/>
  </w:style>
  <w:style w:type="character" w:customStyle="1" w:styleId="ListLabel124">
    <w:name w:val="ListLabel 124"/>
    <w:rsid w:val="0036568F"/>
  </w:style>
  <w:style w:type="character" w:customStyle="1" w:styleId="ListLabel125">
    <w:name w:val="ListLabel 125"/>
    <w:rsid w:val="0036568F"/>
  </w:style>
  <w:style w:type="character" w:customStyle="1" w:styleId="ListLabel126">
    <w:name w:val="ListLabel 126"/>
    <w:rsid w:val="0036568F"/>
  </w:style>
  <w:style w:type="character" w:customStyle="1" w:styleId="ListLabel127">
    <w:name w:val="ListLabel 127"/>
    <w:rsid w:val="0036568F"/>
  </w:style>
  <w:style w:type="character" w:customStyle="1" w:styleId="ListLabel128">
    <w:name w:val="ListLabel 128"/>
    <w:rsid w:val="0036568F"/>
  </w:style>
  <w:style w:type="character" w:customStyle="1" w:styleId="ListLabel129">
    <w:name w:val="ListLabel 129"/>
    <w:rsid w:val="0036568F"/>
  </w:style>
  <w:style w:type="character" w:customStyle="1" w:styleId="ListLabel130">
    <w:name w:val="ListLabel 130"/>
    <w:rsid w:val="0036568F"/>
  </w:style>
  <w:style w:type="character" w:customStyle="1" w:styleId="ListLabel131">
    <w:name w:val="ListLabel 131"/>
    <w:rsid w:val="0036568F"/>
  </w:style>
  <w:style w:type="character" w:customStyle="1" w:styleId="ListLabel132">
    <w:name w:val="ListLabel 132"/>
    <w:rsid w:val="0036568F"/>
  </w:style>
  <w:style w:type="character" w:customStyle="1" w:styleId="ListLabel133">
    <w:name w:val="ListLabel 133"/>
    <w:rsid w:val="0036568F"/>
  </w:style>
  <w:style w:type="character" w:customStyle="1" w:styleId="ListLabel134">
    <w:name w:val="ListLabel 134"/>
    <w:rsid w:val="0036568F"/>
  </w:style>
  <w:style w:type="character" w:customStyle="1" w:styleId="ListLabel135">
    <w:name w:val="ListLabel 135"/>
    <w:rsid w:val="0036568F"/>
  </w:style>
  <w:style w:type="character" w:customStyle="1" w:styleId="ListLabel136">
    <w:name w:val="ListLabel 136"/>
    <w:rsid w:val="0036568F"/>
  </w:style>
  <w:style w:type="character" w:customStyle="1" w:styleId="ListLabel137">
    <w:name w:val="ListLabel 137"/>
    <w:rsid w:val="0036568F"/>
  </w:style>
  <w:style w:type="character" w:customStyle="1" w:styleId="ListLabel138">
    <w:name w:val="ListLabel 138"/>
    <w:rsid w:val="0036568F"/>
  </w:style>
  <w:style w:type="character" w:customStyle="1" w:styleId="ListLabel139">
    <w:name w:val="ListLabel 139"/>
    <w:rsid w:val="0036568F"/>
  </w:style>
  <w:style w:type="character" w:customStyle="1" w:styleId="ListLabel140">
    <w:name w:val="ListLabel 140"/>
    <w:rsid w:val="0036568F"/>
  </w:style>
  <w:style w:type="character" w:customStyle="1" w:styleId="ListLabel141">
    <w:name w:val="ListLabel 141"/>
    <w:rsid w:val="0036568F"/>
  </w:style>
  <w:style w:type="character" w:customStyle="1" w:styleId="ListLabel142">
    <w:name w:val="ListLabel 142"/>
    <w:rsid w:val="0036568F"/>
  </w:style>
  <w:style w:type="character" w:customStyle="1" w:styleId="ListLabel143">
    <w:name w:val="ListLabel 143"/>
    <w:rsid w:val="0036568F"/>
  </w:style>
  <w:style w:type="character" w:customStyle="1" w:styleId="ListLabel144">
    <w:name w:val="ListLabel 144"/>
    <w:rsid w:val="0036568F"/>
  </w:style>
  <w:style w:type="character" w:customStyle="1" w:styleId="ListLabel145">
    <w:name w:val="ListLabel 145"/>
    <w:rsid w:val="0036568F"/>
  </w:style>
  <w:style w:type="character" w:customStyle="1" w:styleId="ListLabel146">
    <w:name w:val="ListLabel 146"/>
    <w:rsid w:val="0036568F"/>
  </w:style>
  <w:style w:type="character" w:customStyle="1" w:styleId="ListLabel147">
    <w:name w:val="ListLabel 147"/>
    <w:rsid w:val="0036568F"/>
  </w:style>
  <w:style w:type="character" w:customStyle="1" w:styleId="ListLabel148">
    <w:name w:val="ListLabel 148"/>
    <w:rsid w:val="0036568F"/>
  </w:style>
  <w:style w:type="character" w:customStyle="1" w:styleId="ListLabel149">
    <w:name w:val="ListLabel 149"/>
    <w:rsid w:val="0036568F"/>
  </w:style>
  <w:style w:type="character" w:customStyle="1" w:styleId="ListLabel150">
    <w:name w:val="ListLabel 150"/>
    <w:rsid w:val="0036568F"/>
    <w:rPr>
      <w:sz w:val="24"/>
    </w:rPr>
  </w:style>
  <w:style w:type="character" w:customStyle="1" w:styleId="ListLabel151">
    <w:name w:val="ListLabel 151"/>
    <w:rsid w:val="0036568F"/>
  </w:style>
  <w:style w:type="character" w:customStyle="1" w:styleId="ListLabel152">
    <w:name w:val="ListLabel 152"/>
    <w:rsid w:val="0036568F"/>
  </w:style>
  <w:style w:type="character" w:customStyle="1" w:styleId="ListLabel153">
    <w:name w:val="ListLabel 153"/>
    <w:rsid w:val="0036568F"/>
  </w:style>
  <w:style w:type="character" w:customStyle="1" w:styleId="ListLabel154">
    <w:name w:val="ListLabel 154"/>
    <w:rsid w:val="0036568F"/>
  </w:style>
  <w:style w:type="character" w:customStyle="1" w:styleId="ListLabel155">
    <w:name w:val="ListLabel 155"/>
    <w:rsid w:val="0036568F"/>
  </w:style>
  <w:style w:type="character" w:customStyle="1" w:styleId="ListLabel156">
    <w:name w:val="ListLabel 156"/>
    <w:rsid w:val="0036568F"/>
  </w:style>
  <w:style w:type="character" w:customStyle="1" w:styleId="ListLabel157">
    <w:name w:val="ListLabel 157"/>
    <w:rsid w:val="0036568F"/>
  </w:style>
  <w:style w:type="character" w:customStyle="1" w:styleId="ListLabel158">
    <w:name w:val="ListLabel 158"/>
    <w:rsid w:val="0036568F"/>
  </w:style>
  <w:style w:type="character" w:customStyle="1" w:styleId="ListLabel159">
    <w:name w:val="ListLabel 159"/>
    <w:rsid w:val="0036568F"/>
    <w:rPr>
      <w:sz w:val="24"/>
    </w:rPr>
  </w:style>
  <w:style w:type="character" w:customStyle="1" w:styleId="ListLabel160">
    <w:name w:val="ListLabel 160"/>
    <w:rsid w:val="0036568F"/>
  </w:style>
  <w:style w:type="character" w:customStyle="1" w:styleId="ListLabel161">
    <w:name w:val="ListLabel 161"/>
    <w:rsid w:val="0036568F"/>
  </w:style>
  <w:style w:type="character" w:customStyle="1" w:styleId="ListLabel162">
    <w:name w:val="ListLabel 162"/>
    <w:rsid w:val="0036568F"/>
  </w:style>
  <w:style w:type="character" w:customStyle="1" w:styleId="ListLabel163">
    <w:name w:val="ListLabel 163"/>
    <w:rsid w:val="0036568F"/>
  </w:style>
  <w:style w:type="character" w:customStyle="1" w:styleId="ListLabel164">
    <w:name w:val="ListLabel 164"/>
    <w:rsid w:val="0036568F"/>
  </w:style>
  <w:style w:type="character" w:customStyle="1" w:styleId="ListLabel165">
    <w:name w:val="ListLabel 165"/>
    <w:rsid w:val="0036568F"/>
  </w:style>
  <w:style w:type="character" w:customStyle="1" w:styleId="ListLabel166">
    <w:name w:val="ListLabel 166"/>
    <w:rsid w:val="0036568F"/>
  </w:style>
  <w:style w:type="character" w:customStyle="1" w:styleId="ListLabel167">
    <w:name w:val="ListLabel 167"/>
    <w:rsid w:val="0036568F"/>
  </w:style>
  <w:style w:type="character" w:customStyle="1" w:styleId="ListLabel168">
    <w:name w:val="ListLabel 168"/>
    <w:rsid w:val="0036568F"/>
    <w:rPr>
      <w:sz w:val="24"/>
    </w:rPr>
  </w:style>
  <w:style w:type="character" w:customStyle="1" w:styleId="ListLabel169">
    <w:name w:val="ListLabel 169"/>
    <w:rsid w:val="0036568F"/>
  </w:style>
  <w:style w:type="character" w:customStyle="1" w:styleId="ListLabel170">
    <w:name w:val="ListLabel 170"/>
    <w:rsid w:val="0036568F"/>
  </w:style>
  <w:style w:type="character" w:customStyle="1" w:styleId="ListLabel171">
    <w:name w:val="ListLabel 171"/>
    <w:rsid w:val="0036568F"/>
  </w:style>
  <w:style w:type="character" w:customStyle="1" w:styleId="ListLabel172">
    <w:name w:val="ListLabel 172"/>
    <w:rsid w:val="0036568F"/>
  </w:style>
  <w:style w:type="character" w:customStyle="1" w:styleId="ListLabel173">
    <w:name w:val="ListLabel 173"/>
    <w:rsid w:val="0036568F"/>
  </w:style>
  <w:style w:type="character" w:customStyle="1" w:styleId="ListLabel174">
    <w:name w:val="ListLabel 174"/>
    <w:rsid w:val="0036568F"/>
  </w:style>
  <w:style w:type="character" w:customStyle="1" w:styleId="ListLabel175">
    <w:name w:val="ListLabel 175"/>
    <w:rsid w:val="0036568F"/>
  </w:style>
  <w:style w:type="character" w:customStyle="1" w:styleId="ListLabel176">
    <w:name w:val="ListLabel 176"/>
    <w:rsid w:val="0036568F"/>
  </w:style>
  <w:style w:type="character" w:customStyle="1" w:styleId="ListLabel177">
    <w:name w:val="ListLabel 177"/>
    <w:rsid w:val="0036568F"/>
  </w:style>
  <w:style w:type="character" w:customStyle="1" w:styleId="ListLabel178">
    <w:name w:val="ListLabel 178"/>
    <w:rsid w:val="0036568F"/>
  </w:style>
  <w:style w:type="character" w:customStyle="1" w:styleId="ListLabel179">
    <w:name w:val="ListLabel 179"/>
    <w:rsid w:val="0036568F"/>
  </w:style>
  <w:style w:type="character" w:customStyle="1" w:styleId="ListLabel180">
    <w:name w:val="ListLabel 180"/>
    <w:rsid w:val="0036568F"/>
  </w:style>
  <w:style w:type="character" w:customStyle="1" w:styleId="ListLabel181">
    <w:name w:val="ListLabel 181"/>
    <w:rsid w:val="0036568F"/>
  </w:style>
  <w:style w:type="character" w:customStyle="1" w:styleId="ListLabel182">
    <w:name w:val="ListLabel 182"/>
    <w:rsid w:val="0036568F"/>
  </w:style>
  <w:style w:type="character" w:customStyle="1" w:styleId="ListLabel183">
    <w:name w:val="ListLabel 183"/>
    <w:rsid w:val="0036568F"/>
  </w:style>
  <w:style w:type="character" w:customStyle="1" w:styleId="ListLabel184">
    <w:name w:val="ListLabel 184"/>
    <w:rsid w:val="0036568F"/>
  </w:style>
  <w:style w:type="character" w:customStyle="1" w:styleId="ListLabel185">
    <w:name w:val="ListLabel 185"/>
    <w:rsid w:val="0036568F"/>
  </w:style>
  <w:style w:type="character" w:customStyle="1" w:styleId="ListLabel186">
    <w:name w:val="ListLabel 186"/>
    <w:rsid w:val="0036568F"/>
    <w:rPr>
      <w:sz w:val="20"/>
    </w:rPr>
  </w:style>
  <w:style w:type="character" w:customStyle="1" w:styleId="ListLabel187">
    <w:name w:val="ListLabel 187"/>
    <w:rsid w:val="0036568F"/>
  </w:style>
  <w:style w:type="character" w:customStyle="1" w:styleId="ListLabel188">
    <w:name w:val="ListLabel 188"/>
    <w:rsid w:val="0036568F"/>
  </w:style>
  <w:style w:type="character" w:customStyle="1" w:styleId="ListLabel189">
    <w:name w:val="ListLabel 189"/>
    <w:rsid w:val="0036568F"/>
  </w:style>
  <w:style w:type="character" w:customStyle="1" w:styleId="ListLabel190">
    <w:name w:val="ListLabel 190"/>
    <w:rsid w:val="0036568F"/>
  </w:style>
  <w:style w:type="character" w:customStyle="1" w:styleId="ListLabel191">
    <w:name w:val="ListLabel 191"/>
    <w:rsid w:val="0036568F"/>
  </w:style>
  <w:style w:type="character" w:customStyle="1" w:styleId="ListLabel192">
    <w:name w:val="ListLabel 192"/>
    <w:rsid w:val="0036568F"/>
  </w:style>
  <w:style w:type="character" w:customStyle="1" w:styleId="ListLabel193">
    <w:name w:val="ListLabel 193"/>
    <w:rsid w:val="0036568F"/>
  </w:style>
  <w:style w:type="character" w:customStyle="1" w:styleId="ListLabel194">
    <w:name w:val="ListLabel 194"/>
    <w:rsid w:val="0036568F"/>
  </w:style>
  <w:style w:type="character" w:customStyle="1" w:styleId="ListLabel195">
    <w:name w:val="ListLabel 195"/>
    <w:rsid w:val="0036568F"/>
    <w:rPr>
      <w:sz w:val="20"/>
    </w:rPr>
  </w:style>
  <w:style w:type="character" w:customStyle="1" w:styleId="ListLabel196">
    <w:name w:val="ListLabel 196"/>
    <w:rsid w:val="0036568F"/>
  </w:style>
  <w:style w:type="character" w:customStyle="1" w:styleId="ListLabel197">
    <w:name w:val="ListLabel 197"/>
    <w:rsid w:val="0036568F"/>
  </w:style>
  <w:style w:type="character" w:customStyle="1" w:styleId="ListLabel198">
    <w:name w:val="ListLabel 198"/>
    <w:rsid w:val="0036568F"/>
  </w:style>
  <w:style w:type="character" w:customStyle="1" w:styleId="ListLabel199">
    <w:name w:val="ListLabel 199"/>
    <w:rsid w:val="0036568F"/>
  </w:style>
  <w:style w:type="character" w:customStyle="1" w:styleId="ListLabel200">
    <w:name w:val="ListLabel 200"/>
    <w:rsid w:val="0036568F"/>
  </w:style>
  <w:style w:type="character" w:customStyle="1" w:styleId="ListLabel201">
    <w:name w:val="ListLabel 201"/>
    <w:rsid w:val="0036568F"/>
  </w:style>
  <w:style w:type="character" w:customStyle="1" w:styleId="ListLabel202">
    <w:name w:val="ListLabel 202"/>
    <w:rsid w:val="0036568F"/>
  </w:style>
  <w:style w:type="character" w:customStyle="1" w:styleId="ListLabel203">
    <w:name w:val="ListLabel 203"/>
    <w:rsid w:val="0036568F"/>
  </w:style>
  <w:style w:type="character" w:customStyle="1" w:styleId="ListLabel204">
    <w:name w:val="ListLabel 204"/>
    <w:rsid w:val="0036568F"/>
  </w:style>
  <w:style w:type="character" w:customStyle="1" w:styleId="ListLabel205">
    <w:name w:val="ListLabel 205"/>
    <w:rsid w:val="0036568F"/>
  </w:style>
  <w:style w:type="character" w:customStyle="1" w:styleId="ListLabel206">
    <w:name w:val="ListLabel 206"/>
    <w:rsid w:val="0036568F"/>
  </w:style>
  <w:style w:type="character" w:customStyle="1" w:styleId="ListLabel207">
    <w:name w:val="ListLabel 207"/>
    <w:rsid w:val="0036568F"/>
  </w:style>
  <w:style w:type="character" w:customStyle="1" w:styleId="ListLabel208">
    <w:name w:val="ListLabel 208"/>
    <w:rsid w:val="0036568F"/>
  </w:style>
  <w:style w:type="character" w:customStyle="1" w:styleId="ListLabel209">
    <w:name w:val="ListLabel 209"/>
    <w:rsid w:val="0036568F"/>
  </w:style>
  <w:style w:type="character" w:customStyle="1" w:styleId="ListLabel210">
    <w:name w:val="ListLabel 210"/>
    <w:rsid w:val="0036568F"/>
  </w:style>
  <w:style w:type="character" w:customStyle="1" w:styleId="ListLabel211">
    <w:name w:val="ListLabel 211"/>
    <w:rsid w:val="0036568F"/>
  </w:style>
  <w:style w:type="character" w:customStyle="1" w:styleId="ListLabel212">
    <w:name w:val="ListLabel 212"/>
    <w:rsid w:val="0036568F"/>
  </w:style>
  <w:style w:type="character" w:customStyle="1" w:styleId="ListLabel213">
    <w:name w:val="ListLabel 213"/>
    <w:rsid w:val="0036568F"/>
  </w:style>
  <w:style w:type="character" w:customStyle="1" w:styleId="ListLabel214">
    <w:name w:val="ListLabel 214"/>
    <w:rsid w:val="0036568F"/>
  </w:style>
  <w:style w:type="character" w:customStyle="1" w:styleId="ListLabel215">
    <w:name w:val="ListLabel 215"/>
    <w:rsid w:val="0036568F"/>
  </w:style>
  <w:style w:type="character" w:customStyle="1" w:styleId="ListLabel216">
    <w:name w:val="ListLabel 216"/>
    <w:rsid w:val="0036568F"/>
  </w:style>
  <w:style w:type="character" w:customStyle="1" w:styleId="ListLabel217">
    <w:name w:val="ListLabel 217"/>
    <w:rsid w:val="0036568F"/>
  </w:style>
  <w:style w:type="character" w:customStyle="1" w:styleId="ListLabel218">
    <w:name w:val="ListLabel 218"/>
    <w:rsid w:val="0036568F"/>
  </w:style>
  <w:style w:type="character" w:customStyle="1" w:styleId="ListLabel219">
    <w:name w:val="ListLabel 219"/>
    <w:rsid w:val="0036568F"/>
  </w:style>
  <w:style w:type="character" w:customStyle="1" w:styleId="ListLabel220">
    <w:name w:val="ListLabel 220"/>
    <w:rsid w:val="0036568F"/>
  </w:style>
  <w:style w:type="character" w:customStyle="1" w:styleId="ListLabel221">
    <w:name w:val="ListLabel 221"/>
    <w:rsid w:val="0036568F"/>
  </w:style>
  <w:style w:type="character" w:customStyle="1" w:styleId="ListLabel222">
    <w:name w:val="ListLabel 222"/>
    <w:rsid w:val="0036568F"/>
  </w:style>
  <w:style w:type="character" w:customStyle="1" w:styleId="ListLabel223">
    <w:name w:val="ListLabel 223"/>
    <w:rsid w:val="0036568F"/>
  </w:style>
  <w:style w:type="character" w:customStyle="1" w:styleId="ListLabel224">
    <w:name w:val="ListLabel 224"/>
    <w:rsid w:val="0036568F"/>
  </w:style>
  <w:style w:type="character" w:customStyle="1" w:styleId="ListLabel225">
    <w:name w:val="ListLabel 225"/>
    <w:rsid w:val="0036568F"/>
  </w:style>
  <w:style w:type="character" w:customStyle="1" w:styleId="ListLabel226">
    <w:name w:val="ListLabel 226"/>
    <w:rsid w:val="0036568F"/>
    <w:rPr>
      <w:b/>
      <w:sz w:val="20"/>
    </w:rPr>
  </w:style>
  <w:style w:type="character" w:customStyle="1" w:styleId="ListLabel227">
    <w:name w:val="ListLabel 227"/>
    <w:rsid w:val="0036568F"/>
  </w:style>
  <w:style w:type="character" w:customStyle="1" w:styleId="ListLabel228">
    <w:name w:val="ListLabel 228"/>
    <w:rsid w:val="0036568F"/>
  </w:style>
  <w:style w:type="character" w:customStyle="1" w:styleId="ListLabel229">
    <w:name w:val="ListLabel 229"/>
    <w:rsid w:val="0036568F"/>
  </w:style>
  <w:style w:type="character" w:customStyle="1" w:styleId="ListLabel230">
    <w:name w:val="ListLabel 230"/>
    <w:rsid w:val="0036568F"/>
  </w:style>
  <w:style w:type="character" w:customStyle="1" w:styleId="ListLabel231">
    <w:name w:val="ListLabel 231"/>
    <w:rsid w:val="0036568F"/>
  </w:style>
  <w:style w:type="character" w:customStyle="1" w:styleId="ListLabel232">
    <w:name w:val="ListLabel 232"/>
    <w:rsid w:val="0036568F"/>
  </w:style>
  <w:style w:type="character" w:customStyle="1" w:styleId="ListLabel233">
    <w:name w:val="ListLabel 233"/>
    <w:rsid w:val="0036568F"/>
  </w:style>
  <w:style w:type="character" w:customStyle="1" w:styleId="ListLabel234">
    <w:name w:val="ListLabel 234"/>
    <w:rsid w:val="0036568F"/>
  </w:style>
  <w:style w:type="character" w:customStyle="1" w:styleId="ListLabel235">
    <w:name w:val="ListLabel 235"/>
    <w:rsid w:val="0036568F"/>
    <w:rPr>
      <w:sz w:val="20"/>
    </w:rPr>
  </w:style>
  <w:style w:type="character" w:customStyle="1" w:styleId="ListLabel236">
    <w:name w:val="ListLabel 236"/>
    <w:rsid w:val="0036568F"/>
  </w:style>
  <w:style w:type="character" w:customStyle="1" w:styleId="ListLabel237">
    <w:name w:val="ListLabel 237"/>
    <w:rsid w:val="0036568F"/>
  </w:style>
  <w:style w:type="character" w:customStyle="1" w:styleId="ListLabel238">
    <w:name w:val="ListLabel 238"/>
    <w:rsid w:val="0036568F"/>
  </w:style>
  <w:style w:type="character" w:customStyle="1" w:styleId="ListLabel239">
    <w:name w:val="ListLabel 239"/>
    <w:rsid w:val="0036568F"/>
  </w:style>
  <w:style w:type="character" w:customStyle="1" w:styleId="ListLabel240">
    <w:name w:val="ListLabel 240"/>
    <w:rsid w:val="0036568F"/>
  </w:style>
  <w:style w:type="character" w:customStyle="1" w:styleId="ListLabel241">
    <w:name w:val="ListLabel 241"/>
    <w:rsid w:val="0036568F"/>
  </w:style>
  <w:style w:type="character" w:customStyle="1" w:styleId="ListLabel242">
    <w:name w:val="ListLabel 242"/>
    <w:rsid w:val="0036568F"/>
  </w:style>
  <w:style w:type="character" w:customStyle="1" w:styleId="ListLabel243">
    <w:name w:val="ListLabel 243"/>
    <w:rsid w:val="0036568F"/>
  </w:style>
  <w:style w:type="character" w:customStyle="1" w:styleId="ListLabel244">
    <w:name w:val="ListLabel 244"/>
    <w:rsid w:val="0036568F"/>
    <w:rPr>
      <w:sz w:val="20"/>
    </w:rPr>
  </w:style>
  <w:style w:type="character" w:customStyle="1" w:styleId="ListLabel245">
    <w:name w:val="ListLabel 245"/>
    <w:rsid w:val="0036568F"/>
  </w:style>
  <w:style w:type="character" w:customStyle="1" w:styleId="ListLabel246">
    <w:name w:val="ListLabel 246"/>
    <w:rsid w:val="0036568F"/>
  </w:style>
  <w:style w:type="character" w:customStyle="1" w:styleId="ListLabel247">
    <w:name w:val="ListLabel 247"/>
    <w:rsid w:val="0036568F"/>
  </w:style>
  <w:style w:type="character" w:customStyle="1" w:styleId="ListLabel248">
    <w:name w:val="ListLabel 248"/>
    <w:rsid w:val="0036568F"/>
  </w:style>
  <w:style w:type="character" w:customStyle="1" w:styleId="ListLabel249">
    <w:name w:val="ListLabel 249"/>
    <w:rsid w:val="0036568F"/>
  </w:style>
  <w:style w:type="character" w:customStyle="1" w:styleId="ListLabel250">
    <w:name w:val="ListLabel 250"/>
    <w:rsid w:val="0036568F"/>
  </w:style>
  <w:style w:type="character" w:customStyle="1" w:styleId="ListLabel251">
    <w:name w:val="ListLabel 251"/>
    <w:rsid w:val="0036568F"/>
  </w:style>
  <w:style w:type="character" w:customStyle="1" w:styleId="ListLabel252">
    <w:name w:val="ListLabel 252"/>
    <w:rsid w:val="0036568F"/>
  </w:style>
  <w:style w:type="character" w:customStyle="1" w:styleId="ListLabel253">
    <w:name w:val="ListLabel 253"/>
    <w:rsid w:val="0036568F"/>
    <w:rPr>
      <w:sz w:val="20"/>
    </w:rPr>
  </w:style>
  <w:style w:type="character" w:customStyle="1" w:styleId="ListLabel254">
    <w:name w:val="ListLabel 254"/>
    <w:rsid w:val="0036568F"/>
  </w:style>
  <w:style w:type="character" w:customStyle="1" w:styleId="ListLabel255">
    <w:name w:val="ListLabel 255"/>
    <w:rsid w:val="0036568F"/>
  </w:style>
  <w:style w:type="character" w:customStyle="1" w:styleId="ListLabel256">
    <w:name w:val="ListLabel 256"/>
    <w:rsid w:val="0036568F"/>
  </w:style>
  <w:style w:type="character" w:customStyle="1" w:styleId="ListLabel257">
    <w:name w:val="ListLabel 257"/>
    <w:rsid w:val="0036568F"/>
  </w:style>
  <w:style w:type="character" w:customStyle="1" w:styleId="ListLabel258">
    <w:name w:val="ListLabel 258"/>
    <w:rsid w:val="0036568F"/>
  </w:style>
  <w:style w:type="character" w:customStyle="1" w:styleId="ListLabel259">
    <w:name w:val="ListLabel 259"/>
    <w:rsid w:val="0036568F"/>
  </w:style>
  <w:style w:type="character" w:customStyle="1" w:styleId="ListLabel260">
    <w:name w:val="ListLabel 260"/>
    <w:rsid w:val="0036568F"/>
  </w:style>
  <w:style w:type="character" w:customStyle="1" w:styleId="ListLabel261">
    <w:name w:val="ListLabel 261"/>
    <w:rsid w:val="0036568F"/>
  </w:style>
  <w:style w:type="character" w:customStyle="1" w:styleId="ListLabel262">
    <w:name w:val="ListLabel 262"/>
    <w:rsid w:val="0036568F"/>
    <w:rPr>
      <w:sz w:val="20"/>
    </w:rPr>
  </w:style>
  <w:style w:type="character" w:customStyle="1" w:styleId="ListLabel263">
    <w:name w:val="ListLabel 263"/>
    <w:rsid w:val="0036568F"/>
  </w:style>
  <w:style w:type="character" w:customStyle="1" w:styleId="ListLabel264">
    <w:name w:val="ListLabel 264"/>
    <w:rsid w:val="0036568F"/>
  </w:style>
  <w:style w:type="character" w:customStyle="1" w:styleId="ListLabel265">
    <w:name w:val="ListLabel 265"/>
    <w:rsid w:val="0036568F"/>
  </w:style>
  <w:style w:type="character" w:customStyle="1" w:styleId="ListLabel266">
    <w:name w:val="ListLabel 266"/>
    <w:rsid w:val="0036568F"/>
  </w:style>
  <w:style w:type="character" w:customStyle="1" w:styleId="ListLabel267">
    <w:name w:val="ListLabel 267"/>
    <w:rsid w:val="0036568F"/>
  </w:style>
  <w:style w:type="character" w:customStyle="1" w:styleId="ListLabel268">
    <w:name w:val="ListLabel 268"/>
    <w:rsid w:val="0036568F"/>
  </w:style>
  <w:style w:type="character" w:customStyle="1" w:styleId="ListLabel269">
    <w:name w:val="ListLabel 269"/>
    <w:rsid w:val="0036568F"/>
  </w:style>
  <w:style w:type="character" w:customStyle="1" w:styleId="ListLabel270">
    <w:name w:val="ListLabel 270"/>
    <w:rsid w:val="0036568F"/>
  </w:style>
  <w:style w:type="character" w:customStyle="1" w:styleId="ListLabel271">
    <w:name w:val="ListLabel 271"/>
    <w:rsid w:val="0036568F"/>
    <w:rPr>
      <w:sz w:val="20"/>
    </w:rPr>
  </w:style>
  <w:style w:type="character" w:customStyle="1" w:styleId="ListLabel272">
    <w:name w:val="ListLabel 272"/>
    <w:rsid w:val="0036568F"/>
  </w:style>
  <w:style w:type="character" w:customStyle="1" w:styleId="ListLabel273">
    <w:name w:val="ListLabel 273"/>
    <w:rsid w:val="0036568F"/>
  </w:style>
  <w:style w:type="character" w:customStyle="1" w:styleId="ListLabel274">
    <w:name w:val="ListLabel 274"/>
    <w:rsid w:val="0036568F"/>
  </w:style>
  <w:style w:type="character" w:customStyle="1" w:styleId="ListLabel275">
    <w:name w:val="ListLabel 275"/>
    <w:rsid w:val="0036568F"/>
  </w:style>
  <w:style w:type="character" w:customStyle="1" w:styleId="ListLabel276">
    <w:name w:val="ListLabel 276"/>
    <w:rsid w:val="0036568F"/>
  </w:style>
  <w:style w:type="character" w:customStyle="1" w:styleId="ListLabel277">
    <w:name w:val="ListLabel 277"/>
    <w:rsid w:val="0036568F"/>
  </w:style>
  <w:style w:type="character" w:customStyle="1" w:styleId="ListLabel278">
    <w:name w:val="ListLabel 278"/>
    <w:rsid w:val="0036568F"/>
  </w:style>
  <w:style w:type="character" w:customStyle="1" w:styleId="ListLabel279">
    <w:name w:val="ListLabel 279"/>
    <w:rsid w:val="0036568F"/>
  </w:style>
  <w:style w:type="character" w:customStyle="1" w:styleId="ListLabel280">
    <w:name w:val="ListLabel 280"/>
    <w:rsid w:val="0036568F"/>
    <w:rPr>
      <w:sz w:val="20"/>
    </w:rPr>
  </w:style>
  <w:style w:type="character" w:customStyle="1" w:styleId="ListLabel281">
    <w:name w:val="ListLabel 281"/>
    <w:rsid w:val="0036568F"/>
  </w:style>
  <w:style w:type="character" w:customStyle="1" w:styleId="ListLabel282">
    <w:name w:val="ListLabel 282"/>
    <w:rsid w:val="0036568F"/>
  </w:style>
  <w:style w:type="character" w:customStyle="1" w:styleId="ListLabel283">
    <w:name w:val="ListLabel 283"/>
    <w:rsid w:val="0036568F"/>
  </w:style>
  <w:style w:type="character" w:customStyle="1" w:styleId="ListLabel284">
    <w:name w:val="ListLabel 284"/>
    <w:rsid w:val="0036568F"/>
  </w:style>
  <w:style w:type="character" w:customStyle="1" w:styleId="ListLabel285">
    <w:name w:val="ListLabel 285"/>
    <w:rsid w:val="0036568F"/>
  </w:style>
  <w:style w:type="character" w:customStyle="1" w:styleId="ListLabel286">
    <w:name w:val="ListLabel 286"/>
    <w:rsid w:val="0036568F"/>
  </w:style>
  <w:style w:type="character" w:customStyle="1" w:styleId="ListLabel287">
    <w:name w:val="ListLabel 287"/>
    <w:rsid w:val="0036568F"/>
  </w:style>
  <w:style w:type="character" w:customStyle="1" w:styleId="ListLabel288">
    <w:name w:val="ListLabel 288"/>
    <w:rsid w:val="0036568F"/>
  </w:style>
  <w:style w:type="character" w:customStyle="1" w:styleId="ListLabel289">
    <w:name w:val="ListLabel 289"/>
    <w:rsid w:val="0036568F"/>
    <w:rPr>
      <w:b/>
      <w:color w:val="00000A"/>
      <w:sz w:val="20"/>
    </w:rPr>
  </w:style>
  <w:style w:type="character" w:customStyle="1" w:styleId="ListLabel290">
    <w:name w:val="ListLabel 290"/>
    <w:rsid w:val="0036568F"/>
  </w:style>
  <w:style w:type="character" w:customStyle="1" w:styleId="ListLabel291">
    <w:name w:val="ListLabel 291"/>
    <w:rsid w:val="0036568F"/>
  </w:style>
  <w:style w:type="character" w:customStyle="1" w:styleId="ListLabel292">
    <w:name w:val="ListLabel 292"/>
    <w:rsid w:val="0036568F"/>
  </w:style>
  <w:style w:type="character" w:customStyle="1" w:styleId="ListLabel293">
    <w:name w:val="ListLabel 293"/>
    <w:rsid w:val="0036568F"/>
  </w:style>
  <w:style w:type="character" w:customStyle="1" w:styleId="ListLabel294">
    <w:name w:val="ListLabel 294"/>
    <w:rsid w:val="0036568F"/>
  </w:style>
  <w:style w:type="character" w:customStyle="1" w:styleId="ListLabel295">
    <w:name w:val="ListLabel 295"/>
    <w:rsid w:val="0036568F"/>
  </w:style>
  <w:style w:type="character" w:customStyle="1" w:styleId="ListLabel296">
    <w:name w:val="ListLabel 296"/>
    <w:rsid w:val="0036568F"/>
  </w:style>
  <w:style w:type="character" w:customStyle="1" w:styleId="ListLabel297">
    <w:name w:val="ListLabel 297"/>
    <w:rsid w:val="0036568F"/>
  </w:style>
  <w:style w:type="character" w:customStyle="1" w:styleId="ListLabel298">
    <w:name w:val="ListLabel 298"/>
    <w:rsid w:val="0036568F"/>
    <w:rPr>
      <w:b/>
      <w:color w:val="00000A"/>
      <w:sz w:val="20"/>
    </w:rPr>
  </w:style>
  <w:style w:type="character" w:customStyle="1" w:styleId="Bullets">
    <w:name w:val="Bullets"/>
    <w:rsid w:val="0036568F"/>
    <w:rPr>
      <w:rFonts w:ascii="OpenSymbol" w:hAnsi="OpenSymbol"/>
    </w:rPr>
  </w:style>
  <w:style w:type="character" w:customStyle="1" w:styleId="StrongEmphasis">
    <w:name w:val="Strong Emphasis"/>
    <w:rsid w:val="0036568F"/>
    <w:rPr>
      <w:b/>
    </w:rPr>
  </w:style>
  <w:style w:type="character" w:customStyle="1" w:styleId="ListLabel299">
    <w:name w:val="ListLabel 299"/>
    <w:rsid w:val="0036568F"/>
    <w:rPr>
      <w:sz w:val="20"/>
    </w:rPr>
  </w:style>
  <w:style w:type="character" w:customStyle="1" w:styleId="ListLabel300">
    <w:name w:val="ListLabel 300"/>
    <w:rsid w:val="0036568F"/>
  </w:style>
  <w:style w:type="character" w:customStyle="1" w:styleId="ListLabel301">
    <w:name w:val="ListLabel 301"/>
    <w:rsid w:val="0036568F"/>
  </w:style>
  <w:style w:type="character" w:customStyle="1" w:styleId="ListLabel302">
    <w:name w:val="ListLabel 302"/>
    <w:rsid w:val="0036568F"/>
  </w:style>
  <w:style w:type="character" w:customStyle="1" w:styleId="ListLabel303">
    <w:name w:val="ListLabel 303"/>
    <w:rsid w:val="0036568F"/>
  </w:style>
  <w:style w:type="character" w:customStyle="1" w:styleId="ListLabel304">
    <w:name w:val="ListLabel 304"/>
    <w:rsid w:val="0036568F"/>
  </w:style>
  <w:style w:type="character" w:customStyle="1" w:styleId="ListLabel305">
    <w:name w:val="ListLabel 305"/>
    <w:rsid w:val="0036568F"/>
  </w:style>
  <w:style w:type="character" w:customStyle="1" w:styleId="ListLabel306">
    <w:name w:val="ListLabel 306"/>
    <w:rsid w:val="0036568F"/>
  </w:style>
  <w:style w:type="character" w:customStyle="1" w:styleId="ListLabel307">
    <w:name w:val="ListLabel 307"/>
    <w:rsid w:val="0036568F"/>
  </w:style>
  <w:style w:type="character" w:customStyle="1" w:styleId="ListLabel308">
    <w:name w:val="ListLabel 308"/>
    <w:rsid w:val="0036568F"/>
    <w:rPr>
      <w:sz w:val="20"/>
    </w:rPr>
  </w:style>
  <w:style w:type="character" w:customStyle="1" w:styleId="ListLabel309">
    <w:name w:val="ListLabel 309"/>
    <w:rsid w:val="0036568F"/>
    <w:rPr>
      <w:sz w:val="20"/>
    </w:rPr>
  </w:style>
  <w:style w:type="character" w:customStyle="1" w:styleId="ListLabel310">
    <w:name w:val="ListLabel 310"/>
    <w:rsid w:val="0036568F"/>
  </w:style>
  <w:style w:type="character" w:customStyle="1" w:styleId="ListLabel311">
    <w:name w:val="ListLabel 311"/>
    <w:rsid w:val="0036568F"/>
  </w:style>
  <w:style w:type="character" w:customStyle="1" w:styleId="ListLabel312">
    <w:name w:val="ListLabel 312"/>
    <w:rsid w:val="0036568F"/>
  </w:style>
  <w:style w:type="character" w:customStyle="1" w:styleId="ListLabel313">
    <w:name w:val="ListLabel 313"/>
    <w:rsid w:val="0036568F"/>
  </w:style>
  <w:style w:type="character" w:customStyle="1" w:styleId="ListLabel314">
    <w:name w:val="ListLabel 314"/>
    <w:rsid w:val="0036568F"/>
  </w:style>
  <w:style w:type="character" w:customStyle="1" w:styleId="ListLabel315">
    <w:name w:val="ListLabel 315"/>
    <w:rsid w:val="0036568F"/>
  </w:style>
  <w:style w:type="character" w:customStyle="1" w:styleId="ListLabel316">
    <w:name w:val="ListLabel 316"/>
    <w:rsid w:val="0036568F"/>
  </w:style>
  <w:style w:type="character" w:customStyle="1" w:styleId="ListLabel317">
    <w:name w:val="ListLabel 317"/>
    <w:rsid w:val="0036568F"/>
  </w:style>
  <w:style w:type="character" w:customStyle="1" w:styleId="ListLabel318">
    <w:name w:val="ListLabel 318"/>
    <w:rsid w:val="0036568F"/>
    <w:rPr>
      <w:sz w:val="20"/>
    </w:rPr>
  </w:style>
  <w:style w:type="character" w:customStyle="1" w:styleId="ListLabel319">
    <w:name w:val="ListLabel 319"/>
    <w:rsid w:val="0036568F"/>
  </w:style>
  <w:style w:type="character" w:customStyle="1" w:styleId="ListLabel320">
    <w:name w:val="ListLabel 320"/>
    <w:rsid w:val="0036568F"/>
  </w:style>
  <w:style w:type="character" w:customStyle="1" w:styleId="ListLabel321">
    <w:name w:val="ListLabel 321"/>
    <w:rsid w:val="0036568F"/>
  </w:style>
  <w:style w:type="character" w:customStyle="1" w:styleId="ListLabel322">
    <w:name w:val="ListLabel 322"/>
    <w:rsid w:val="0036568F"/>
  </w:style>
  <w:style w:type="character" w:customStyle="1" w:styleId="ListLabel323">
    <w:name w:val="ListLabel 323"/>
    <w:rsid w:val="0036568F"/>
  </w:style>
  <w:style w:type="character" w:customStyle="1" w:styleId="ListLabel324">
    <w:name w:val="ListLabel 324"/>
    <w:rsid w:val="0036568F"/>
  </w:style>
  <w:style w:type="character" w:customStyle="1" w:styleId="ListLabel325">
    <w:name w:val="ListLabel 325"/>
    <w:rsid w:val="0036568F"/>
  </w:style>
  <w:style w:type="character" w:customStyle="1" w:styleId="ListLabel326">
    <w:name w:val="ListLabel 326"/>
    <w:rsid w:val="0036568F"/>
  </w:style>
  <w:style w:type="character" w:customStyle="1" w:styleId="ListLabel327">
    <w:name w:val="ListLabel 327"/>
    <w:rsid w:val="0036568F"/>
    <w:rPr>
      <w:b/>
      <w:sz w:val="20"/>
    </w:rPr>
  </w:style>
  <w:style w:type="character" w:customStyle="1" w:styleId="ListLabel328">
    <w:name w:val="ListLabel 328"/>
    <w:rsid w:val="0036568F"/>
  </w:style>
  <w:style w:type="character" w:customStyle="1" w:styleId="ListLabel329">
    <w:name w:val="ListLabel 329"/>
    <w:rsid w:val="0036568F"/>
  </w:style>
  <w:style w:type="character" w:customStyle="1" w:styleId="ListLabel330">
    <w:name w:val="ListLabel 330"/>
    <w:rsid w:val="0036568F"/>
  </w:style>
  <w:style w:type="character" w:customStyle="1" w:styleId="ListLabel331">
    <w:name w:val="ListLabel 331"/>
    <w:rsid w:val="0036568F"/>
  </w:style>
  <w:style w:type="character" w:customStyle="1" w:styleId="ListLabel332">
    <w:name w:val="ListLabel 332"/>
    <w:rsid w:val="0036568F"/>
  </w:style>
  <w:style w:type="character" w:customStyle="1" w:styleId="ListLabel333">
    <w:name w:val="ListLabel 333"/>
    <w:rsid w:val="0036568F"/>
  </w:style>
  <w:style w:type="character" w:customStyle="1" w:styleId="ListLabel334">
    <w:name w:val="ListLabel 334"/>
    <w:rsid w:val="0036568F"/>
  </w:style>
  <w:style w:type="character" w:customStyle="1" w:styleId="ListLabel335">
    <w:name w:val="ListLabel 335"/>
    <w:rsid w:val="0036568F"/>
  </w:style>
  <w:style w:type="character" w:customStyle="1" w:styleId="ListLabel336">
    <w:name w:val="ListLabel 336"/>
    <w:rsid w:val="0036568F"/>
    <w:rPr>
      <w:sz w:val="20"/>
    </w:rPr>
  </w:style>
  <w:style w:type="character" w:customStyle="1" w:styleId="ListLabel337">
    <w:name w:val="ListLabel 337"/>
    <w:rsid w:val="0036568F"/>
  </w:style>
  <w:style w:type="character" w:customStyle="1" w:styleId="ListLabel338">
    <w:name w:val="ListLabel 338"/>
    <w:rsid w:val="0036568F"/>
  </w:style>
  <w:style w:type="character" w:customStyle="1" w:styleId="ListLabel339">
    <w:name w:val="ListLabel 339"/>
    <w:rsid w:val="0036568F"/>
  </w:style>
  <w:style w:type="character" w:customStyle="1" w:styleId="ListLabel340">
    <w:name w:val="ListLabel 340"/>
    <w:rsid w:val="0036568F"/>
  </w:style>
  <w:style w:type="character" w:customStyle="1" w:styleId="ListLabel341">
    <w:name w:val="ListLabel 341"/>
    <w:rsid w:val="0036568F"/>
  </w:style>
  <w:style w:type="character" w:customStyle="1" w:styleId="ListLabel342">
    <w:name w:val="ListLabel 342"/>
    <w:rsid w:val="0036568F"/>
  </w:style>
  <w:style w:type="character" w:customStyle="1" w:styleId="ListLabel343">
    <w:name w:val="ListLabel 343"/>
    <w:rsid w:val="0036568F"/>
  </w:style>
  <w:style w:type="character" w:customStyle="1" w:styleId="ListLabel344">
    <w:name w:val="ListLabel 344"/>
    <w:rsid w:val="0036568F"/>
  </w:style>
  <w:style w:type="character" w:customStyle="1" w:styleId="ListLabel345">
    <w:name w:val="ListLabel 345"/>
    <w:rsid w:val="0036568F"/>
    <w:rPr>
      <w:sz w:val="20"/>
    </w:rPr>
  </w:style>
  <w:style w:type="character" w:customStyle="1" w:styleId="ListLabel346">
    <w:name w:val="ListLabel 346"/>
    <w:rsid w:val="0036568F"/>
  </w:style>
  <w:style w:type="character" w:customStyle="1" w:styleId="ListLabel347">
    <w:name w:val="ListLabel 347"/>
    <w:rsid w:val="0036568F"/>
  </w:style>
  <w:style w:type="character" w:customStyle="1" w:styleId="ListLabel348">
    <w:name w:val="ListLabel 348"/>
    <w:rsid w:val="0036568F"/>
  </w:style>
  <w:style w:type="character" w:customStyle="1" w:styleId="ListLabel349">
    <w:name w:val="ListLabel 349"/>
    <w:rsid w:val="0036568F"/>
  </w:style>
  <w:style w:type="character" w:customStyle="1" w:styleId="ListLabel350">
    <w:name w:val="ListLabel 350"/>
    <w:rsid w:val="0036568F"/>
  </w:style>
  <w:style w:type="character" w:customStyle="1" w:styleId="ListLabel351">
    <w:name w:val="ListLabel 351"/>
    <w:rsid w:val="0036568F"/>
  </w:style>
  <w:style w:type="character" w:customStyle="1" w:styleId="ListLabel352">
    <w:name w:val="ListLabel 352"/>
    <w:rsid w:val="0036568F"/>
  </w:style>
  <w:style w:type="character" w:customStyle="1" w:styleId="ListLabel353">
    <w:name w:val="ListLabel 353"/>
    <w:rsid w:val="0036568F"/>
  </w:style>
  <w:style w:type="character" w:customStyle="1" w:styleId="ListLabel354">
    <w:name w:val="ListLabel 354"/>
    <w:rsid w:val="0036568F"/>
    <w:rPr>
      <w:sz w:val="20"/>
    </w:rPr>
  </w:style>
  <w:style w:type="character" w:customStyle="1" w:styleId="ListLabel355">
    <w:name w:val="ListLabel 355"/>
    <w:rsid w:val="0036568F"/>
  </w:style>
  <w:style w:type="character" w:customStyle="1" w:styleId="ListLabel356">
    <w:name w:val="ListLabel 356"/>
    <w:rsid w:val="0036568F"/>
  </w:style>
  <w:style w:type="character" w:customStyle="1" w:styleId="ListLabel357">
    <w:name w:val="ListLabel 357"/>
    <w:rsid w:val="0036568F"/>
  </w:style>
  <w:style w:type="character" w:customStyle="1" w:styleId="ListLabel358">
    <w:name w:val="ListLabel 358"/>
    <w:rsid w:val="0036568F"/>
  </w:style>
  <w:style w:type="character" w:customStyle="1" w:styleId="ListLabel359">
    <w:name w:val="ListLabel 359"/>
    <w:rsid w:val="0036568F"/>
  </w:style>
  <w:style w:type="character" w:customStyle="1" w:styleId="ListLabel360">
    <w:name w:val="ListLabel 360"/>
    <w:rsid w:val="0036568F"/>
  </w:style>
  <w:style w:type="character" w:customStyle="1" w:styleId="ListLabel361">
    <w:name w:val="ListLabel 361"/>
    <w:rsid w:val="0036568F"/>
  </w:style>
  <w:style w:type="character" w:customStyle="1" w:styleId="ListLabel362">
    <w:name w:val="ListLabel 362"/>
    <w:rsid w:val="0036568F"/>
  </w:style>
  <w:style w:type="character" w:customStyle="1" w:styleId="ListLabel363">
    <w:name w:val="ListLabel 363"/>
    <w:rsid w:val="0036568F"/>
    <w:rPr>
      <w:sz w:val="20"/>
    </w:rPr>
  </w:style>
  <w:style w:type="character" w:customStyle="1" w:styleId="ListLabel364">
    <w:name w:val="ListLabel 364"/>
    <w:rsid w:val="0036568F"/>
  </w:style>
  <w:style w:type="character" w:customStyle="1" w:styleId="ListLabel365">
    <w:name w:val="ListLabel 365"/>
    <w:rsid w:val="0036568F"/>
  </w:style>
  <w:style w:type="character" w:customStyle="1" w:styleId="ListLabel366">
    <w:name w:val="ListLabel 366"/>
    <w:rsid w:val="0036568F"/>
  </w:style>
  <w:style w:type="character" w:customStyle="1" w:styleId="ListLabel367">
    <w:name w:val="ListLabel 367"/>
    <w:rsid w:val="0036568F"/>
  </w:style>
  <w:style w:type="character" w:customStyle="1" w:styleId="ListLabel368">
    <w:name w:val="ListLabel 368"/>
    <w:rsid w:val="0036568F"/>
  </w:style>
  <w:style w:type="character" w:customStyle="1" w:styleId="ListLabel369">
    <w:name w:val="ListLabel 369"/>
    <w:rsid w:val="0036568F"/>
  </w:style>
  <w:style w:type="character" w:customStyle="1" w:styleId="ListLabel370">
    <w:name w:val="ListLabel 370"/>
    <w:rsid w:val="0036568F"/>
  </w:style>
  <w:style w:type="character" w:customStyle="1" w:styleId="ListLabel371">
    <w:name w:val="ListLabel 371"/>
    <w:rsid w:val="0036568F"/>
  </w:style>
  <w:style w:type="character" w:customStyle="1" w:styleId="ListLabel372">
    <w:name w:val="ListLabel 372"/>
    <w:rsid w:val="0036568F"/>
    <w:rPr>
      <w:sz w:val="20"/>
    </w:rPr>
  </w:style>
  <w:style w:type="character" w:customStyle="1" w:styleId="ListLabel373">
    <w:name w:val="ListLabel 373"/>
    <w:rsid w:val="0036568F"/>
  </w:style>
  <w:style w:type="character" w:customStyle="1" w:styleId="ListLabel374">
    <w:name w:val="ListLabel 374"/>
    <w:rsid w:val="0036568F"/>
  </w:style>
  <w:style w:type="character" w:customStyle="1" w:styleId="ListLabel375">
    <w:name w:val="ListLabel 375"/>
    <w:rsid w:val="0036568F"/>
  </w:style>
  <w:style w:type="character" w:customStyle="1" w:styleId="ListLabel376">
    <w:name w:val="ListLabel 376"/>
    <w:rsid w:val="0036568F"/>
  </w:style>
  <w:style w:type="character" w:customStyle="1" w:styleId="ListLabel377">
    <w:name w:val="ListLabel 377"/>
    <w:rsid w:val="0036568F"/>
  </w:style>
  <w:style w:type="character" w:customStyle="1" w:styleId="ListLabel378">
    <w:name w:val="ListLabel 378"/>
    <w:rsid w:val="0036568F"/>
  </w:style>
  <w:style w:type="character" w:customStyle="1" w:styleId="ListLabel379">
    <w:name w:val="ListLabel 379"/>
    <w:rsid w:val="0036568F"/>
  </w:style>
  <w:style w:type="character" w:customStyle="1" w:styleId="ListLabel380">
    <w:name w:val="ListLabel 380"/>
    <w:rsid w:val="0036568F"/>
  </w:style>
  <w:style w:type="character" w:customStyle="1" w:styleId="ListLabel381">
    <w:name w:val="ListLabel 381"/>
    <w:rsid w:val="0036568F"/>
    <w:rPr>
      <w:b/>
      <w:color w:val="00000A"/>
      <w:sz w:val="20"/>
    </w:rPr>
  </w:style>
  <w:style w:type="character" w:customStyle="1" w:styleId="ListLabel382">
    <w:name w:val="ListLabel 382"/>
    <w:rsid w:val="0036568F"/>
  </w:style>
  <w:style w:type="character" w:customStyle="1" w:styleId="ListLabel383">
    <w:name w:val="ListLabel 383"/>
    <w:rsid w:val="0036568F"/>
  </w:style>
  <w:style w:type="character" w:customStyle="1" w:styleId="ListLabel384">
    <w:name w:val="ListLabel 384"/>
    <w:rsid w:val="0036568F"/>
  </w:style>
  <w:style w:type="character" w:customStyle="1" w:styleId="ListLabel385">
    <w:name w:val="ListLabel 385"/>
    <w:rsid w:val="0036568F"/>
  </w:style>
  <w:style w:type="character" w:customStyle="1" w:styleId="ListLabel386">
    <w:name w:val="ListLabel 386"/>
    <w:rsid w:val="0036568F"/>
  </w:style>
  <w:style w:type="character" w:customStyle="1" w:styleId="ListLabel387">
    <w:name w:val="ListLabel 387"/>
    <w:rsid w:val="0036568F"/>
  </w:style>
  <w:style w:type="character" w:customStyle="1" w:styleId="ListLabel388">
    <w:name w:val="ListLabel 388"/>
    <w:rsid w:val="0036568F"/>
  </w:style>
  <w:style w:type="character" w:customStyle="1" w:styleId="ListLabel389">
    <w:name w:val="ListLabel 389"/>
    <w:rsid w:val="0036568F"/>
  </w:style>
  <w:style w:type="character" w:customStyle="1" w:styleId="ListLabel390">
    <w:name w:val="ListLabel 390"/>
    <w:rsid w:val="0036568F"/>
    <w:rPr>
      <w:b/>
      <w:color w:val="00000A"/>
      <w:sz w:val="20"/>
    </w:rPr>
  </w:style>
  <w:style w:type="character" w:customStyle="1" w:styleId="ListLabel391">
    <w:name w:val="ListLabel 391"/>
    <w:rsid w:val="0036568F"/>
  </w:style>
  <w:style w:type="character" w:customStyle="1" w:styleId="ListLabel392">
    <w:name w:val="ListLabel 392"/>
    <w:rsid w:val="0036568F"/>
  </w:style>
  <w:style w:type="character" w:customStyle="1" w:styleId="ListLabel393">
    <w:name w:val="ListLabel 393"/>
    <w:rsid w:val="0036568F"/>
  </w:style>
  <w:style w:type="character" w:customStyle="1" w:styleId="ListLabel394">
    <w:name w:val="ListLabel 394"/>
    <w:rsid w:val="0036568F"/>
  </w:style>
  <w:style w:type="character" w:customStyle="1" w:styleId="ListLabel395">
    <w:name w:val="ListLabel 395"/>
    <w:rsid w:val="0036568F"/>
  </w:style>
  <w:style w:type="character" w:customStyle="1" w:styleId="ListLabel396">
    <w:name w:val="ListLabel 396"/>
    <w:rsid w:val="0036568F"/>
  </w:style>
  <w:style w:type="character" w:customStyle="1" w:styleId="ListLabel397">
    <w:name w:val="ListLabel 397"/>
    <w:rsid w:val="0036568F"/>
  </w:style>
  <w:style w:type="character" w:customStyle="1" w:styleId="ListLabel398">
    <w:name w:val="ListLabel 398"/>
    <w:rsid w:val="0036568F"/>
  </w:style>
  <w:style w:type="paragraph" w:customStyle="1" w:styleId="Caption1">
    <w:name w:val="Caption1"/>
    <w:basedOn w:val="a3"/>
    <w:rsid w:val="0036568F"/>
    <w:pPr>
      <w:suppressLineNumbers/>
      <w:spacing w:before="120" w:after="120"/>
    </w:pPr>
    <w:rPr>
      <w:rFonts w:cs="FreeSans"/>
      <w:i/>
      <w:iCs/>
      <w:color w:val="00000A"/>
    </w:rPr>
  </w:style>
  <w:style w:type="paragraph" w:customStyle="1" w:styleId="Footer1">
    <w:name w:val="Footer1"/>
    <w:basedOn w:val="a3"/>
    <w:rsid w:val="0036568F"/>
    <w:pPr>
      <w:tabs>
        <w:tab w:val="center" w:pos="4677"/>
        <w:tab w:val="right" w:pos="9355"/>
      </w:tabs>
    </w:pPr>
    <w:rPr>
      <w:color w:val="00000A"/>
    </w:rPr>
  </w:style>
  <w:style w:type="paragraph" w:customStyle="1" w:styleId="Header2">
    <w:name w:val="Header2"/>
    <w:basedOn w:val="a3"/>
    <w:rsid w:val="0036568F"/>
    <w:pPr>
      <w:tabs>
        <w:tab w:val="center" w:pos="4677"/>
        <w:tab w:val="right" w:pos="9355"/>
      </w:tabs>
    </w:pPr>
    <w:rPr>
      <w:color w:val="00000A"/>
    </w:rPr>
  </w:style>
  <w:style w:type="paragraph" w:customStyle="1" w:styleId="TOC11">
    <w:name w:val="TOC 11"/>
    <w:basedOn w:val="a3"/>
    <w:rsid w:val="0036568F"/>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36568F"/>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36568F"/>
    <w:pPr>
      <w:ind w:left="238"/>
    </w:pPr>
    <w:rPr>
      <w:color w:val="00000A"/>
    </w:rPr>
  </w:style>
  <w:style w:type="paragraph" w:customStyle="1" w:styleId="1fffffffc">
    <w:name w:val="ͮ𬠫1"/>
    <w:rsid w:val="0036568F"/>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36568F"/>
    <w:pPr>
      <w:ind w:left="480"/>
    </w:pPr>
    <w:rPr>
      <w:color w:val="00000A"/>
    </w:rPr>
  </w:style>
  <w:style w:type="paragraph" w:customStyle="1" w:styleId="TOC41">
    <w:name w:val="TOC 41"/>
    <w:basedOn w:val="a3"/>
    <w:rsid w:val="0036568F"/>
    <w:pPr>
      <w:widowControl w:val="0"/>
      <w:tabs>
        <w:tab w:val="left" w:pos="502"/>
        <w:tab w:val="left" w:pos="3330"/>
      </w:tabs>
      <w:ind w:left="502" w:hanging="720"/>
    </w:pPr>
    <w:rPr>
      <w:color w:val="00000A"/>
    </w:rPr>
  </w:style>
  <w:style w:type="paragraph" w:customStyle="1" w:styleId="TOC51">
    <w:name w:val="TOC 51"/>
    <w:basedOn w:val="a3"/>
    <w:rsid w:val="0036568F"/>
    <w:pPr>
      <w:spacing w:after="100" w:line="276" w:lineRule="auto"/>
      <w:ind w:left="880"/>
    </w:pPr>
    <w:rPr>
      <w:rFonts w:ascii="Calibri" w:hAnsi="Calibri"/>
      <w:color w:val="00000A"/>
      <w:sz w:val="22"/>
      <w:szCs w:val="22"/>
    </w:rPr>
  </w:style>
  <w:style w:type="paragraph" w:customStyle="1" w:styleId="TOC61">
    <w:name w:val="TOC 61"/>
    <w:basedOn w:val="a3"/>
    <w:rsid w:val="0036568F"/>
    <w:pPr>
      <w:spacing w:after="100" w:line="276" w:lineRule="auto"/>
      <w:ind w:left="1100"/>
    </w:pPr>
    <w:rPr>
      <w:rFonts w:ascii="Calibri" w:hAnsi="Calibri"/>
      <w:color w:val="00000A"/>
      <w:sz w:val="22"/>
      <w:szCs w:val="22"/>
    </w:rPr>
  </w:style>
  <w:style w:type="paragraph" w:customStyle="1" w:styleId="TOC71">
    <w:name w:val="TOC 71"/>
    <w:basedOn w:val="a3"/>
    <w:rsid w:val="0036568F"/>
    <w:pPr>
      <w:spacing w:after="100" w:line="276" w:lineRule="auto"/>
      <w:ind w:left="1320"/>
    </w:pPr>
    <w:rPr>
      <w:rFonts w:ascii="Calibri" w:hAnsi="Calibri"/>
      <w:color w:val="00000A"/>
      <w:sz w:val="22"/>
      <w:szCs w:val="22"/>
    </w:rPr>
  </w:style>
  <w:style w:type="paragraph" w:customStyle="1" w:styleId="TOC81">
    <w:name w:val="TOC 81"/>
    <w:basedOn w:val="a3"/>
    <w:rsid w:val="0036568F"/>
    <w:pPr>
      <w:spacing w:after="100" w:line="276" w:lineRule="auto"/>
      <w:ind w:left="1540"/>
    </w:pPr>
    <w:rPr>
      <w:rFonts w:ascii="Calibri" w:hAnsi="Calibri"/>
      <w:color w:val="00000A"/>
      <w:sz w:val="22"/>
      <w:szCs w:val="22"/>
    </w:rPr>
  </w:style>
  <w:style w:type="paragraph" w:customStyle="1" w:styleId="TOC91">
    <w:name w:val="TOC 91"/>
    <w:basedOn w:val="a3"/>
    <w:rsid w:val="0036568F"/>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36568F"/>
    <w:rPr>
      <w:color w:val="00000A"/>
    </w:rPr>
  </w:style>
  <w:style w:type="paragraph" w:customStyle="1" w:styleId="9b">
    <w:name w:val="Стиль9"/>
    <w:rsid w:val="003656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36568F"/>
    <w:rPr>
      <w:sz w:val="16"/>
    </w:rPr>
  </w:style>
  <w:style w:type="paragraph" w:customStyle="1" w:styleId="7f0">
    <w:name w:val="Знак7"/>
    <w:basedOn w:val="a3"/>
    <w:rsid w:val="0036568F"/>
    <w:pPr>
      <w:spacing w:after="160" w:line="240" w:lineRule="exact"/>
    </w:pPr>
    <w:rPr>
      <w:rFonts w:ascii="Verdana" w:hAnsi="Verdana"/>
      <w:sz w:val="20"/>
      <w:szCs w:val="20"/>
      <w:lang w:val="en-US" w:eastAsia="en-US"/>
    </w:rPr>
  </w:style>
  <w:style w:type="character" w:customStyle="1" w:styleId="6230">
    <w:name w:val="Знак Знак623"/>
    <w:rsid w:val="0036568F"/>
    <w:rPr>
      <w:rFonts w:ascii="Cambria" w:hAnsi="Cambria"/>
      <w:b/>
      <w:kern w:val="1"/>
      <w:sz w:val="32"/>
      <w:lang w:val="ru-RU" w:eastAsia="ar-SA" w:bidi="ar-SA"/>
    </w:rPr>
  </w:style>
  <w:style w:type="paragraph" w:customStyle="1" w:styleId="TOCHeading1">
    <w:name w:val="TOC Heading1"/>
    <w:basedOn w:val="11"/>
    <w:next w:val="a3"/>
    <w:rsid w:val="0036568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36568F"/>
    <w:rPr>
      <w:i/>
      <w:color w:val="000000"/>
      <w:sz w:val="24"/>
    </w:rPr>
  </w:style>
  <w:style w:type="character" w:customStyle="1" w:styleId="IntenseQuoteChar5">
    <w:name w:val="Intense Quote Char5"/>
    <w:locked/>
    <w:rsid w:val="0036568F"/>
    <w:rPr>
      <w:b/>
      <w:i/>
      <w:color w:val="4F81BD"/>
      <w:sz w:val="24"/>
    </w:rPr>
  </w:style>
  <w:style w:type="paragraph" w:customStyle="1" w:styleId="11ff0">
    <w:name w:val="Знак Знак Знак Знак Знак Знак Знак Знак Знак Знак Знак Знак Знак11"/>
    <w:basedOn w:val="a3"/>
    <w:rsid w:val="0036568F"/>
    <w:pPr>
      <w:spacing w:after="160" w:line="240" w:lineRule="exact"/>
    </w:pPr>
    <w:rPr>
      <w:rFonts w:ascii="Verdana" w:hAnsi="Verdana"/>
      <w:lang w:val="en-US" w:eastAsia="en-US"/>
    </w:rPr>
  </w:style>
  <w:style w:type="paragraph" w:customStyle="1" w:styleId="BodyText221">
    <w:name w:val="Body Text 221"/>
    <w:basedOn w:val="a3"/>
    <w:rsid w:val="0036568F"/>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36568F"/>
    <w:pPr>
      <w:suppressAutoHyphens/>
      <w:ind w:firstLine="454"/>
    </w:pPr>
    <w:rPr>
      <w:b/>
      <w:caps/>
      <w:lang w:eastAsia="zh-CN"/>
    </w:rPr>
  </w:style>
  <w:style w:type="paragraph" w:customStyle="1" w:styleId="Heading212">
    <w:name w:val="Heading 212"/>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36568F"/>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36568F"/>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36568F"/>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36568F"/>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36568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36568F"/>
    <w:rPr>
      <w:rFonts w:ascii="Cambria" w:hAnsi="Cambria"/>
      <w:b/>
      <w:i/>
      <w:sz w:val="28"/>
    </w:rPr>
  </w:style>
  <w:style w:type="character" w:customStyle="1" w:styleId="7110">
    <w:name w:val="Знак Знак711"/>
    <w:rsid w:val="0036568F"/>
    <w:rPr>
      <w:sz w:val="16"/>
      <w:lang w:val="ru-RU" w:eastAsia="ru-RU"/>
    </w:rPr>
  </w:style>
  <w:style w:type="character" w:customStyle="1" w:styleId="1890">
    <w:name w:val="Знак Знак189"/>
    <w:rsid w:val="0036568F"/>
    <w:rPr>
      <w:rFonts w:ascii="Courier New" w:hAnsi="Courier New"/>
    </w:rPr>
  </w:style>
  <w:style w:type="character" w:customStyle="1" w:styleId="931">
    <w:name w:val="Знак Знак93"/>
    <w:locked/>
    <w:rsid w:val="0036568F"/>
    <w:rPr>
      <w:rFonts w:ascii="Tahoma" w:hAnsi="Tahoma"/>
      <w:lang w:val="ru-RU" w:eastAsia="ru-RU"/>
    </w:rPr>
  </w:style>
  <w:style w:type="character" w:customStyle="1" w:styleId="1330">
    <w:name w:val="Знак Знак133"/>
    <w:locked/>
    <w:rsid w:val="0036568F"/>
    <w:rPr>
      <w:lang w:val="ru-RU" w:eastAsia="ar-SA" w:bidi="ar-SA"/>
    </w:rPr>
  </w:style>
  <w:style w:type="character" w:customStyle="1" w:styleId="1133">
    <w:name w:val="Знак Знак113"/>
    <w:locked/>
    <w:rsid w:val="0036568F"/>
    <w:rPr>
      <w:sz w:val="28"/>
      <w:lang w:val="ru-RU" w:eastAsia="ru-RU"/>
    </w:rPr>
  </w:style>
  <w:style w:type="character" w:customStyle="1" w:styleId="1192">
    <w:name w:val="Знак1 Знак Знак19"/>
    <w:locked/>
    <w:rsid w:val="0036568F"/>
    <w:rPr>
      <w:rFonts w:ascii="Times New Roman" w:hAnsi="Times New Roman"/>
      <w:sz w:val="24"/>
      <w:lang w:eastAsia="ru-RU"/>
    </w:rPr>
  </w:style>
  <w:style w:type="character" w:customStyle="1" w:styleId="694">
    <w:name w:val="Знак6 Знак Знак9"/>
    <w:rsid w:val="0036568F"/>
    <w:rPr>
      <w:sz w:val="24"/>
      <w:lang w:val="ru-RU" w:eastAsia="ru-RU"/>
    </w:rPr>
  </w:style>
  <w:style w:type="character" w:customStyle="1" w:styleId="QuoteChar6">
    <w:name w:val="Quote Char6"/>
    <w:locked/>
    <w:rsid w:val="0036568F"/>
    <w:rPr>
      <w:rFonts w:ascii="Times New Roman" w:hAnsi="Times New Roman"/>
      <w:i/>
      <w:color w:val="000000"/>
      <w:sz w:val="24"/>
    </w:rPr>
  </w:style>
  <w:style w:type="character" w:customStyle="1" w:styleId="IntenseQuoteChar6">
    <w:name w:val="Intense Quote Char6"/>
    <w:locked/>
    <w:rsid w:val="0036568F"/>
    <w:rPr>
      <w:rFonts w:ascii="Times New Roman" w:hAnsi="Times New Roman"/>
      <w:b/>
      <w:i/>
      <w:color w:val="4F81BD"/>
      <w:sz w:val="24"/>
    </w:rPr>
  </w:style>
  <w:style w:type="character" w:customStyle="1" w:styleId="821">
    <w:name w:val="Знак Знак82"/>
    <w:locked/>
    <w:rsid w:val="0036568F"/>
    <w:rPr>
      <w:rFonts w:ascii="Arial" w:hAnsi="Arial"/>
      <w:sz w:val="24"/>
      <w:lang w:val="ru-RU" w:eastAsia="ru-RU"/>
    </w:rPr>
  </w:style>
  <w:style w:type="character" w:customStyle="1" w:styleId="2012">
    <w:name w:val="Знак Знак2012"/>
    <w:rsid w:val="0036568F"/>
    <w:rPr>
      <w:rFonts w:ascii="Arial" w:hAnsi="Arial"/>
      <w:sz w:val="22"/>
    </w:rPr>
  </w:style>
  <w:style w:type="character" w:customStyle="1" w:styleId="2014">
    <w:name w:val="Знак Знак2014"/>
    <w:rsid w:val="0036568F"/>
    <w:rPr>
      <w:rFonts w:ascii="Arial" w:hAnsi="Arial"/>
      <w:sz w:val="22"/>
    </w:rPr>
  </w:style>
  <w:style w:type="paragraph" w:customStyle="1" w:styleId="89">
    <w:name w:val="Абзац списка8"/>
    <w:basedOn w:val="a3"/>
    <w:rsid w:val="0036568F"/>
    <w:pPr>
      <w:spacing w:after="200" w:line="276" w:lineRule="auto"/>
      <w:ind w:left="720"/>
    </w:pPr>
    <w:rPr>
      <w:rFonts w:ascii="Calibri" w:hAnsi="Calibri"/>
      <w:sz w:val="22"/>
      <w:szCs w:val="22"/>
      <w:lang w:eastAsia="en-US"/>
    </w:rPr>
  </w:style>
  <w:style w:type="paragraph" w:customStyle="1" w:styleId="14a">
    <w:name w:val="Обычный14"/>
    <w:rsid w:val="0036568F"/>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36568F"/>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36568F"/>
    <w:pPr>
      <w:keepNext/>
      <w:widowControl/>
      <w:snapToGrid/>
      <w:ind w:left="0" w:firstLine="0"/>
      <w:outlineLvl w:val="2"/>
    </w:pPr>
    <w:rPr>
      <w:sz w:val="24"/>
    </w:rPr>
  </w:style>
  <w:style w:type="paragraph" w:customStyle="1" w:styleId="8a">
    <w:name w:val="Основной текст8"/>
    <w:basedOn w:val="14a"/>
    <w:rsid w:val="0036568F"/>
    <w:pPr>
      <w:widowControl/>
      <w:snapToGrid/>
      <w:spacing w:line="360" w:lineRule="auto"/>
      <w:ind w:left="0" w:firstLine="0"/>
    </w:pPr>
    <w:rPr>
      <w:sz w:val="24"/>
    </w:rPr>
  </w:style>
  <w:style w:type="numbering" w:customStyle="1" w:styleId="224">
    <w:name w:val="Стиль Стиль нумерованный + многоуровневый224"/>
    <w:rsid w:val="0036568F"/>
    <w:pPr>
      <w:numPr>
        <w:numId w:val="31"/>
      </w:numPr>
    </w:pPr>
  </w:style>
  <w:style w:type="paragraph" w:styleId="affe">
    <w:name w:val="Title"/>
    <w:basedOn w:val="a3"/>
    <w:next w:val="a3"/>
    <w:link w:val="54"/>
    <w:qFormat/>
    <w:rsid w:val="0036568F"/>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36568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8410">
      <w:bodyDiv w:val="1"/>
      <w:marLeft w:val="0"/>
      <w:marRight w:val="0"/>
      <w:marTop w:val="0"/>
      <w:marBottom w:val="0"/>
      <w:divBdr>
        <w:top w:val="none" w:sz="0" w:space="0" w:color="auto"/>
        <w:left w:val="none" w:sz="0" w:space="0" w:color="auto"/>
        <w:bottom w:val="none" w:sz="0" w:space="0" w:color="auto"/>
        <w:right w:val="none" w:sz="0" w:space="0" w:color="auto"/>
      </w:divBdr>
    </w:div>
    <w:div w:id="296837799">
      <w:bodyDiv w:val="1"/>
      <w:marLeft w:val="0"/>
      <w:marRight w:val="0"/>
      <w:marTop w:val="0"/>
      <w:marBottom w:val="0"/>
      <w:divBdr>
        <w:top w:val="none" w:sz="0" w:space="0" w:color="auto"/>
        <w:left w:val="none" w:sz="0" w:space="0" w:color="auto"/>
        <w:bottom w:val="none" w:sz="0" w:space="0" w:color="auto"/>
        <w:right w:val="none" w:sz="0" w:space="0" w:color="auto"/>
      </w:divBdr>
    </w:div>
    <w:div w:id="1078402908">
      <w:bodyDiv w:val="1"/>
      <w:marLeft w:val="0"/>
      <w:marRight w:val="0"/>
      <w:marTop w:val="0"/>
      <w:marBottom w:val="0"/>
      <w:divBdr>
        <w:top w:val="none" w:sz="0" w:space="0" w:color="auto"/>
        <w:left w:val="none" w:sz="0" w:space="0" w:color="auto"/>
        <w:bottom w:val="none" w:sz="0" w:space="0" w:color="auto"/>
        <w:right w:val="none" w:sz="0" w:space="0" w:color="auto"/>
      </w:divBdr>
    </w:div>
    <w:div w:id="1134252038">
      <w:bodyDiv w:val="1"/>
      <w:marLeft w:val="0"/>
      <w:marRight w:val="0"/>
      <w:marTop w:val="0"/>
      <w:marBottom w:val="0"/>
      <w:divBdr>
        <w:top w:val="none" w:sz="0" w:space="0" w:color="auto"/>
        <w:left w:val="none" w:sz="0" w:space="0" w:color="auto"/>
        <w:bottom w:val="none" w:sz="0" w:space="0" w:color="auto"/>
        <w:right w:val="none" w:sz="0" w:space="0" w:color="auto"/>
      </w:divBdr>
    </w:div>
    <w:div w:id="12937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hisci.info/jour"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ilosof.historic.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4448</Words>
  <Characters>25358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cp:lastPrinted>2023-01-25T12:29:00Z</cp:lastPrinted>
  <dcterms:created xsi:type="dcterms:W3CDTF">2023-04-23T14:39:00Z</dcterms:created>
  <dcterms:modified xsi:type="dcterms:W3CDTF">2023-04-24T15:55:00Z</dcterms:modified>
</cp:coreProperties>
</file>